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78E639" w14:textId="77777777" w:rsidR="00C87F67" w:rsidRDefault="00C87F67" w:rsidP="00C87F67">
      <w:pPr>
        <w:pStyle w:val="Pidipagina"/>
        <w:spacing w:before="120" w:line="360" w:lineRule="exact"/>
        <w:jc w:val="both"/>
        <w:rPr>
          <w:rFonts w:ascii="Roma Neue" w:hAnsi="Roma Neue" w:cs="Calibri"/>
          <w:b/>
          <w:bCs/>
          <w:sz w:val="18"/>
          <w:szCs w:val="18"/>
        </w:rPr>
      </w:pPr>
      <w:bookmarkStart w:id="0" w:name="_Hlk183466695"/>
    </w:p>
    <w:tbl>
      <w:tblPr>
        <w:tblStyle w:val="Grigliatabella"/>
        <w:tblW w:w="0" w:type="auto"/>
        <w:tblLook w:val="04A0" w:firstRow="1" w:lastRow="0" w:firstColumn="1" w:lastColumn="0" w:noHBand="0" w:noVBand="1"/>
      </w:tblPr>
      <w:tblGrid>
        <w:gridCol w:w="9628"/>
      </w:tblGrid>
      <w:tr w:rsidR="00C87F67" w14:paraId="48EB63F1" w14:textId="77777777" w:rsidTr="00C87F67">
        <w:trPr>
          <w:trHeight w:val="938"/>
        </w:trPr>
        <w:tc>
          <w:tcPr>
            <w:tcW w:w="9628" w:type="dxa"/>
          </w:tcPr>
          <w:p w14:paraId="25A5EDBC" w14:textId="77777777" w:rsidR="00C87F67" w:rsidRDefault="00C87F67" w:rsidP="00C87F67">
            <w:pPr>
              <w:pStyle w:val="Pidipagina"/>
              <w:spacing w:line="360" w:lineRule="exact"/>
              <w:jc w:val="center"/>
              <w:rPr>
                <w:rFonts w:ascii="Roma Neue" w:hAnsi="Roma Neue" w:cs="Calibri"/>
                <w:b/>
                <w:bCs/>
                <w:sz w:val="18"/>
                <w:szCs w:val="18"/>
              </w:rPr>
            </w:pPr>
            <w:r>
              <w:rPr>
                <w:rFonts w:ascii="Roma Neue" w:hAnsi="Roma Neue" w:cs="Calibri"/>
                <w:b/>
                <w:bCs/>
                <w:sz w:val="18"/>
                <w:szCs w:val="18"/>
              </w:rPr>
              <w:t>ALLEGATO A</w:t>
            </w:r>
          </w:p>
          <w:p w14:paraId="0FE114E6" w14:textId="2AFA5FA2" w:rsidR="00C87F67" w:rsidRDefault="00C87F67" w:rsidP="00C87F67">
            <w:pPr>
              <w:pStyle w:val="Pidipagina"/>
              <w:spacing w:line="360" w:lineRule="exact"/>
              <w:jc w:val="center"/>
              <w:rPr>
                <w:rFonts w:ascii="Roma Neue" w:hAnsi="Roma Neue" w:cs="Calibri"/>
                <w:b/>
                <w:bCs/>
                <w:sz w:val="18"/>
                <w:szCs w:val="18"/>
              </w:rPr>
            </w:pPr>
            <w:r>
              <w:rPr>
                <w:rFonts w:ascii="Roma Neue" w:hAnsi="Roma Neue" w:cs="Calibri"/>
                <w:b/>
                <w:bCs/>
                <w:sz w:val="18"/>
                <w:szCs w:val="18"/>
              </w:rPr>
              <w:t>DOMANDA DI PARTECIPAZIONE</w:t>
            </w:r>
          </w:p>
        </w:tc>
      </w:tr>
      <w:bookmarkEnd w:id="0"/>
    </w:tbl>
    <w:p w14:paraId="30D9CA73" w14:textId="77777777" w:rsidR="00104886" w:rsidRDefault="00104886" w:rsidP="00AD6A16">
      <w:pPr>
        <w:autoSpaceDE w:val="0"/>
        <w:autoSpaceDN w:val="0"/>
        <w:adjustRightInd w:val="0"/>
        <w:spacing w:before="120" w:after="0" w:line="360" w:lineRule="auto"/>
        <w:ind w:right="11"/>
        <w:contextualSpacing/>
        <w:jc w:val="both"/>
        <w:rPr>
          <w:rFonts w:ascii="Roma Neue" w:eastAsia="Times New Roman" w:hAnsi="Roma Neue" w:cs="Calibri"/>
          <w:b/>
          <w:bCs/>
          <w:sz w:val="18"/>
          <w:szCs w:val="18"/>
          <w:lang w:eastAsia="it-IT"/>
        </w:rPr>
      </w:pPr>
    </w:p>
    <w:p w14:paraId="0F305549" w14:textId="77777777" w:rsidR="0081547A" w:rsidRPr="0081547A" w:rsidRDefault="0081547A" w:rsidP="0081547A">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r w:rsidRPr="0081547A">
        <w:rPr>
          <w:rFonts w:ascii="Roma Neue" w:eastAsia="Times New Roman" w:hAnsi="Roma Neue" w:cs="Calibri"/>
          <w:b/>
          <w:bCs/>
          <w:sz w:val="18"/>
          <w:szCs w:val="18"/>
          <w:lang w:eastAsia="it-IT"/>
        </w:rPr>
        <w:t>PROCEDURA NEGOZIATA, AI SENSI DELL’ART. 50, COMMA 1, LETT. D), DEL D. LGS. 36/2023 E S.M.I., PER L’AFFIDAMENTO, MEDIANTE APPALTO INTEGRATO EX ART. 44, DELLA PROGETTAZIONE ESECUTIVA E DELL’ESECUZIONE DEI LAVORI RELATIVI ALL’INTERVENTO DI MESSA IN SICUREZZA, FUNZIONALE E IMPIANTISTICA, PREVIO STUDIO DI VULNERABILITÀ SISMICA, DELLA PISCINA COMUNALE UBICATA IN NAPOLI, QUARTIERE SECONDIGLIANO, RICOMPRESO NEL “PIANO STRAORDINARIO DI INTERVENTI INFRASTRUTTURALI E DI PROGETTI DI RIQUALIFICAZIONE SOCIALE E AMBIENTALE, FUNZIONALI AI COMUNI O ALLE AREE METROPOLITANE AD ALTA VULNERABILITÀ SOCIALE” (ART. 1, COMMA 1, D.L. 31 DICEMBRE 2024, N. 208, CONV. CON MOD. DALLA L. 28 FEBBRAIO 2025, N. 20), APPROVATO CON DELIBERA DEL CONSIGLIO DEI MINISTRI DEL 28 MARZO 2025.</w:t>
      </w:r>
    </w:p>
    <w:p w14:paraId="63B7FEAA" w14:textId="582259A3" w:rsidR="00104886" w:rsidRDefault="0081547A" w:rsidP="0081547A">
      <w:pPr>
        <w:autoSpaceDE w:val="0"/>
        <w:autoSpaceDN w:val="0"/>
        <w:adjustRightInd w:val="0"/>
        <w:spacing w:before="120" w:after="0" w:line="280" w:lineRule="exact"/>
        <w:ind w:right="11"/>
        <w:contextualSpacing/>
        <w:jc w:val="both"/>
        <w:rPr>
          <w:rFonts w:ascii="Roma Neue" w:eastAsia="Times New Roman" w:hAnsi="Roma Neue" w:cs="Calibri"/>
          <w:b/>
          <w:bCs/>
          <w:sz w:val="18"/>
          <w:szCs w:val="18"/>
          <w:lang w:eastAsia="it-IT"/>
        </w:rPr>
      </w:pPr>
      <w:r w:rsidRPr="0081547A">
        <w:rPr>
          <w:rFonts w:ascii="Roma Neue" w:eastAsia="Times New Roman" w:hAnsi="Roma Neue" w:cs="Calibri"/>
          <w:b/>
          <w:bCs/>
          <w:sz w:val="18"/>
          <w:szCs w:val="18"/>
          <w:lang w:eastAsia="it-IT"/>
        </w:rPr>
        <w:t>RA 036/26/PN</w:t>
      </w:r>
      <w:r>
        <w:rPr>
          <w:rFonts w:ascii="Roma Neue" w:eastAsia="Times New Roman" w:hAnsi="Roma Neue" w:cs="Calibri"/>
          <w:b/>
          <w:bCs/>
          <w:sz w:val="18"/>
          <w:szCs w:val="18"/>
          <w:lang w:eastAsia="it-IT"/>
        </w:rPr>
        <w:t xml:space="preserve"> - </w:t>
      </w:r>
      <w:r w:rsidRPr="0081547A">
        <w:rPr>
          <w:rFonts w:ascii="Roma Neue" w:eastAsia="Times New Roman" w:hAnsi="Roma Neue" w:cs="Calibri"/>
          <w:b/>
          <w:bCs/>
          <w:sz w:val="18"/>
          <w:szCs w:val="18"/>
          <w:lang w:eastAsia="it-IT"/>
        </w:rPr>
        <w:t>CUP B63I24000050005</w:t>
      </w:r>
    </w:p>
    <w:p w14:paraId="0E167366" w14:textId="77777777" w:rsidR="00104886" w:rsidRPr="001D0C3B" w:rsidRDefault="00104886" w:rsidP="00104886">
      <w:pPr>
        <w:autoSpaceDE w:val="0"/>
        <w:autoSpaceDN w:val="0"/>
        <w:adjustRightInd w:val="0"/>
        <w:spacing w:before="120" w:after="0" w:line="280" w:lineRule="exact"/>
        <w:ind w:right="11"/>
        <w:contextualSpacing/>
        <w:jc w:val="both"/>
        <w:rPr>
          <w:rFonts w:ascii="Roma Neue" w:hAnsi="Roma Neue" w:cs="Arial"/>
          <w:sz w:val="20"/>
          <w:szCs w:val="20"/>
        </w:rPr>
      </w:pPr>
    </w:p>
    <w:p w14:paraId="3FFB3E23" w14:textId="77777777" w:rsidR="00CC5C38" w:rsidRPr="001D0C3B" w:rsidRDefault="00CC5C38" w:rsidP="00AD6A16">
      <w:pPr>
        <w:pStyle w:val="Corpodeltesto2"/>
        <w:tabs>
          <w:tab w:val="left" w:pos="0"/>
          <w:tab w:val="left" w:pos="851"/>
        </w:tabs>
        <w:spacing w:line="360" w:lineRule="auto"/>
        <w:contextualSpacing/>
        <w:rPr>
          <w:rFonts w:ascii="Roma Neue" w:eastAsia="Arial Unicode MS" w:hAnsi="Roma Neue" w:cs="Arial"/>
          <w:sz w:val="20"/>
        </w:rPr>
      </w:pPr>
      <w:r w:rsidRPr="001D0C3B">
        <w:rPr>
          <w:rFonts w:ascii="Roma Neue" w:eastAsia="Arial Unicode MS" w:hAnsi="Roma Neue" w:cs="Arial"/>
          <w:b/>
          <w:sz w:val="20"/>
        </w:rPr>
        <w:t>Il/La sottoscritto/a</w:t>
      </w:r>
      <w:r w:rsidRPr="001D0C3B">
        <w:rPr>
          <w:rFonts w:ascii="Roma Neue" w:eastAsia="Arial Unicode MS" w:hAnsi="Roma Neue" w:cs="Arial"/>
          <w:sz w:val="20"/>
        </w:rPr>
        <w:t xml:space="preserve"> (nome e cognome) ……………………………………………… nato/a </w:t>
      </w:r>
      <w:proofErr w:type="spellStart"/>
      <w:r w:rsidRPr="001D0C3B">
        <w:rPr>
          <w:rFonts w:ascii="Roma Neue" w:eastAsia="Arial Unicode MS" w:hAnsi="Roma Neue" w:cs="Arial"/>
          <w:sz w:val="20"/>
        </w:rPr>
        <w:t>a</w:t>
      </w:r>
      <w:proofErr w:type="spellEnd"/>
      <w:r w:rsidRPr="001D0C3B">
        <w:rPr>
          <w:rFonts w:ascii="Roma Neue" w:eastAsia="Arial Unicode MS" w:hAnsi="Roma Neue" w:cs="Arial"/>
          <w:sz w:val="20"/>
        </w:rPr>
        <w:t xml:space="preserve"> ……………………… il …………………………………… residente in …………………………………………… Via/Piazza ………………………………………………… …………………………… codice fiscale n. ……………………………… documento identificativo (tipo/n.) ………………………… rilasciato il ………………………… da ………………………………… che agisce nella qualità di ………………… …………………………………… giusta i poteri conferiti con:</w:t>
      </w:r>
    </w:p>
    <w:p w14:paraId="248BA11A"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procura generale n. rep. ……………… del………………………………  che viene allegata alla presente dichiarazione;</w:t>
      </w:r>
    </w:p>
    <w:p w14:paraId="1BB03ADD"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procura speciale n. rep. ……………… del…………………………… che viene allegata alla presente dichiarazione;</w:t>
      </w:r>
    </w:p>
    <w:p w14:paraId="52CEF0A6"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delibera organo di amministrazione del …………………………………;</w:t>
      </w:r>
    </w:p>
    <w:p w14:paraId="67F2EB44" w14:textId="77777777" w:rsidR="00CC5C38" w:rsidRPr="001D0C3B" w:rsidRDefault="00CC5C38" w:rsidP="00AD6A16">
      <w:pPr>
        <w:numPr>
          <w:ilvl w:val="0"/>
          <w:numId w:val="2"/>
        </w:numPr>
        <w:tabs>
          <w:tab w:val="clear" w:pos="360"/>
          <w:tab w:val="num" w:pos="420"/>
        </w:tabs>
        <w:spacing w:after="0" w:line="360" w:lineRule="auto"/>
        <w:ind w:left="420"/>
        <w:contextualSpacing/>
        <w:jc w:val="both"/>
        <w:rPr>
          <w:rFonts w:ascii="Roma Neue" w:eastAsia="Arial Unicode MS" w:hAnsi="Roma Neue" w:cs="Arial"/>
          <w:sz w:val="20"/>
          <w:szCs w:val="20"/>
        </w:rPr>
      </w:pPr>
      <w:r w:rsidRPr="001D0C3B">
        <w:rPr>
          <w:rFonts w:ascii="Roma Neue" w:eastAsia="Arial Unicode MS" w:hAnsi="Roma Neue" w:cs="Arial"/>
          <w:sz w:val="20"/>
          <w:szCs w:val="20"/>
        </w:rPr>
        <w:t>altro ……………………………………………………………………………</w:t>
      </w:r>
    </w:p>
    <w:p w14:paraId="2B26E949" w14:textId="7647F626" w:rsidR="00CC5C38" w:rsidRPr="001D0C3B" w:rsidRDefault="00CC5C38" w:rsidP="00AD6A16">
      <w:pPr>
        <w:pStyle w:val="Rientrocorpodeltesto"/>
        <w:spacing w:line="360" w:lineRule="auto"/>
        <w:contextualSpacing/>
        <w:rPr>
          <w:rFonts w:ascii="Roma Neue" w:eastAsia="Arial Unicode MS" w:hAnsi="Roma Neue" w:cs="Arial"/>
        </w:rPr>
      </w:pPr>
      <w:r w:rsidRPr="001D0C3B">
        <w:rPr>
          <w:rFonts w:ascii="Roma Neue" w:eastAsia="Arial Unicode MS" w:hAnsi="Roma Neue" w:cs="Arial"/>
        </w:rPr>
        <w:t>dell’Operatore Economico ………………………………</w:t>
      </w:r>
      <w:r w:rsidR="00104886">
        <w:rPr>
          <w:rFonts w:ascii="Roma Neue" w:eastAsia="Arial Unicode MS" w:hAnsi="Roma Neue" w:cs="Arial"/>
        </w:rPr>
        <w:t xml:space="preserve"> </w:t>
      </w:r>
      <w:r w:rsidRPr="001D0C3B">
        <w:rPr>
          <w:rFonts w:ascii="Roma Neue" w:eastAsia="Arial Unicode MS" w:hAnsi="Roma Neue" w:cs="Arial"/>
        </w:rPr>
        <w:t>con sede legale in ………… Via/Piazza ……………………………………… CF/partita IVA……………………………………</w:t>
      </w:r>
    </w:p>
    <w:p w14:paraId="0ED0695E" w14:textId="77777777" w:rsidR="00CC5C38" w:rsidRPr="001D0C3B" w:rsidRDefault="00CC5C38" w:rsidP="00AD6A16">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 xml:space="preserve">CHIEDE </w:t>
      </w:r>
    </w:p>
    <w:p w14:paraId="4555D0DB" w14:textId="3881583A" w:rsidR="00CC5C38" w:rsidRPr="001D0C3B" w:rsidRDefault="00CC5C38" w:rsidP="007973EC">
      <w:pPr>
        <w:pStyle w:val="Rientrocorpodeltesto"/>
        <w:spacing w:line="360" w:lineRule="auto"/>
        <w:contextualSpacing/>
        <w:jc w:val="center"/>
        <w:rPr>
          <w:rFonts w:ascii="Roma Neue" w:eastAsia="Arial Unicode MS" w:hAnsi="Roma Neue" w:cs="Arial"/>
          <w:b/>
        </w:rPr>
      </w:pPr>
      <w:r w:rsidRPr="001D0C3B">
        <w:rPr>
          <w:rFonts w:ascii="Roma Neue" w:eastAsia="Arial Unicode MS" w:hAnsi="Roma Neue" w:cs="Arial"/>
          <w:b/>
        </w:rPr>
        <w:t>di partecipare alla gara in oggetto come:</w:t>
      </w:r>
    </w:p>
    <w:tbl>
      <w:tblPr>
        <w:tblW w:w="9299" w:type="dxa"/>
        <w:tblInd w:w="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9299"/>
      </w:tblGrid>
      <w:tr w:rsidR="00104886" w:rsidRPr="00D62E19" w14:paraId="3FE1CA47" w14:textId="77777777" w:rsidTr="00E97CFE">
        <w:trPr>
          <w:trHeight w:val="2268"/>
        </w:trPr>
        <w:tc>
          <w:tcPr>
            <w:tcW w:w="9243" w:type="dxa"/>
          </w:tcPr>
          <w:p w14:paraId="332A7563" w14:textId="77777777"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concorrente singolo ai sensi dell’art. 65, comma 2, lett. a),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w:t>
            </w:r>
          </w:p>
          <w:p w14:paraId="7EE63885" w14:textId="77777777"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Consorzio tra società cooperative di produzione e lavoro ai sensi dell’art. 65, comma 2, lett. b),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p>
          <w:p w14:paraId="6113332F" w14:textId="77777777"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Consorzio tra imprese artigiane di cui alla legge 8 agosto 1985, n. 443, ai sensi dell’art. 65, comma 2, lett. c),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w:t>
            </w:r>
          </w:p>
          <w:p w14:paraId="389F8F6E"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Le imprese per le quali il Consorzio di cui alla lettera b) o alla lettera c) dell’art. 65, comma 2, del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 xml:space="preserve"> partecipa sono le seguenti:</w:t>
            </w:r>
          </w:p>
          <w:p w14:paraId="5C4E4461"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1)____________________________________;</w:t>
            </w:r>
          </w:p>
          <w:p w14:paraId="41A219C6"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2)____________________________________;</w:t>
            </w:r>
          </w:p>
          <w:p w14:paraId="02C3A749"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lastRenderedPageBreak/>
              <w:t>3)____________________________________;</w:t>
            </w:r>
          </w:p>
          <w:p w14:paraId="2C96964B" w14:textId="5966E1F0" w:rsidR="00104886" w:rsidRPr="00D62E19" w:rsidRDefault="00104886" w:rsidP="00D62E19">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4)____________________________________;</w:t>
            </w:r>
          </w:p>
          <w:p w14:paraId="28109251" w14:textId="77777777"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Consorzio stabile ai sensi dell’art. 65, comma 2, lett. d),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 xml:space="preserve"> o ai sensi dell’art. 66, comma 1 lett. g, del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 xml:space="preserve"> o ai sensi dell’art. 12 della legge n. 81/2017;</w:t>
            </w:r>
          </w:p>
          <w:p w14:paraId="1EC9E374"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b/>
                <w:bCs/>
                <w:i/>
                <w:iCs/>
                <w:sz w:val="20"/>
                <w:szCs w:val="20"/>
              </w:rPr>
              <w:t>Solo qualora il Consorzio non partecipi in proprio:</w:t>
            </w:r>
            <w:r w:rsidRPr="00D62E19">
              <w:rPr>
                <w:rFonts w:ascii="Roma Neue" w:eastAsia="Arial Unicode MS" w:hAnsi="Roma Neue" w:cs="Arial"/>
                <w:sz w:val="20"/>
                <w:szCs w:val="20"/>
              </w:rPr>
              <w:t xml:space="preserve"> Le imprese per le quali il Consorzio di cui alla lettera d) dell’art. 65, comma 2, del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 xml:space="preserve"> o alla lett. g) dell’art. 66, comma 1 del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 xml:space="preserve"> o dell’art. 12 della legge n. 81/2017 partecipa sono le seguenti:</w:t>
            </w:r>
          </w:p>
          <w:p w14:paraId="42278B31"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1)____________________________________;</w:t>
            </w:r>
          </w:p>
          <w:p w14:paraId="0213BD88"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2)____________________________________;</w:t>
            </w:r>
          </w:p>
          <w:p w14:paraId="4A5ABF01"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3)____________________________________;</w:t>
            </w:r>
          </w:p>
          <w:p w14:paraId="165E76D7"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4)____________________________________;</w:t>
            </w:r>
          </w:p>
          <w:p w14:paraId="4101C8AF" w14:textId="77777777"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mandatario/capogruppo di:</w:t>
            </w:r>
          </w:p>
          <w:p w14:paraId="7C7CAC59" w14:textId="77777777" w:rsidR="00104886" w:rsidRPr="00D62E19" w:rsidRDefault="00104886" w:rsidP="00E97CFE">
            <w:pPr>
              <w:numPr>
                <w:ilvl w:val="0"/>
                <w:numId w:val="3"/>
              </w:numPr>
              <w:spacing w:after="0" w:line="360" w:lineRule="auto"/>
              <w:ind w:left="1935" w:hanging="284"/>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raggruppamento temporaneo ai sensi dell’art. 65, comma 2, lettera e), del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w:t>
            </w:r>
          </w:p>
          <w:p w14:paraId="55ECDD2C" w14:textId="77777777" w:rsidR="00104886" w:rsidRPr="00D62E19" w:rsidRDefault="00104886" w:rsidP="00E97CFE">
            <w:pPr>
              <w:numPr>
                <w:ilvl w:val="0"/>
                <w:numId w:val="3"/>
              </w:numPr>
              <w:spacing w:after="0" w:line="360" w:lineRule="auto"/>
              <w:ind w:left="1935" w:hanging="284"/>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consorzio ordinario ai sensi dell’art. 65, comma 2, lettera f), del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w:t>
            </w:r>
          </w:p>
          <w:p w14:paraId="7AEDD126" w14:textId="77777777" w:rsidR="00104886" w:rsidRPr="00D62E19" w:rsidRDefault="00104886" w:rsidP="00E97CFE">
            <w:pPr>
              <w:numPr>
                <w:ilvl w:val="0"/>
                <w:numId w:val="3"/>
              </w:numPr>
              <w:spacing w:after="0" w:line="360" w:lineRule="auto"/>
              <w:ind w:left="1510" w:hanging="426"/>
              <w:contextualSpacing/>
              <w:jc w:val="both"/>
              <w:rPr>
                <w:rFonts w:ascii="Roma Neue" w:eastAsia="Arial Unicode MS" w:hAnsi="Roma Neue" w:cs="Arial"/>
                <w:sz w:val="20"/>
                <w:szCs w:val="20"/>
              </w:rPr>
            </w:pPr>
            <w:r w:rsidRPr="00D62E19">
              <w:rPr>
                <w:rFonts w:ascii="Roma Neue" w:eastAsia="Arial Unicode MS" w:hAnsi="Roma Neue" w:cs="Arial"/>
                <w:sz w:val="20"/>
                <w:szCs w:val="20"/>
              </w:rPr>
              <w:t>costituito;</w:t>
            </w:r>
          </w:p>
          <w:p w14:paraId="107D9BCA" w14:textId="77777777" w:rsidR="00104886" w:rsidRPr="00D62E19" w:rsidRDefault="00104886" w:rsidP="00E97CFE">
            <w:pPr>
              <w:numPr>
                <w:ilvl w:val="0"/>
                <w:numId w:val="3"/>
              </w:numPr>
              <w:spacing w:after="0" w:line="360" w:lineRule="auto"/>
              <w:ind w:left="1510" w:hanging="426"/>
              <w:contextualSpacing/>
              <w:jc w:val="both"/>
              <w:rPr>
                <w:rFonts w:ascii="Roma Neue" w:eastAsia="Arial Unicode MS" w:hAnsi="Roma Neue" w:cs="Arial"/>
                <w:sz w:val="20"/>
                <w:szCs w:val="20"/>
              </w:rPr>
            </w:pPr>
            <w:r w:rsidRPr="00D62E19">
              <w:rPr>
                <w:rFonts w:ascii="Roma Neue" w:eastAsia="Arial Unicode MS" w:hAnsi="Roma Neue" w:cs="Arial"/>
                <w:sz w:val="20"/>
                <w:szCs w:val="20"/>
              </w:rPr>
              <w:t>da costituire;</w:t>
            </w:r>
          </w:p>
          <w:p w14:paraId="3DCE46F6" w14:textId="77777777" w:rsidR="00104886" w:rsidRPr="00D62E19" w:rsidRDefault="00104886" w:rsidP="00E97CFE">
            <w:pPr>
              <w:numPr>
                <w:ilvl w:val="0"/>
                <w:numId w:val="3"/>
              </w:numPr>
              <w:spacing w:after="0" w:line="360" w:lineRule="auto"/>
              <w:ind w:left="2218" w:hanging="567"/>
              <w:contextualSpacing/>
              <w:jc w:val="both"/>
              <w:rPr>
                <w:rFonts w:ascii="Roma Neue" w:eastAsia="Arial Unicode MS" w:hAnsi="Roma Neue" w:cs="Arial"/>
                <w:sz w:val="20"/>
                <w:szCs w:val="20"/>
              </w:rPr>
            </w:pPr>
            <w:r w:rsidRPr="00D62E19">
              <w:rPr>
                <w:rFonts w:ascii="Roma Neue" w:eastAsia="Arial Unicode MS" w:hAnsi="Roma Neue" w:cs="Arial"/>
                <w:sz w:val="20"/>
                <w:szCs w:val="20"/>
              </w:rPr>
              <w:t>GEIE;</w:t>
            </w:r>
          </w:p>
          <w:p w14:paraId="2D851626" w14:textId="77777777"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mandante/altra consorziata di:</w:t>
            </w:r>
          </w:p>
          <w:p w14:paraId="65AF6DEB" w14:textId="77777777" w:rsidR="00104886" w:rsidRPr="00D62E19" w:rsidRDefault="00104886" w:rsidP="00E97CFE">
            <w:pPr>
              <w:numPr>
                <w:ilvl w:val="0"/>
                <w:numId w:val="3"/>
              </w:numPr>
              <w:spacing w:after="0" w:line="360" w:lineRule="auto"/>
              <w:ind w:left="1935" w:hanging="284"/>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raggruppamento temporaneo ai sensi dell’art. 65, comma 2, lettera e), del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w:t>
            </w:r>
          </w:p>
          <w:p w14:paraId="1618C077" w14:textId="77777777" w:rsidR="00104886" w:rsidRPr="00D62E19" w:rsidRDefault="00104886" w:rsidP="00E97CFE">
            <w:pPr>
              <w:numPr>
                <w:ilvl w:val="0"/>
                <w:numId w:val="3"/>
              </w:numPr>
              <w:spacing w:after="0" w:line="360" w:lineRule="auto"/>
              <w:ind w:left="1935" w:hanging="284"/>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consorzio ordinario ai sensi dell’art. 65, comma 2, lettera f), del </w:t>
            </w:r>
            <w:proofErr w:type="spellStart"/>
            <w:r w:rsidRPr="00D62E19">
              <w:rPr>
                <w:rFonts w:ascii="Roma Neue" w:eastAsia="Arial Unicode MS" w:hAnsi="Roma Neue" w:cs="Arial"/>
                <w:sz w:val="20"/>
                <w:szCs w:val="20"/>
              </w:rPr>
              <w:t>D.Lgs.</w:t>
            </w:r>
            <w:proofErr w:type="spellEnd"/>
            <w:r w:rsidRPr="00D62E19">
              <w:rPr>
                <w:rFonts w:ascii="Roma Neue" w:eastAsia="Arial Unicode MS" w:hAnsi="Roma Neue" w:cs="Arial"/>
                <w:sz w:val="20"/>
                <w:szCs w:val="20"/>
              </w:rPr>
              <w:t xml:space="preserve"> n. 36/2023 e </w:t>
            </w:r>
            <w:proofErr w:type="spellStart"/>
            <w:r w:rsidRPr="00D62E19">
              <w:rPr>
                <w:rFonts w:ascii="Roma Neue" w:eastAsia="Arial Unicode MS" w:hAnsi="Roma Neue" w:cs="Arial"/>
                <w:sz w:val="20"/>
                <w:szCs w:val="20"/>
              </w:rPr>
              <w:t>s.m.i.</w:t>
            </w:r>
            <w:proofErr w:type="spellEnd"/>
            <w:r w:rsidRPr="00D62E19">
              <w:rPr>
                <w:rFonts w:ascii="Roma Neue" w:eastAsia="Arial Unicode MS" w:hAnsi="Roma Neue" w:cs="Arial"/>
                <w:sz w:val="20"/>
                <w:szCs w:val="20"/>
              </w:rPr>
              <w:t>;</w:t>
            </w:r>
          </w:p>
          <w:p w14:paraId="4E9C64E1" w14:textId="77777777" w:rsidR="00104886" w:rsidRPr="00D62E19" w:rsidRDefault="00104886" w:rsidP="00E97CFE">
            <w:pPr>
              <w:numPr>
                <w:ilvl w:val="0"/>
                <w:numId w:val="3"/>
              </w:numPr>
              <w:spacing w:after="0" w:line="360" w:lineRule="auto"/>
              <w:ind w:left="1510" w:hanging="426"/>
              <w:contextualSpacing/>
              <w:jc w:val="both"/>
              <w:rPr>
                <w:rFonts w:ascii="Roma Neue" w:eastAsia="Arial Unicode MS" w:hAnsi="Roma Neue" w:cs="Arial"/>
                <w:sz w:val="20"/>
                <w:szCs w:val="20"/>
              </w:rPr>
            </w:pPr>
            <w:r w:rsidRPr="00D62E19">
              <w:rPr>
                <w:rFonts w:ascii="Roma Neue" w:eastAsia="Arial Unicode MS" w:hAnsi="Roma Neue" w:cs="Arial"/>
                <w:sz w:val="20"/>
                <w:szCs w:val="20"/>
              </w:rPr>
              <w:t>costituito;</w:t>
            </w:r>
          </w:p>
          <w:p w14:paraId="60D6E8CC" w14:textId="77777777" w:rsidR="00104886" w:rsidRPr="00D62E19" w:rsidRDefault="00104886" w:rsidP="00E97CFE">
            <w:pPr>
              <w:numPr>
                <w:ilvl w:val="0"/>
                <w:numId w:val="3"/>
              </w:numPr>
              <w:spacing w:after="0" w:line="360" w:lineRule="auto"/>
              <w:ind w:left="1510" w:hanging="426"/>
              <w:contextualSpacing/>
              <w:jc w:val="both"/>
              <w:rPr>
                <w:rFonts w:ascii="Roma Neue" w:eastAsia="Arial Unicode MS" w:hAnsi="Roma Neue" w:cs="Arial"/>
                <w:sz w:val="20"/>
                <w:szCs w:val="20"/>
              </w:rPr>
            </w:pPr>
            <w:r w:rsidRPr="00D62E19">
              <w:rPr>
                <w:rFonts w:ascii="Roma Neue" w:eastAsia="Arial Unicode MS" w:hAnsi="Roma Neue" w:cs="Arial"/>
                <w:sz w:val="20"/>
                <w:szCs w:val="20"/>
              </w:rPr>
              <w:t>da costituire;</w:t>
            </w:r>
          </w:p>
          <w:p w14:paraId="2FADCAE1" w14:textId="77777777" w:rsidR="00104886" w:rsidRPr="00D62E19" w:rsidRDefault="00104886" w:rsidP="00E97CFE">
            <w:pPr>
              <w:numPr>
                <w:ilvl w:val="0"/>
                <w:numId w:val="3"/>
              </w:numPr>
              <w:spacing w:after="0" w:line="360" w:lineRule="auto"/>
              <w:ind w:left="2218" w:hanging="567"/>
              <w:contextualSpacing/>
              <w:jc w:val="both"/>
              <w:rPr>
                <w:rFonts w:ascii="Roma Neue" w:eastAsia="Arial Unicode MS" w:hAnsi="Roma Neue" w:cs="Arial"/>
                <w:sz w:val="20"/>
                <w:szCs w:val="20"/>
              </w:rPr>
            </w:pPr>
            <w:r w:rsidRPr="00D62E19">
              <w:rPr>
                <w:rFonts w:ascii="Roma Neue" w:eastAsia="Arial Unicode MS" w:hAnsi="Roma Neue" w:cs="Arial"/>
                <w:sz w:val="20"/>
                <w:szCs w:val="20"/>
              </w:rPr>
              <w:t>GEIE;</w:t>
            </w:r>
          </w:p>
          <w:p w14:paraId="394CDB60" w14:textId="77777777" w:rsidR="00104886" w:rsidRPr="00D62E19" w:rsidRDefault="00104886" w:rsidP="00E97CFE">
            <w:pPr>
              <w:tabs>
                <w:tab w:val="left" w:pos="6663"/>
              </w:tabs>
              <w:spacing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Gli altri operatori economici facenti parte del RTI/Consorzio/GEIE sono i seguenti: </w:t>
            </w:r>
            <w:proofErr w:type="gramStart"/>
            <w:r w:rsidRPr="00D62E19">
              <w:rPr>
                <w:rFonts w:ascii="Roma Neue" w:eastAsia="Arial Unicode MS" w:hAnsi="Roma Neue" w:cs="Arial"/>
                <w:sz w:val="20"/>
                <w:szCs w:val="20"/>
              </w:rPr>
              <w:t>1)_</w:t>
            </w:r>
            <w:proofErr w:type="gramEnd"/>
            <w:r w:rsidRPr="00D62E19">
              <w:rPr>
                <w:rFonts w:ascii="Roma Neue" w:eastAsia="Arial Unicode MS" w:hAnsi="Roma Neue" w:cs="Arial"/>
                <w:sz w:val="20"/>
                <w:szCs w:val="20"/>
              </w:rPr>
              <w:t>___________________________________;</w:t>
            </w:r>
          </w:p>
          <w:p w14:paraId="5488D035"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2)____________________________________;</w:t>
            </w:r>
          </w:p>
          <w:p w14:paraId="1FA87565"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3)____________________________________;</w:t>
            </w:r>
          </w:p>
          <w:p w14:paraId="1CAC6C00"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lastRenderedPageBreak/>
              <w:t>4)____________________________________;</w:t>
            </w:r>
          </w:p>
          <w:p w14:paraId="1DB7FA58"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_____________________________________</w:t>
            </w:r>
          </w:p>
          <w:p w14:paraId="360BBA3E" w14:textId="77777777" w:rsidR="00104886" w:rsidRPr="00D62E19" w:rsidRDefault="00104886" w:rsidP="00E97CFE">
            <w:pPr>
              <w:numPr>
                <w:ilvl w:val="0"/>
                <w:numId w:val="3"/>
              </w:numPr>
              <w:spacing w:after="0" w:line="360" w:lineRule="auto"/>
              <w:ind w:left="447" w:hanging="284"/>
              <w:contextualSpacing/>
              <w:jc w:val="both"/>
              <w:rPr>
                <w:rFonts w:ascii="Roma Neue" w:eastAsia="Arial Unicode MS" w:hAnsi="Roma Neue" w:cs="Arial"/>
                <w:sz w:val="20"/>
                <w:szCs w:val="20"/>
              </w:rPr>
            </w:pPr>
            <w:r w:rsidRPr="00D62E19">
              <w:rPr>
                <w:rFonts w:ascii="Roma Neue" w:eastAsia="Arial Unicode MS" w:hAnsi="Roma Neue" w:cs="Arial"/>
                <w:sz w:val="20"/>
                <w:szCs w:val="20"/>
              </w:rPr>
              <w:t>Impresa aderente al contratto di rete (rete di imprese, rete di professionisti o rete mista ai sensi dell’art. 12 della l. n. 81/2017) in qualità di:</w:t>
            </w:r>
          </w:p>
          <w:p w14:paraId="7AF49FCE" w14:textId="77777777" w:rsidR="00104886" w:rsidRPr="00D62E19" w:rsidRDefault="00104886" w:rsidP="00E97CFE">
            <w:pPr>
              <w:numPr>
                <w:ilvl w:val="0"/>
                <w:numId w:val="3"/>
              </w:numPr>
              <w:spacing w:after="0" w:line="360" w:lineRule="auto"/>
              <w:ind w:left="659" w:firstLine="709"/>
              <w:contextualSpacing/>
              <w:jc w:val="both"/>
              <w:rPr>
                <w:rFonts w:ascii="Roma Neue" w:eastAsia="Arial Unicode MS" w:hAnsi="Roma Neue" w:cs="Arial"/>
                <w:i/>
                <w:sz w:val="20"/>
                <w:szCs w:val="20"/>
              </w:rPr>
            </w:pPr>
            <w:r w:rsidRPr="00D62E19">
              <w:rPr>
                <w:rFonts w:ascii="Roma Neue" w:eastAsia="Arial Unicode MS" w:hAnsi="Roma Neue" w:cs="Arial"/>
                <w:sz w:val="20"/>
                <w:szCs w:val="20"/>
              </w:rPr>
              <w:t>Organo comune dotato di potere di rappresentanza;</w:t>
            </w:r>
          </w:p>
          <w:p w14:paraId="15A3A663" w14:textId="77777777" w:rsidR="00104886" w:rsidRPr="00D62E19" w:rsidRDefault="00104886" w:rsidP="00E97CFE">
            <w:pPr>
              <w:numPr>
                <w:ilvl w:val="0"/>
                <w:numId w:val="3"/>
              </w:numPr>
              <w:spacing w:after="0" w:line="360" w:lineRule="auto"/>
              <w:ind w:left="659" w:firstLine="709"/>
              <w:contextualSpacing/>
              <w:jc w:val="both"/>
              <w:rPr>
                <w:rFonts w:ascii="Roma Neue" w:eastAsia="Arial Unicode MS" w:hAnsi="Roma Neue" w:cs="Arial"/>
                <w:i/>
                <w:sz w:val="20"/>
                <w:szCs w:val="20"/>
              </w:rPr>
            </w:pPr>
            <w:r w:rsidRPr="00D62E19">
              <w:rPr>
                <w:rFonts w:ascii="Roma Neue" w:eastAsia="Arial Unicode MS" w:hAnsi="Roma Neue" w:cs="Arial"/>
                <w:sz w:val="20"/>
                <w:szCs w:val="20"/>
              </w:rPr>
              <w:t>Organo comune privo di potere di rappresentanza;</w:t>
            </w:r>
          </w:p>
          <w:p w14:paraId="4232E3E1" w14:textId="77777777" w:rsidR="00104886" w:rsidRPr="00D62E19" w:rsidRDefault="00104886" w:rsidP="00E97CFE">
            <w:pPr>
              <w:numPr>
                <w:ilvl w:val="0"/>
                <w:numId w:val="3"/>
              </w:numPr>
              <w:spacing w:after="0" w:line="360" w:lineRule="auto"/>
              <w:ind w:left="1651" w:hanging="283"/>
              <w:contextualSpacing/>
              <w:jc w:val="both"/>
              <w:rPr>
                <w:rFonts w:ascii="Roma Neue" w:eastAsia="Arial Unicode MS" w:hAnsi="Roma Neue" w:cs="Arial"/>
                <w:sz w:val="20"/>
                <w:szCs w:val="20"/>
              </w:rPr>
            </w:pPr>
            <w:r w:rsidRPr="00D62E19">
              <w:rPr>
                <w:rFonts w:ascii="Roma Neue" w:eastAsia="Arial Unicode MS" w:hAnsi="Roma Neue" w:cs="Arial"/>
                <w:sz w:val="20"/>
                <w:szCs w:val="20"/>
              </w:rPr>
              <w:t>altra impresa aderente al contratto di rete.</w:t>
            </w:r>
          </w:p>
          <w:p w14:paraId="355D0641"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L’Aggregazione di imprese di rete rientra nella seguente ipotesi prevista dalla Lettera di invito:</w:t>
            </w:r>
          </w:p>
          <w:p w14:paraId="4CC5CB72" w14:textId="77777777" w:rsidR="00104886" w:rsidRPr="00D62E19" w:rsidRDefault="00104886" w:rsidP="00E97CFE">
            <w:pPr>
              <w:numPr>
                <w:ilvl w:val="0"/>
                <w:numId w:val="3"/>
              </w:numPr>
              <w:spacing w:after="0" w:line="360" w:lineRule="auto"/>
              <w:ind w:firstLine="648"/>
              <w:contextualSpacing/>
              <w:jc w:val="both"/>
              <w:rPr>
                <w:rFonts w:ascii="Roma Neue" w:eastAsia="Arial Unicode MS" w:hAnsi="Roma Neue" w:cs="Arial"/>
                <w:sz w:val="20"/>
                <w:szCs w:val="20"/>
              </w:rPr>
            </w:pPr>
            <w:r w:rsidRPr="00D62E19">
              <w:rPr>
                <w:rFonts w:ascii="Roma Neue" w:eastAsia="Arial Unicode MS" w:hAnsi="Roma Neue" w:cs="Arial"/>
                <w:sz w:val="20"/>
                <w:szCs w:val="20"/>
              </w:rPr>
              <w:t>art. 4, lettera a) della Lettera di invito;</w:t>
            </w:r>
          </w:p>
          <w:p w14:paraId="5B1ABA77" w14:textId="77777777" w:rsidR="00104886" w:rsidRPr="00D62E19" w:rsidRDefault="00104886" w:rsidP="00E97CFE">
            <w:pPr>
              <w:numPr>
                <w:ilvl w:val="0"/>
                <w:numId w:val="3"/>
              </w:numPr>
              <w:spacing w:after="0" w:line="360" w:lineRule="auto"/>
              <w:ind w:firstLine="648"/>
              <w:contextualSpacing/>
              <w:jc w:val="both"/>
              <w:rPr>
                <w:rFonts w:ascii="Roma Neue" w:eastAsia="Arial Unicode MS" w:hAnsi="Roma Neue" w:cs="Arial"/>
                <w:sz w:val="20"/>
                <w:szCs w:val="20"/>
              </w:rPr>
            </w:pPr>
            <w:r w:rsidRPr="00D62E19">
              <w:rPr>
                <w:rFonts w:ascii="Roma Neue" w:eastAsia="Arial Unicode MS" w:hAnsi="Roma Neue" w:cs="Arial"/>
                <w:sz w:val="20"/>
                <w:szCs w:val="20"/>
              </w:rPr>
              <w:t>art. 4, lettera b) della Lettera di invito;</w:t>
            </w:r>
          </w:p>
          <w:p w14:paraId="2B705035" w14:textId="77777777" w:rsidR="00104886" w:rsidRPr="00D62E19" w:rsidRDefault="00104886" w:rsidP="00E97CFE">
            <w:pPr>
              <w:numPr>
                <w:ilvl w:val="0"/>
                <w:numId w:val="3"/>
              </w:numPr>
              <w:spacing w:after="0" w:line="360" w:lineRule="auto"/>
              <w:ind w:left="2077" w:hanging="709"/>
              <w:contextualSpacing/>
              <w:jc w:val="both"/>
              <w:rPr>
                <w:rFonts w:ascii="Roma Neue" w:eastAsia="Arial Unicode MS" w:hAnsi="Roma Neue" w:cs="Arial"/>
                <w:sz w:val="20"/>
                <w:szCs w:val="20"/>
              </w:rPr>
            </w:pPr>
            <w:r w:rsidRPr="00D62E19">
              <w:rPr>
                <w:rFonts w:ascii="Roma Neue" w:eastAsia="Arial Unicode MS" w:hAnsi="Roma Neue" w:cs="Arial"/>
                <w:sz w:val="20"/>
                <w:szCs w:val="20"/>
              </w:rPr>
              <w:t>art. 4, lettera c) della Lettera di invito;</w:t>
            </w:r>
          </w:p>
          <w:p w14:paraId="0EC1C717" w14:textId="77777777" w:rsidR="00104886" w:rsidRPr="00D62E19" w:rsidRDefault="00104886" w:rsidP="00E97CFE">
            <w:pPr>
              <w:spacing w:line="360" w:lineRule="auto"/>
              <w:ind w:left="2077"/>
              <w:contextualSpacing/>
              <w:jc w:val="both"/>
              <w:rPr>
                <w:rFonts w:ascii="Roma Neue" w:eastAsia="Arial Unicode MS" w:hAnsi="Roma Neue" w:cs="Arial"/>
                <w:sz w:val="20"/>
                <w:szCs w:val="20"/>
              </w:rPr>
            </w:pPr>
            <w:r w:rsidRPr="00D62E19">
              <w:rPr>
                <w:rFonts w:ascii="Roma Neue" w:eastAsia="Arial Unicode MS" w:hAnsi="Roma Neue" w:cs="Arial"/>
                <w:sz w:val="20"/>
                <w:szCs w:val="20"/>
              </w:rPr>
              <w:t>e partecipa nella forma del RTI:</w:t>
            </w:r>
          </w:p>
          <w:p w14:paraId="3AFF7BEC" w14:textId="77777777" w:rsidR="00104886" w:rsidRPr="00D62E19" w:rsidRDefault="00104886" w:rsidP="00E97CFE">
            <w:pPr>
              <w:numPr>
                <w:ilvl w:val="0"/>
                <w:numId w:val="3"/>
              </w:numPr>
              <w:tabs>
                <w:tab w:val="left" w:pos="3211"/>
              </w:tabs>
              <w:spacing w:after="0" w:line="360" w:lineRule="auto"/>
              <w:ind w:left="1651" w:firstLine="993"/>
              <w:contextualSpacing/>
              <w:jc w:val="both"/>
              <w:rPr>
                <w:rFonts w:ascii="Roma Neue" w:eastAsia="Arial Unicode MS" w:hAnsi="Roma Neue" w:cs="Arial"/>
                <w:sz w:val="20"/>
                <w:szCs w:val="20"/>
              </w:rPr>
            </w:pPr>
            <w:r w:rsidRPr="00D62E19">
              <w:rPr>
                <w:rFonts w:ascii="Roma Neue" w:eastAsia="Arial Unicode MS" w:hAnsi="Roma Neue" w:cs="Arial"/>
                <w:sz w:val="20"/>
                <w:szCs w:val="20"/>
              </w:rPr>
              <w:t>costituito;</w:t>
            </w:r>
          </w:p>
          <w:p w14:paraId="7641D9E8" w14:textId="77777777" w:rsidR="00104886" w:rsidRPr="00D62E19" w:rsidRDefault="00104886" w:rsidP="00E97CFE">
            <w:pPr>
              <w:numPr>
                <w:ilvl w:val="0"/>
                <w:numId w:val="3"/>
              </w:numPr>
              <w:tabs>
                <w:tab w:val="left" w:pos="3211"/>
              </w:tabs>
              <w:spacing w:after="0" w:line="360" w:lineRule="auto"/>
              <w:ind w:left="1651" w:firstLine="993"/>
              <w:contextualSpacing/>
              <w:jc w:val="both"/>
              <w:rPr>
                <w:rFonts w:ascii="Roma Neue" w:eastAsia="Arial Unicode MS" w:hAnsi="Roma Neue" w:cs="Arial"/>
                <w:sz w:val="20"/>
                <w:szCs w:val="20"/>
              </w:rPr>
            </w:pPr>
            <w:r w:rsidRPr="00D62E19">
              <w:rPr>
                <w:rFonts w:ascii="Roma Neue" w:eastAsia="Arial Unicode MS" w:hAnsi="Roma Neue" w:cs="Arial"/>
                <w:sz w:val="20"/>
                <w:szCs w:val="20"/>
              </w:rPr>
              <w:t>da costituire.</w:t>
            </w:r>
          </w:p>
          <w:p w14:paraId="57519CEE"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Gli altri operatori economici facenti parte dell’Aggregazione di imprese di rete sono i seguenti: </w:t>
            </w:r>
          </w:p>
          <w:p w14:paraId="70FE35D8"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1)____________________________________;</w:t>
            </w:r>
          </w:p>
          <w:p w14:paraId="63648213"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2)____________________________________;</w:t>
            </w:r>
          </w:p>
          <w:p w14:paraId="21DEEE3E"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3)____________________________________;</w:t>
            </w:r>
          </w:p>
          <w:p w14:paraId="0066841D" w14:textId="77777777" w:rsidR="00104886" w:rsidRPr="00D62E19" w:rsidRDefault="00104886" w:rsidP="00E97CFE">
            <w:pPr>
              <w:tabs>
                <w:tab w:val="left" w:pos="6663"/>
              </w:tabs>
              <w:spacing w:line="360" w:lineRule="auto"/>
              <w:ind w:left="517"/>
              <w:contextualSpacing/>
              <w:jc w:val="both"/>
              <w:rPr>
                <w:rFonts w:ascii="Roma Neue" w:eastAsia="Arial Unicode MS" w:hAnsi="Roma Neue" w:cs="Arial"/>
                <w:sz w:val="20"/>
                <w:szCs w:val="20"/>
              </w:rPr>
            </w:pPr>
            <w:r w:rsidRPr="00D62E19">
              <w:rPr>
                <w:rFonts w:ascii="Roma Neue" w:eastAsia="Arial Unicode MS" w:hAnsi="Roma Neue" w:cs="Arial"/>
                <w:sz w:val="20"/>
                <w:szCs w:val="20"/>
              </w:rPr>
              <w:t>4)____________________________________;</w:t>
            </w:r>
          </w:p>
          <w:p w14:paraId="730C8F5D" w14:textId="77777777" w:rsidR="00104886" w:rsidRPr="00D62E19" w:rsidRDefault="00104886" w:rsidP="00E97CFE">
            <w:pPr>
              <w:numPr>
                <w:ilvl w:val="0"/>
                <w:numId w:val="3"/>
              </w:numPr>
              <w:spacing w:after="0" w:line="360" w:lineRule="auto"/>
              <w:ind w:left="659" w:hanging="567"/>
              <w:contextualSpacing/>
              <w:jc w:val="both"/>
              <w:rPr>
                <w:rFonts w:ascii="Roma Neue" w:eastAsia="Arial Unicode MS" w:hAnsi="Roma Neue" w:cs="Arial"/>
                <w:sz w:val="20"/>
                <w:szCs w:val="20"/>
              </w:rPr>
            </w:pPr>
            <w:r w:rsidRPr="00D62E19">
              <w:rPr>
                <w:rFonts w:ascii="Roma Neue" w:eastAsia="Arial Unicode MS" w:hAnsi="Roma Neue" w:cs="Arial"/>
                <w:sz w:val="20"/>
                <w:szCs w:val="20"/>
              </w:rPr>
              <w:t xml:space="preserve">Operatore economico stabilito in Stati diversi dall’Italia </w:t>
            </w:r>
            <w:r w:rsidRPr="00D62E19">
              <w:rPr>
                <w:rFonts w:ascii="Roma Neue" w:eastAsia="Arial Unicode MS" w:hAnsi="Roma Neue" w:cs="Arial"/>
                <w:i/>
                <w:sz w:val="20"/>
                <w:szCs w:val="20"/>
              </w:rPr>
              <w:t>(fornire specificazioni_____________________________________)</w:t>
            </w:r>
          </w:p>
          <w:p w14:paraId="43E4E995" w14:textId="77777777" w:rsidR="00104886" w:rsidRPr="00D62E19" w:rsidRDefault="00104886" w:rsidP="00E97CFE">
            <w:pPr>
              <w:numPr>
                <w:ilvl w:val="0"/>
                <w:numId w:val="3"/>
              </w:numPr>
              <w:spacing w:after="0" w:line="360" w:lineRule="auto"/>
              <w:ind w:left="517" w:hanging="425"/>
              <w:contextualSpacing/>
              <w:jc w:val="both"/>
              <w:rPr>
                <w:rFonts w:ascii="Roma Neue" w:eastAsia="Arial Unicode MS" w:hAnsi="Roma Neue" w:cs="Arial"/>
                <w:sz w:val="20"/>
                <w:szCs w:val="20"/>
              </w:rPr>
            </w:pPr>
            <w:r w:rsidRPr="00D62E19">
              <w:rPr>
                <w:rFonts w:ascii="Roma Neue" w:eastAsia="Arial Unicode MS" w:hAnsi="Roma Neue" w:cs="Arial"/>
                <w:sz w:val="20"/>
                <w:szCs w:val="20"/>
              </w:rPr>
              <w:t>ALTRO_______________________________________________________</w:t>
            </w:r>
          </w:p>
        </w:tc>
      </w:tr>
    </w:tbl>
    <w:p w14:paraId="3FFA7275" w14:textId="694875BA" w:rsidR="00CC5C38" w:rsidRPr="001D0C3B" w:rsidRDefault="00CC5C38" w:rsidP="00AD6A16">
      <w:pPr>
        <w:spacing w:line="360" w:lineRule="auto"/>
        <w:contextualSpacing/>
        <w:jc w:val="both"/>
        <w:rPr>
          <w:rFonts w:ascii="Roma Neue" w:eastAsia="Arial Unicode MS" w:hAnsi="Roma Neue" w:cs="Arial"/>
          <w:sz w:val="20"/>
          <w:szCs w:val="20"/>
        </w:rPr>
      </w:pPr>
    </w:p>
    <w:p w14:paraId="72CB5E6B" w14:textId="77777777" w:rsidR="0059484D" w:rsidRPr="001D0C3B" w:rsidRDefault="0059484D" w:rsidP="00AD6A16">
      <w:pPr>
        <w:spacing w:line="360" w:lineRule="auto"/>
        <w:contextualSpacing/>
        <w:jc w:val="both"/>
        <w:rPr>
          <w:rFonts w:ascii="Roma Neue" w:hAnsi="Roma Neue" w:cs="Arial"/>
          <w:b/>
          <w:sz w:val="20"/>
          <w:szCs w:val="20"/>
        </w:rPr>
      </w:pPr>
      <w:r w:rsidRPr="001D0C3B">
        <w:rPr>
          <w:rFonts w:ascii="Roma Neue" w:hAnsi="Roma Neue" w:cs="Arial"/>
          <w:b/>
          <w:sz w:val="20"/>
          <w:szCs w:val="20"/>
        </w:rPr>
        <w:t xml:space="preserve">Il sottoscritto, inoltre, ai sensi degli artt. 46 e 47 del D.P.R. 445/2000 e </w:t>
      </w:r>
      <w:proofErr w:type="spellStart"/>
      <w:r w:rsidRPr="001D0C3B">
        <w:rPr>
          <w:rFonts w:ascii="Roma Neue" w:hAnsi="Roma Neue" w:cs="Arial"/>
          <w:b/>
          <w:sz w:val="20"/>
          <w:szCs w:val="20"/>
        </w:rPr>
        <w:t>s.m.i.</w:t>
      </w:r>
      <w:proofErr w:type="spellEnd"/>
      <w:r w:rsidRPr="001D0C3B">
        <w:rPr>
          <w:rFonts w:ascii="Roma Neue" w:hAnsi="Roma Neue" w:cs="Arial"/>
          <w:b/>
          <w:sz w:val="20"/>
          <w:szCs w:val="20"/>
        </w:rPr>
        <w:t xml:space="preserve"> consapevole della decadenza dai benefici prevista dall’art. 75 e delle sanzioni previste dall’art. 76 del medesimo D.P.R. 445/2000 per le ipotesi di falsità in atti e dichiarazioni mendaci ivi indicate:</w:t>
      </w:r>
    </w:p>
    <w:p w14:paraId="59AE99B8" w14:textId="7173448F" w:rsidR="0059484D" w:rsidRPr="001D0C3B" w:rsidRDefault="0059484D" w:rsidP="00AD6A16">
      <w:pPr>
        <w:pStyle w:val="Paragrafoelenco"/>
        <w:spacing w:before="60" w:afterLines="60" w:after="144" w:line="360" w:lineRule="auto"/>
        <w:ind w:left="426"/>
        <w:contextualSpacing/>
        <w:jc w:val="center"/>
        <w:rPr>
          <w:rFonts w:ascii="Roma Neue" w:hAnsi="Roma Neue" w:cs="Arial"/>
          <w:b/>
          <w:bCs/>
          <w:sz w:val="20"/>
          <w:szCs w:val="20"/>
        </w:rPr>
      </w:pPr>
      <w:r w:rsidRPr="001D0C3B">
        <w:rPr>
          <w:rFonts w:ascii="Roma Neue" w:hAnsi="Roma Neue" w:cs="Arial"/>
          <w:b/>
          <w:bCs/>
          <w:sz w:val="20"/>
          <w:szCs w:val="20"/>
        </w:rPr>
        <w:t>D I C H I A R A</w:t>
      </w:r>
    </w:p>
    <w:p w14:paraId="76B47711" w14:textId="77777777" w:rsidR="006C37E0" w:rsidRDefault="006C37E0" w:rsidP="006C37E0">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B6638A">
        <w:rPr>
          <w:rFonts w:ascii="Roma Neue" w:hAnsi="Roma Neue" w:cs="Arial"/>
          <w:sz w:val="20"/>
          <w:szCs w:val="20"/>
        </w:rPr>
        <w:t>che non partecipa alla medesima gara contemporaneamente in forme diverse (individuale e associata; in più forme associate; in forma singola e quale consorziato esecutore di un consorzio; in forma singola e come ausiliaria di altro concorrente che sia ricorso all’avvalimento per migliorare la propria offerta) ovvero di partecipare in più di una forma, allegando la documentazione che dimostra che la circostanza non ha influito sulla gara, né è idonea a incidere sulla capacità di rispettare gli obblighi contrattuali;</w:t>
      </w:r>
    </w:p>
    <w:p w14:paraId="78CCA615" w14:textId="77777777" w:rsidR="00E95E4C" w:rsidRDefault="00E95E4C" w:rsidP="00E95E4C">
      <w:pPr>
        <w:pStyle w:val="Paragrafoelenco"/>
        <w:spacing w:afterLines="70" w:after="168" w:line="360" w:lineRule="auto"/>
        <w:ind w:left="426"/>
        <w:contextualSpacing/>
        <w:jc w:val="both"/>
        <w:rPr>
          <w:rFonts w:ascii="Roma Neue" w:hAnsi="Roma Neue" w:cs="Arial"/>
          <w:sz w:val="20"/>
          <w:szCs w:val="20"/>
        </w:rPr>
      </w:pPr>
    </w:p>
    <w:p w14:paraId="1D5494AF" w14:textId="77777777" w:rsidR="00E95E4C" w:rsidRPr="00B6638A" w:rsidRDefault="00E95E4C" w:rsidP="00E95E4C">
      <w:pPr>
        <w:pStyle w:val="Paragrafoelenco"/>
        <w:spacing w:afterLines="70" w:after="168" w:line="360" w:lineRule="auto"/>
        <w:ind w:left="426"/>
        <w:contextualSpacing/>
        <w:jc w:val="both"/>
        <w:rPr>
          <w:rFonts w:ascii="Roma Neue" w:hAnsi="Roma Neue" w:cs="Arial"/>
          <w:sz w:val="20"/>
          <w:szCs w:val="20"/>
        </w:rPr>
      </w:pPr>
    </w:p>
    <w:p w14:paraId="0B045F80" w14:textId="77777777" w:rsidR="00104886" w:rsidRPr="00E95E4C" w:rsidRDefault="00104886" w:rsidP="00104886">
      <w:pPr>
        <w:pStyle w:val="Paragrafoelenco"/>
        <w:numPr>
          <w:ilvl w:val="0"/>
          <w:numId w:val="4"/>
        </w:numPr>
        <w:spacing w:after="70" w:line="360" w:lineRule="auto"/>
        <w:ind w:left="426" w:hanging="426"/>
        <w:contextualSpacing/>
        <w:jc w:val="both"/>
        <w:rPr>
          <w:rFonts w:ascii="Roma Neue" w:hAnsi="Roma Neue" w:cs="Arial"/>
          <w:sz w:val="20"/>
          <w:szCs w:val="20"/>
        </w:rPr>
      </w:pPr>
      <w:r w:rsidRPr="00E95E4C">
        <w:rPr>
          <w:rFonts w:ascii="Roma Neue" w:hAnsi="Roma Neue" w:cs="Arial"/>
          <w:sz w:val="20"/>
          <w:szCs w:val="20"/>
        </w:rPr>
        <w:t>di soddisfare il possesso dei requisiti per ii servizi di progettazione, con la seguente modalità:</w:t>
      </w:r>
    </w:p>
    <w:p w14:paraId="41D07490" w14:textId="77777777" w:rsidR="00104886" w:rsidRPr="00E95E4C" w:rsidRDefault="00104886" w:rsidP="00104886">
      <w:pPr>
        <w:pStyle w:val="Paragrafoelenco"/>
        <w:numPr>
          <w:ilvl w:val="0"/>
          <w:numId w:val="24"/>
        </w:numPr>
        <w:spacing w:after="70" w:line="360" w:lineRule="auto"/>
        <w:ind w:left="851" w:hanging="284"/>
        <w:contextualSpacing/>
        <w:jc w:val="both"/>
        <w:rPr>
          <w:rFonts w:ascii="Roma Neue" w:hAnsi="Roma Neue" w:cs="Arial"/>
          <w:sz w:val="20"/>
          <w:szCs w:val="20"/>
        </w:rPr>
      </w:pPr>
      <w:r w:rsidRPr="00E95E4C">
        <w:rPr>
          <w:rFonts w:ascii="Roma Neue" w:hAnsi="Roma Neue" w:cs="Arial"/>
          <w:sz w:val="20"/>
          <w:szCs w:val="20"/>
        </w:rPr>
        <w:t>mediante il proprio staff, essendo in possesso di SOA di progettazione ed esecuzione;</w:t>
      </w:r>
    </w:p>
    <w:p w14:paraId="75148197" w14:textId="77777777" w:rsidR="00104886" w:rsidRPr="00E95E4C" w:rsidRDefault="00104886" w:rsidP="00104886">
      <w:pPr>
        <w:pStyle w:val="Paragrafoelenco"/>
        <w:numPr>
          <w:ilvl w:val="0"/>
          <w:numId w:val="24"/>
        </w:numPr>
        <w:spacing w:after="70" w:line="360" w:lineRule="auto"/>
        <w:ind w:left="851" w:hanging="284"/>
        <w:contextualSpacing/>
        <w:jc w:val="both"/>
        <w:rPr>
          <w:rFonts w:ascii="Roma Neue" w:hAnsi="Roma Neue" w:cs="Arial"/>
          <w:sz w:val="20"/>
          <w:szCs w:val="20"/>
        </w:rPr>
      </w:pPr>
      <w:r w:rsidRPr="00E95E4C">
        <w:rPr>
          <w:rFonts w:ascii="Roma Neue" w:hAnsi="Roma Neue" w:cs="Arial"/>
          <w:sz w:val="20"/>
          <w:szCs w:val="20"/>
        </w:rPr>
        <w:t>mediante progettista associato;</w:t>
      </w:r>
    </w:p>
    <w:p w14:paraId="5F340B5C" w14:textId="52BF0C41" w:rsidR="00104886" w:rsidRPr="00E95E4C" w:rsidRDefault="00104886" w:rsidP="00104886">
      <w:pPr>
        <w:pStyle w:val="Paragrafoelenco"/>
        <w:numPr>
          <w:ilvl w:val="0"/>
          <w:numId w:val="24"/>
        </w:numPr>
        <w:spacing w:after="70" w:line="360" w:lineRule="auto"/>
        <w:ind w:left="851" w:hanging="284"/>
        <w:contextualSpacing/>
        <w:jc w:val="both"/>
        <w:rPr>
          <w:rFonts w:ascii="Roma Neue" w:hAnsi="Roma Neue" w:cs="Arial"/>
          <w:sz w:val="20"/>
          <w:szCs w:val="20"/>
        </w:rPr>
      </w:pPr>
      <w:r w:rsidRPr="00E95E4C">
        <w:rPr>
          <w:rFonts w:ascii="Roma Neue" w:hAnsi="Roma Neue" w:cs="Arial"/>
          <w:sz w:val="20"/>
          <w:szCs w:val="20"/>
        </w:rPr>
        <w:t>mediante progettista indicato, di seguito indicato ________________________;</w:t>
      </w:r>
    </w:p>
    <w:p w14:paraId="155061B2" w14:textId="4C14B7CE" w:rsidR="006C7827" w:rsidRPr="001D0C3B" w:rsidRDefault="007973EC"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aver preso piena conoscenza e di accettare, senza condizione o riserva alcuna, tutte le norme e disposizioni contenute nella documentazione di gara (ivi comprese tutte le risposte agli eventuali chiarimenti richiesti dagli operatori economici concorrenti e le eventuali rettifiche alla documentazione di gara resi disponibili mediante la piattaforma);</w:t>
      </w:r>
    </w:p>
    <w:p w14:paraId="0AAF1C30" w14:textId="444E8F6D" w:rsidR="008B2A6B" w:rsidRPr="001D0C3B" w:rsidRDefault="006C7827"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w:t>
      </w:r>
      <w:r w:rsidR="007973EC" w:rsidRPr="001D0C3B">
        <w:rPr>
          <w:rFonts w:ascii="Roma Neue" w:hAnsi="Roma Neue" w:cs="Arial"/>
          <w:sz w:val="20"/>
          <w:szCs w:val="20"/>
        </w:rPr>
        <w:t>:</w:t>
      </w:r>
    </w:p>
    <w:p w14:paraId="3FC88800" w14:textId="151680C5" w:rsidR="00524F5D" w:rsidRDefault="001D0C3B" w:rsidP="00F738CB">
      <w:pPr>
        <w:pStyle w:val="Paragrafoelenco"/>
        <w:numPr>
          <w:ilvl w:val="0"/>
          <w:numId w:val="6"/>
        </w:numPr>
        <w:tabs>
          <w:tab w:val="left" w:pos="851"/>
        </w:tabs>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ad applicare al personale impiegato nell’esecuzione del contratto</w:t>
      </w:r>
      <w:r w:rsidR="00E06A1A">
        <w:rPr>
          <w:rFonts w:ascii="Roma Neue" w:hAnsi="Roma Neue" w:cs="Arial"/>
          <w:sz w:val="20"/>
          <w:szCs w:val="20"/>
        </w:rPr>
        <w:t>,</w:t>
      </w:r>
      <w:r w:rsidRPr="001D0C3B">
        <w:rPr>
          <w:rFonts w:ascii="Roma Neue" w:hAnsi="Roma Neue" w:cs="Arial"/>
          <w:sz w:val="20"/>
          <w:szCs w:val="20"/>
        </w:rPr>
        <w:t xml:space="preserve"> per tutta la sua durata</w:t>
      </w:r>
      <w:r w:rsidR="00E06A1A">
        <w:rPr>
          <w:rFonts w:ascii="Roma Neue" w:hAnsi="Roma Neue" w:cs="Arial"/>
          <w:sz w:val="20"/>
          <w:szCs w:val="20"/>
        </w:rPr>
        <w:t>,</w:t>
      </w:r>
      <w:r w:rsidRPr="001D0C3B">
        <w:rPr>
          <w:rFonts w:ascii="Roma Neue" w:hAnsi="Roma Neue" w:cs="Arial"/>
          <w:sz w:val="20"/>
          <w:szCs w:val="20"/>
        </w:rPr>
        <w:t xml:space="preserve"> </w:t>
      </w:r>
      <w:r w:rsidR="006C7827" w:rsidRPr="001D0C3B">
        <w:rPr>
          <w:rFonts w:ascii="Roma Neue" w:hAnsi="Roma Neue" w:cs="Arial"/>
          <w:sz w:val="20"/>
          <w:szCs w:val="20"/>
        </w:rPr>
        <w:t>il CCNL indicato da</w:t>
      </w:r>
      <w:r w:rsidRPr="001D0C3B">
        <w:rPr>
          <w:rFonts w:ascii="Roma Neue" w:hAnsi="Roma Neue" w:cs="Arial"/>
          <w:sz w:val="20"/>
          <w:szCs w:val="20"/>
        </w:rPr>
        <w:t xml:space="preserve"> </w:t>
      </w:r>
      <w:r w:rsidR="006C7827" w:rsidRPr="001D0C3B">
        <w:rPr>
          <w:rFonts w:ascii="Roma Neue" w:hAnsi="Roma Neue" w:cs="Arial"/>
          <w:sz w:val="20"/>
          <w:szCs w:val="20"/>
        </w:rPr>
        <w:t>Sport e Salute nel</w:t>
      </w:r>
      <w:r w:rsidR="004D1212" w:rsidRPr="001D0C3B">
        <w:rPr>
          <w:rFonts w:ascii="Roma Neue" w:hAnsi="Roma Neue" w:cs="Arial"/>
          <w:sz w:val="20"/>
          <w:szCs w:val="20"/>
        </w:rPr>
        <w:t>la Lettera di invito</w:t>
      </w:r>
      <w:r w:rsidR="00EE2559" w:rsidRPr="001D0C3B">
        <w:rPr>
          <w:rFonts w:ascii="Roma Neue" w:hAnsi="Roma Neue" w:cs="Arial"/>
          <w:sz w:val="20"/>
          <w:szCs w:val="20"/>
        </w:rPr>
        <w:t>;</w:t>
      </w:r>
    </w:p>
    <w:p w14:paraId="246E3D2D" w14:textId="39ABE91C" w:rsidR="0088701A" w:rsidRPr="0088701A" w:rsidRDefault="0088701A" w:rsidP="00F738CB">
      <w:pPr>
        <w:pStyle w:val="Paragrafoelenco"/>
        <w:tabs>
          <w:tab w:val="left" w:pos="851"/>
        </w:tabs>
        <w:spacing w:afterLines="70" w:after="168" w:line="360" w:lineRule="auto"/>
        <w:ind w:left="709"/>
        <w:contextualSpacing/>
        <w:jc w:val="both"/>
        <w:rPr>
          <w:rFonts w:ascii="Roma Neue" w:hAnsi="Roma Neue" w:cs="Arial"/>
          <w:b/>
          <w:bCs/>
          <w:i/>
          <w:iCs/>
          <w:sz w:val="20"/>
          <w:szCs w:val="20"/>
        </w:rPr>
      </w:pPr>
      <w:r w:rsidRPr="0088701A">
        <w:rPr>
          <w:rFonts w:ascii="Roma Neue" w:hAnsi="Roma Neue" w:cs="Arial"/>
          <w:b/>
          <w:bCs/>
          <w:i/>
          <w:iCs/>
          <w:sz w:val="20"/>
          <w:szCs w:val="20"/>
        </w:rPr>
        <w:t>o, in alternativa:</w:t>
      </w:r>
    </w:p>
    <w:p w14:paraId="5C3F98E8" w14:textId="70244DB7" w:rsidR="00C430FA" w:rsidRDefault="00FE4824" w:rsidP="00F738CB">
      <w:pPr>
        <w:pStyle w:val="Paragrafoelenco"/>
        <w:numPr>
          <w:ilvl w:val="0"/>
          <w:numId w:val="6"/>
        </w:numPr>
        <w:tabs>
          <w:tab w:val="left" w:pos="851"/>
        </w:tabs>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ad applicare</w:t>
      </w:r>
      <w:r w:rsidR="00E06A1A" w:rsidRPr="00E06A1A">
        <w:t xml:space="preserve"> </w:t>
      </w:r>
      <w:r w:rsidR="00E06A1A" w:rsidRPr="00E06A1A">
        <w:rPr>
          <w:rFonts w:ascii="Roma Neue" w:hAnsi="Roma Neue" w:cs="Arial"/>
          <w:sz w:val="20"/>
          <w:szCs w:val="20"/>
        </w:rPr>
        <w:t>al personale impiegato nell’esecuzione del contratto, per tutta la sua durata</w:t>
      </w:r>
      <w:r w:rsidR="00E06A1A">
        <w:rPr>
          <w:rFonts w:ascii="Roma Neue" w:hAnsi="Roma Neue" w:cs="Arial"/>
          <w:sz w:val="20"/>
          <w:szCs w:val="20"/>
        </w:rPr>
        <w:t>,</w:t>
      </w:r>
      <w:r w:rsidRPr="001D0C3B">
        <w:rPr>
          <w:rFonts w:ascii="Roma Neue" w:hAnsi="Roma Neue" w:cs="Arial"/>
          <w:sz w:val="20"/>
          <w:szCs w:val="20"/>
        </w:rPr>
        <w:t xml:space="preserve"> </w:t>
      </w:r>
      <w:r w:rsidR="00524F5D" w:rsidRPr="001D0C3B">
        <w:rPr>
          <w:rFonts w:ascii="Roma Neue" w:hAnsi="Roma Neue" w:cs="Arial"/>
          <w:sz w:val="20"/>
          <w:szCs w:val="20"/>
        </w:rPr>
        <w:t>il seguente CCNL, tra quelli indicati nel</w:t>
      </w:r>
      <w:r w:rsidR="00AD6A16" w:rsidRPr="001D0C3B">
        <w:rPr>
          <w:rFonts w:ascii="Roma Neue" w:hAnsi="Roma Neue" w:cs="Arial"/>
          <w:sz w:val="20"/>
          <w:szCs w:val="20"/>
        </w:rPr>
        <w:t>la Lettera di invito</w:t>
      </w:r>
      <w:r w:rsidR="00524F5D" w:rsidRPr="001D0C3B">
        <w:rPr>
          <w:rFonts w:ascii="Roma Neue" w:hAnsi="Roma Neue" w:cs="Arial"/>
          <w:sz w:val="20"/>
          <w:szCs w:val="20"/>
        </w:rPr>
        <w:t>, presunto equivalente</w:t>
      </w:r>
      <w:r w:rsidR="00747E48" w:rsidRPr="00747E48">
        <w:rPr>
          <w:rFonts w:ascii="Roma Neue" w:hAnsi="Roma Neue" w:cs="Arial"/>
          <w:b/>
          <w:bCs/>
          <w:i/>
          <w:iCs/>
          <w:vertAlign w:val="superscript"/>
        </w:rPr>
        <w:footnoteReference w:id="1"/>
      </w:r>
      <w:r w:rsidR="00524F5D" w:rsidRPr="001D0C3B">
        <w:rPr>
          <w:rFonts w:ascii="Roma Neue" w:hAnsi="Roma Neue" w:cs="Arial"/>
          <w:sz w:val="20"/>
          <w:szCs w:val="20"/>
        </w:rPr>
        <w:t xml:space="preserve"> ai sensi dell’art. 3, comma 2, dell’Allegato I.01 al </w:t>
      </w:r>
      <w:r w:rsidR="002F3A4B" w:rsidRPr="001D0C3B">
        <w:rPr>
          <w:rFonts w:ascii="Roma Neue" w:hAnsi="Roma Neue" w:cs="Arial"/>
          <w:sz w:val="20"/>
          <w:szCs w:val="20"/>
        </w:rPr>
        <w:t>D. Lgs</w:t>
      </w:r>
      <w:r w:rsidR="00940BFE" w:rsidRPr="001D0C3B">
        <w:rPr>
          <w:rFonts w:ascii="Roma Neue" w:hAnsi="Roma Neue" w:cs="Arial"/>
          <w:sz w:val="20"/>
          <w:szCs w:val="20"/>
        </w:rPr>
        <w:t xml:space="preserve">.36/2023 e </w:t>
      </w:r>
      <w:proofErr w:type="spellStart"/>
      <w:r w:rsidR="00940BFE" w:rsidRPr="001D0C3B">
        <w:rPr>
          <w:rFonts w:ascii="Roma Neue" w:hAnsi="Roma Neue" w:cs="Arial"/>
          <w:sz w:val="20"/>
          <w:szCs w:val="20"/>
        </w:rPr>
        <w:t>s.m.i.</w:t>
      </w:r>
      <w:proofErr w:type="spellEnd"/>
      <w:r w:rsidR="00524F5D" w:rsidRPr="001D0C3B">
        <w:rPr>
          <w:rFonts w:ascii="Roma Neue" w:hAnsi="Roma Neue" w:cs="Arial"/>
          <w:sz w:val="20"/>
          <w:szCs w:val="20"/>
        </w:rPr>
        <w:t>, nei limiti di quanto previsto dal comma 1 del medesimo art. 3:</w:t>
      </w:r>
      <w:r w:rsidR="00646CB2" w:rsidRPr="001D0C3B">
        <w:rPr>
          <w:rFonts w:ascii="Roma Neue" w:hAnsi="Roma Neue" w:cs="Arial"/>
          <w:sz w:val="20"/>
          <w:szCs w:val="20"/>
        </w:rPr>
        <w:t xml:space="preserve"> CCNL</w:t>
      </w:r>
      <w:r w:rsidR="00524F5D" w:rsidRPr="001D0C3B">
        <w:rPr>
          <w:rFonts w:ascii="Roma Neue" w:hAnsi="Roma Neue" w:cs="Arial"/>
          <w:sz w:val="20"/>
          <w:szCs w:val="20"/>
        </w:rPr>
        <w:t xml:space="preserve"> </w:t>
      </w:r>
      <w:r w:rsidR="00524F5D" w:rsidRPr="004640E8">
        <w:rPr>
          <w:rFonts w:ascii="Roma Neue" w:hAnsi="Roma Neue" w:cs="Arial"/>
          <w:sz w:val="20"/>
          <w:szCs w:val="20"/>
        </w:rPr>
        <w:t>___________________</w:t>
      </w:r>
      <w:r w:rsidR="002F3A4B">
        <w:rPr>
          <w:rFonts w:ascii="Roma Neue" w:hAnsi="Roma Neue" w:cs="Arial"/>
          <w:sz w:val="20"/>
          <w:szCs w:val="20"/>
        </w:rPr>
        <w:t xml:space="preserve"> </w:t>
      </w:r>
      <w:r w:rsidR="00646CB2" w:rsidRPr="001D0C3B">
        <w:rPr>
          <w:rFonts w:ascii="Roma Neue" w:hAnsi="Roma Neue" w:cs="Arial"/>
          <w:sz w:val="20"/>
          <w:szCs w:val="20"/>
        </w:rPr>
        <w:t>Codice alfanumerico unico</w:t>
      </w:r>
      <w:r w:rsidR="006D5B19" w:rsidRPr="001D0C3B">
        <w:rPr>
          <w:rFonts w:ascii="Roma Neue" w:hAnsi="Roma Neue" w:cs="Arial"/>
          <w:sz w:val="20"/>
          <w:szCs w:val="20"/>
        </w:rPr>
        <w:t xml:space="preserve"> </w:t>
      </w:r>
      <w:r w:rsidR="002F3A4B">
        <w:rPr>
          <w:rFonts w:ascii="Roma Neue" w:hAnsi="Roma Neue" w:cs="Arial"/>
          <w:sz w:val="20"/>
          <w:szCs w:val="20"/>
        </w:rPr>
        <w:t xml:space="preserve">CNEL </w:t>
      </w:r>
      <w:r w:rsidR="006D5B19" w:rsidRPr="004640E8">
        <w:rPr>
          <w:rFonts w:ascii="Roma Neue" w:hAnsi="Roma Neue" w:cs="Arial"/>
          <w:sz w:val="20"/>
          <w:szCs w:val="20"/>
        </w:rPr>
        <w:t>______</w:t>
      </w:r>
      <w:r w:rsidR="00646CB2" w:rsidRPr="004640E8">
        <w:rPr>
          <w:rFonts w:ascii="Roma Neue" w:hAnsi="Roma Neue" w:cs="Arial"/>
          <w:sz w:val="20"/>
          <w:szCs w:val="20"/>
        </w:rPr>
        <w:t>____</w:t>
      </w:r>
      <w:r w:rsidR="00524F5D" w:rsidRPr="004640E8">
        <w:rPr>
          <w:rFonts w:ascii="Roma Neue" w:hAnsi="Roma Neue" w:cs="Arial"/>
          <w:sz w:val="20"/>
          <w:szCs w:val="20"/>
        </w:rPr>
        <w:t>;</w:t>
      </w:r>
    </w:p>
    <w:p w14:paraId="03BD5DFB" w14:textId="3F506ED2" w:rsidR="0088701A" w:rsidRPr="0088701A" w:rsidRDefault="0088701A" w:rsidP="00F738CB">
      <w:pPr>
        <w:pStyle w:val="Paragrafoelenco"/>
        <w:tabs>
          <w:tab w:val="left" w:pos="851"/>
        </w:tabs>
        <w:spacing w:afterLines="70" w:after="168" w:line="360" w:lineRule="auto"/>
        <w:ind w:left="709"/>
        <w:contextualSpacing/>
        <w:jc w:val="both"/>
        <w:rPr>
          <w:rFonts w:ascii="Roma Neue" w:hAnsi="Roma Neue" w:cs="Arial"/>
          <w:b/>
          <w:bCs/>
          <w:i/>
          <w:iCs/>
          <w:sz w:val="20"/>
          <w:szCs w:val="20"/>
        </w:rPr>
      </w:pPr>
      <w:r w:rsidRPr="0088701A">
        <w:rPr>
          <w:rFonts w:ascii="Roma Neue" w:hAnsi="Roma Neue" w:cs="Arial"/>
          <w:b/>
          <w:bCs/>
          <w:i/>
          <w:iCs/>
          <w:sz w:val="20"/>
          <w:szCs w:val="20"/>
        </w:rPr>
        <w:t>o, in alternativa:</w:t>
      </w:r>
    </w:p>
    <w:p w14:paraId="5D29820C" w14:textId="24AFAD4C" w:rsidR="001A75AC" w:rsidRPr="001103BD" w:rsidRDefault="006C7827" w:rsidP="001103BD">
      <w:pPr>
        <w:pStyle w:val="Paragrafoelenco"/>
        <w:numPr>
          <w:ilvl w:val="0"/>
          <w:numId w:val="6"/>
        </w:numPr>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ad applicare</w:t>
      </w:r>
      <w:r w:rsidR="001D0C3B" w:rsidRPr="001D0C3B">
        <w:rPr>
          <w:rFonts w:ascii="Roma Neue" w:hAnsi="Roma Neue" w:cs="Arial"/>
          <w:sz w:val="20"/>
          <w:szCs w:val="20"/>
        </w:rPr>
        <w:t xml:space="preserve"> al personale impiegato nell’esecuzione del contratto</w:t>
      </w:r>
      <w:r w:rsidR="001103BD">
        <w:rPr>
          <w:rFonts w:ascii="Roma Neue" w:hAnsi="Roma Neue" w:cs="Arial"/>
          <w:sz w:val="20"/>
          <w:szCs w:val="20"/>
        </w:rPr>
        <w:t>,</w:t>
      </w:r>
      <w:r w:rsidR="001D0C3B" w:rsidRPr="001D0C3B">
        <w:rPr>
          <w:rFonts w:ascii="Roma Neue" w:hAnsi="Roma Neue" w:cs="Arial"/>
          <w:sz w:val="20"/>
          <w:szCs w:val="20"/>
        </w:rPr>
        <w:t xml:space="preserve"> per tutta la sua durata</w:t>
      </w:r>
      <w:r w:rsidR="001103BD">
        <w:rPr>
          <w:rFonts w:ascii="Roma Neue" w:hAnsi="Roma Neue" w:cs="Arial"/>
          <w:sz w:val="20"/>
          <w:szCs w:val="20"/>
        </w:rPr>
        <w:t>,</w:t>
      </w:r>
      <w:r w:rsidR="001D0C3B" w:rsidRPr="001103BD">
        <w:rPr>
          <w:rFonts w:ascii="Roma Neue" w:hAnsi="Roma Neue" w:cs="Arial"/>
          <w:sz w:val="20"/>
          <w:szCs w:val="20"/>
        </w:rPr>
        <w:t xml:space="preserve"> </w:t>
      </w:r>
      <w:r w:rsidR="00EE2559" w:rsidRPr="001103BD">
        <w:rPr>
          <w:rFonts w:ascii="Roma Neue" w:hAnsi="Roma Neue" w:cs="Arial"/>
          <w:sz w:val="20"/>
          <w:szCs w:val="20"/>
        </w:rPr>
        <w:t xml:space="preserve">il </w:t>
      </w:r>
      <w:r w:rsidR="001103BD" w:rsidRPr="001103BD">
        <w:rPr>
          <w:rFonts w:ascii="Roma Neue" w:hAnsi="Roma Neue" w:cs="Arial"/>
          <w:sz w:val="20"/>
          <w:szCs w:val="20"/>
        </w:rPr>
        <w:t xml:space="preserve">seguente </w:t>
      </w:r>
      <w:r w:rsidR="00EE2559" w:rsidRPr="001103BD">
        <w:rPr>
          <w:rFonts w:ascii="Roma Neue" w:hAnsi="Roma Neue" w:cs="Arial"/>
          <w:sz w:val="20"/>
          <w:szCs w:val="20"/>
        </w:rPr>
        <w:t>CCNL</w:t>
      </w:r>
      <w:r w:rsidR="002F3A4B">
        <w:rPr>
          <w:rFonts w:ascii="Roma Neue" w:hAnsi="Roma Neue" w:cs="Arial"/>
          <w:sz w:val="20"/>
          <w:szCs w:val="20"/>
        </w:rPr>
        <w:t xml:space="preserve"> c</w:t>
      </w:r>
      <w:r w:rsidR="00BD50A5" w:rsidRPr="001103BD">
        <w:rPr>
          <w:rFonts w:ascii="Roma Neue" w:hAnsi="Roma Neue" w:cs="Arial"/>
          <w:sz w:val="20"/>
          <w:szCs w:val="20"/>
        </w:rPr>
        <w:t xml:space="preserve">he garantisce </w:t>
      </w:r>
      <w:r w:rsidR="001D0C3B" w:rsidRPr="001103BD">
        <w:rPr>
          <w:rFonts w:ascii="Roma Neue" w:hAnsi="Roma Neue" w:cs="Arial"/>
          <w:sz w:val="20"/>
          <w:szCs w:val="20"/>
        </w:rPr>
        <w:t>le stesse tutele economiche e normative rispetto a quello indicato nella Lettera di invito, come evidenziato nella dichiarazione di equivalenza che la Sport e Salute provvederà ad acquisire prima di procedere all’aggiudicazione</w:t>
      </w:r>
      <w:r w:rsidR="001A75AC" w:rsidRPr="001103BD">
        <w:rPr>
          <w:rFonts w:ascii="Roma Neue" w:hAnsi="Roma Neue" w:cs="Arial"/>
          <w:sz w:val="20"/>
          <w:szCs w:val="20"/>
        </w:rPr>
        <w:t>:</w:t>
      </w:r>
      <w:r w:rsidR="00E06A1A" w:rsidRPr="001103BD">
        <w:rPr>
          <w:rFonts w:ascii="Roma Neue" w:hAnsi="Roma Neue" w:cs="Arial"/>
          <w:sz w:val="20"/>
          <w:szCs w:val="20"/>
        </w:rPr>
        <w:t xml:space="preserve"> </w:t>
      </w:r>
      <w:r w:rsidR="00CB41DE" w:rsidRPr="001103BD">
        <w:rPr>
          <w:rFonts w:ascii="Roma Neue" w:hAnsi="Roma Neue" w:cs="Arial"/>
          <w:sz w:val="20"/>
          <w:szCs w:val="20"/>
        </w:rPr>
        <w:t>CCNL_______________</w:t>
      </w:r>
      <w:r w:rsidR="00FF169A" w:rsidRPr="001103BD">
        <w:rPr>
          <w:rFonts w:ascii="Roma Neue" w:hAnsi="Roma Neue" w:cs="Arial"/>
          <w:sz w:val="20"/>
          <w:szCs w:val="20"/>
        </w:rPr>
        <w:t xml:space="preserve"> </w:t>
      </w:r>
      <w:r w:rsidR="00CB41DE" w:rsidRPr="001103BD">
        <w:rPr>
          <w:rFonts w:ascii="Roma Neue" w:hAnsi="Roma Neue" w:cs="Arial"/>
          <w:sz w:val="20"/>
          <w:szCs w:val="20"/>
        </w:rPr>
        <w:t>Codice alfanumerico unico</w:t>
      </w:r>
      <w:r w:rsidR="002F3A4B">
        <w:rPr>
          <w:rFonts w:ascii="Roma Neue" w:hAnsi="Roma Neue" w:cs="Arial"/>
          <w:sz w:val="20"/>
          <w:szCs w:val="20"/>
        </w:rPr>
        <w:t xml:space="preserve"> CNEL</w:t>
      </w:r>
      <w:r w:rsidR="00CB41DE" w:rsidRPr="001103BD">
        <w:rPr>
          <w:rFonts w:ascii="Roma Neue" w:hAnsi="Roma Neue" w:cs="Arial"/>
          <w:sz w:val="20"/>
          <w:szCs w:val="20"/>
        </w:rPr>
        <w:t>:</w:t>
      </w:r>
      <w:r w:rsidR="00380BD6" w:rsidRPr="001103BD">
        <w:rPr>
          <w:rFonts w:ascii="Roma Neue" w:hAnsi="Roma Neue" w:cs="Arial"/>
          <w:sz w:val="20"/>
          <w:szCs w:val="20"/>
        </w:rPr>
        <w:t xml:space="preserve"> </w:t>
      </w:r>
      <w:r w:rsidR="00CB41DE" w:rsidRPr="001103BD">
        <w:rPr>
          <w:rFonts w:ascii="Roma Neue" w:hAnsi="Roma Neue" w:cs="Arial"/>
          <w:sz w:val="20"/>
          <w:szCs w:val="20"/>
        </w:rPr>
        <w:t>__________________</w:t>
      </w:r>
      <w:r w:rsidR="008910D6" w:rsidRPr="001103BD">
        <w:rPr>
          <w:rFonts w:ascii="Roma Neue" w:hAnsi="Roma Neue" w:cs="Arial"/>
          <w:sz w:val="20"/>
          <w:szCs w:val="20"/>
        </w:rPr>
        <w:t>;</w:t>
      </w:r>
    </w:p>
    <w:p w14:paraId="0DF356D9" w14:textId="68719C66" w:rsidR="00C30ADF" w:rsidRPr="00C30ADF" w:rsidRDefault="001D0C3B" w:rsidP="00702B0B">
      <w:pPr>
        <w:pStyle w:val="Paragrafoelenco"/>
        <w:numPr>
          <w:ilvl w:val="0"/>
          <w:numId w:val="27"/>
        </w:numPr>
        <w:spacing w:afterLines="70" w:after="168" w:line="360" w:lineRule="auto"/>
        <w:ind w:left="709" w:hanging="283"/>
        <w:contextualSpacing/>
        <w:jc w:val="both"/>
        <w:rPr>
          <w:rFonts w:ascii="Roma Neue" w:hAnsi="Roma Neue" w:cs="Arial"/>
          <w:sz w:val="20"/>
          <w:szCs w:val="20"/>
        </w:rPr>
      </w:pPr>
      <w:r w:rsidRPr="001D0C3B">
        <w:rPr>
          <w:rFonts w:ascii="Roma Neue" w:hAnsi="Roma Neue" w:cs="Arial"/>
          <w:sz w:val="20"/>
          <w:szCs w:val="20"/>
        </w:rPr>
        <w:t>di assicurare l’applicazione delle medesime tutele economiche e normative garantite ai propri dipendenti ai lavoratori delle imprese che operano in subappalto;</w:t>
      </w:r>
    </w:p>
    <w:p w14:paraId="6C94FEF2" w14:textId="4330F355" w:rsidR="001D0C3B" w:rsidRPr="00702B0B" w:rsidRDefault="00AA5957"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avere</w:t>
      </w:r>
      <w:r w:rsidR="001D0C3B" w:rsidRPr="001D0C3B">
        <w:rPr>
          <w:rFonts w:ascii="Roma Neue" w:hAnsi="Roma Neue" w:cs="Arial"/>
          <w:sz w:val="20"/>
          <w:szCs w:val="20"/>
        </w:rPr>
        <w:t xml:space="preserve">, </w:t>
      </w:r>
      <w:r w:rsidRPr="001D0C3B">
        <w:rPr>
          <w:rFonts w:ascii="Roma Neue" w:hAnsi="Roma Neue" w:cs="Arial"/>
          <w:sz w:val="20"/>
          <w:szCs w:val="20"/>
        </w:rPr>
        <w:t>alla data di presentazione della domanda</w:t>
      </w:r>
      <w:r w:rsidR="001D0C3B" w:rsidRPr="001D0C3B">
        <w:rPr>
          <w:rFonts w:ascii="Roma Neue" w:hAnsi="Roma Neue" w:cs="Arial"/>
          <w:sz w:val="20"/>
          <w:szCs w:val="20"/>
        </w:rPr>
        <w:t xml:space="preserve">, un numero di dipendenti impiegati </w:t>
      </w:r>
      <w:r w:rsidRPr="001D0C3B">
        <w:rPr>
          <w:rFonts w:ascii="Roma Neue" w:hAnsi="Roma Neue" w:cs="Arial"/>
          <w:sz w:val="20"/>
          <w:szCs w:val="20"/>
        </w:rPr>
        <w:t xml:space="preserve">pari a </w:t>
      </w:r>
      <w:r w:rsidRPr="00702B0B">
        <w:rPr>
          <w:rFonts w:ascii="Roma Neue" w:hAnsi="Roma Neue" w:cs="Arial"/>
          <w:sz w:val="20"/>
          <w:szCs w:val="20"/>
        </w:rPr>
        <w:t>______;</w:t>
      </w:r>
    </w:p>
    <w:p w14:paraId="1D65CA8E" w14:textId="74DD5935" w:rsidR="001D0C3B" w:rsidRPr="001D0C3B" w:rsidRDefault="001D0C3B" w:rsidP="00F738CB">
      <w:pPr>
        <w:pStyle w:val="Paragrafoelenco"/>
        <w:numPr>
          <w:ilvl w:val="0"/>
          <w:numId w:val="4"/>
        </w:numPr>
        <w:spacing w:afterLines="70" w:after="168" w:line="360" w:lineRule="auto"/>
        <w:ind w:left="426" w:hanging="426"/>
        <w:contextualSpacing/>
        <w:jc w:val="both"/>
        <w:rPr>
          <w:rFonts w:ascii="Roma Neue" w:hAnsi="Roma Neue" w:cs="Arial"/>
          <w:i/>
          <w:sz w:val="20"/>
          <w:szCs w:val="20"/>
        </w:rPr>
      </w:pPr>
      <w:r w:rsidRPr="001D0C3B">
        <w:rPr>
          <w:rFonts w:ascii="Roma Neue" w:hAnsi="Roma Neue" w:cs="Arial"/>
          <w:i/>
          <w:sz w:val="20"/>
          <w:szCs w:val="20"/>
        </w:rPr>
        <w:t>[Selezionare una delle seguenti opzioni, spuntando la casella]:</w:t>
      </w:r>
    </w:p>
    <w:p w14:paraId="65186501" w14:textId="6F99427B" w:rsidR="001D0C3B" w:rsidRPr="001D0C3B" w:rsidRDefault="001D0C3B" w:rsidP="00C87F67">
      <w:pPr>
        <w:pStyle w:val="Paragrafoelenco"/>
        <w:numPr>
          <w:ilvl w:val="0"/>
          <w:numId w:val="6"/>
        </w:numPr>
        <w:spacing w:after="0" w:line="360" w:lineRule="auto"/>
        <w:ind w:left="709" w:hanging="284"/>
        <w:contextualSpacing/>
        <w:jc w:val="both"/>
        <w:rPr>
          <w:rFonts w:ascii="Roma Neue" w:hAnsi="Roma Neue" w:cs="Arial"/>
          <w:b/>
          <w:bCs/>
          <w:i/>
          <w:sz w:val="20"/>
          <w:szCs w:val="20"/>
        </w:rPr>
      </w:pPr>
      <w:r w:rsidRPr="001D0C3B">
        <w:rPr>
          <w:rFonts w:ascii="Roma Neue" w:hAnsi="Roma Neue" w:cs="Arial"/>
          <w:b/>
          <w:i/>
          <w:sz w:val="20"/>
          <w:szCs w:val="20"/>
        </w:rPr>
        <w:t>Opzione 1:</w:t>
      </w:r>
      <w:r w:rsidRPr="001D0C3B">
        <w:rPr>
          <w:rFonts w:ascii="Roma Neue" w:hAnsi="Roma Neue" w:cs="Arial"/>
          <w:i/>
          <w:sz w:val="20"/>
          <w:szCs w:val="20"/>
        </w:rPr>
        <w:t xml:space="preserve"> </w:t>
      </w:r>
      <w:r w:rsidRPr="001D0C3B">
        <w:rPr>
          <w:rFonts w:ascii="Roma Neue" w:hAnsi="Roma Neue" w:cs="Arial"/>
          <w:iCs/>
          <w:sz w:val="20"/>
          <w:szCs w:val="20"/>
        </w:rPr>
        <w:t xml:space="preserve">Poiché la propria azienda occupa </w:t>
      </w:r>
      <w:r w:rsidRPr="001D0C3B">
        <w:rPr>
          <w:rFonts w:ascii="Roma Neue" w:hAnsi="Roma Neue" w:cs="Arial"/>
          <w:b/>
          <w:bCs/>
          <w:iCs/>
          <w:sz w:val="20"/>
          <w:szCs w:val="20"/>
        </w:rPr>
        <w:t>più di 50 dipendenti:</w:t>
      </w:r>
    </w:p>
    <w:p w14:paraId="73E7B2C6" w14:textId="77777777" w:rsidR="001D0C3B" w:rsidRPr="001D0C3B" w:rsidRDefault="001D0C3B" w:rsidP="00C87F67">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allega alla documentazione amministrativa per la partecipazione alla procedura,</w:t>
      </w:r>
      <w:r w:rsidRPr="001D0C3B">
        <w:rPr>
          <w:rFonts w:ascii="Roma Neue" w:hAnsi="Roma Neue" w:cs="Arial"/>
          <w:sz w:val="20"/>
          <w:szCs w:val="20"/>
        </w:rPr>
        <w:t xml:space="preserve"> copia dell'ultimo rapporto periodico</w:t>
      </w:r>
      <w:r w:rsidRPr="001D0C3B">
        <w:rPr>
          <w:rFonts w:ascii="Roma Neue" w:hAnsi="Roma Neue" w:cstheme="minorHAnsi"/>
          <w:color w:val="000000"/>
          <w:kern w:val="2"/>
          <w:sz w:val="20"/>
          <w:szCs w:val="20"/>
          <w:lang w:eastAsia="it-IT"/>
          <w14:ligatures w14:val="standardContextual"/>
        </w:rPr>
        <w:t xml:space="preserve"> </w:t>
      </w:r>
      <w:r w:rsidRPr="001D0C3B">
        <w:rPr>
          <w:rFonts w:ascii="Roma Neue" w:hAnsi="Roma Neue" w:cs="Arial"/>
          <w:sz w:val="20"/>
          <w:szCs w:val="20"/>
        </w:rPr>
        <w:t xml:space="preserve">sulla situazione del personale maschile e femminile redatto ai sensi dell’art.46 del D.lgs.198/2006, con attestazione della sua conformità a quello trasmesso alle </w:t>
      </w:r>
      <w:r w:rsidRPr="001D0C3B">
        <w:rPr>
          <w:rFonts w:ascii="Roma Neue" w:hAnsi="Roma Neue" w:cs="Arial"/>
          <w:sz w:val="20"/>
          <w:szCs w:val="20"/>
        </w:rPr>
        <w:lastRenderedPageBreak/>
        <w:t>rappresentanze sindacali aziendali e alla consigliera e al consigliere regionale di parità ovvero, nel caso in cui non abbia provveduto alla trasmissione del rapporto nei termini indicati dall'articolo 46 del D.lgs.198/2006, con attestazione dell’avvenuta trasmissione alle rappresentanze sindacali aziendali e alla consigliera e al consigliere regionale di parità, in data anteriore a quella di presentazione dell’offerta;</w:t>
      </w:r>
    </w:p>
    <w:p w14:paraId="1A03CD02" w14:textId="41BB0717" w:rsidR="00747E48" w:rsidRPr="00104886" w:rsidRDefault="001D0C3B" w:rsidP="00D62E19">
      <w:pPr>
        <w:spacing w:after="14" w:line="360" w:lineRule="auto"/>
        <w:ind w:left="709" w:hanging="284"/>
        <w:jc w:val="both"/>
        <w:rPr>
          <w:rFonts w:ascii="Roma Neue" w:hAnsi="Roma Neue" w:cs="Arial"/>
          <w:sz w:val="20"/>
          <w:szCs w:val="20"/>
        </w:rPr>
      </w:pPr>
      <w:r w:rsidRPr="00D62E19">
        <w:rPr>
          <w:rFonts w:ascii="Roma Neue" w:hAnsi="Roma Neue" w:cs="Arial"/>
          <w:sz w:val="20"/>
          <w:szCs w:val="20"/>
        </w:rPr>
        <w:t>-</w:t>
      </w:r>
      <w:r w:rsidRPr="00D62E19">
        <w:rPr>
          <w:rFonts w:ascii="Roma Neue" w:hAnsi="Roma Neue" w:cs="Arial"/>
          <w:sz w:val="20"/>
          <w:szCs w:val="20"/>
        </w:rPr>
        <w:tab/>
        <w:t>dichiara</w:t>
      </w:r>
      <w:r w:rsidRPr="001D0C3B">
        <w:rPr>
          <w:rFonts w:ascii="Roma Neue" w:hAnsi="Roma Neue" w:cs="Arial"/>
          <w:sz w:val="20"/>
          <w:szCs w:val="20"/>
        </w:rPr>
        <w:t xml:space="preserve"> di aver assolto agli obblighi di cui alla Legge n. 68/1999;</w:t>
      </w:r>
    </w:p>
    <w:p w14:paraId="0E33FB79" w14:textId="6BF7BC68" w:rsidR="0088701A" w:rsidRPr="001D0C3B" w:rsidRDefault="0088701A" w:rsidP="00D62E19">
      <w:pPr>
        <w:spacing w:after="14" w:line="360" w:lineRule="auto"/>
        <w:ind w:left="709" w:hanging="284"/>
        <w:jc w:val="both"/>
        <w:rPr>
          <w:rFonts w:ascii="Roma Neue" w:hAnsi="Roma Neue" w:cs="Arial"/>
          <w:sz w:val="20"/>
          <w:szCs w:val="20"/>
        </w:rPr>
      </w:pPr>
      <w:r w:rsidRPr="00D62E19">
        <w:rPr>
          <w:rFonts w:ascii="Roma Neue" w:hAnsi="Roma Neue" w:cs="Arial"/>
          <w:b/>
          <w:bCs/>
          <w:i/>
          <w:iCs/>
          <w:sz w:val="20"/>
          <w:szCs w:val="20"/>
        </w:rPr>
        <w:t>o in alternativa</w:t>
      </w:r>
      <w:r w:rsidRPr="00D62E19">
        <w:rPr>
          <w:rFonts w:ascii="Roma Neue" w:hAnsi="Roma Neue" w:cs="Arial"/>
          <w:sz w:val="20"/>
          <w:szCs w:val="20"/>
        </w:rPr>
        <w:t>,</w:t>
      </w:r>
    </w:p>
    <w:p w14:paraId="6A04FF62" w14:textId="23A9B4E3" w:rsidR="001D0C3B" w:rsidRPr="001D0C3B" w:rsidRDefault="001D0C3B" w:rsidP="00C87F67">
      <w:pPr>
        <w:pStyle w:val="Paragrafoelenco"/>
        <w:numPr>
          <w:ilvl w:val="0"/>
          <w:numId w:val="6"/>
        </w:numPr>
        <w:spacing w:after="0" w:line="360" w:lineRule="auto"/>
        <w:ind w:left="709" w:hanging="284"/>
        <w:contextualSpacing/>
        <w:jc w:val="both"/>
        <w:rPr>
          <w:rFonts w:ascii="Roma Neue" w:hAnsi="Roma Neue" w:cs="Arial"/>
          <w:iCs/>
          <w:sz w:val="20"/>
          <w:szCs w:val="20"/>
        </w:rPr>
      </w:pPr>
      <w:r w:rsidRPr="001D0C3B">
        <w:rPr>
          <w:rFonts w:ascii="Roma Neue" w:hAnsi="Roma Neue" w:cs="Arial"/>
          <w:b/>
          <w:i/>
          <w:sz w:val="20"/>
          <w:szCs w:val="20"/>
        </w:rPr>
        <w:t>Opzione 2</w:t>
      </w:r>
      <w:r w:rsidRPr="001D0C3B">
        <w:rPr>
          <w:rFonts w:ascii="Roma Neue" w:hAnsi="Roma Neue" w:cs="Arial"/>
          <w:b/>
          <w:iCs/>
          <w:sz w:val="20"/>
          <w:szCs w:val="20"/>
        </w:rPr>
        <w:t xml:space="preserve">: </w:t>
      </w:r>
      <w:r w:rsidRPr="001D0C3B">
        <w:rPr>
          <w:rFonts w:ascii="Roma Neue" w:hAnsi="Roma Neue" w:cs="Arial"/>
          <w:iCs/>
          <w:sz w:val="20"/>
          <w:szCs w:val="20"/>
        </w:rPr>
        <w:t xml:space="preserve">Poiché la propria azienda ha un numero di dipendenti </w:t>
      </w:r>
      <w:r w:rsidRPr="001D0C3B">
        <w:rPr>
          <w:rFonts w:ascii="Roma Neue" w:hAnsi="Roma Neue" w:cs="Arial"/>
          <w:b/>
          <w:iCs/>
          <w:sz w:val="20"/>
          <w:szCs w:val="20"/>
        </w:rPr>
        <w:t>pari o superiore a 15 e non superiore a 50</w:t>
      </w:r>
      <w:r w:rsidRPr="001D0C3B">
        <w:rPr>
          <w:rFonts w:ascii="Roma Neue" w:hAnsi="Roma Neue" w:cs="Arial"/>
          <w:iCs/>
          <w:sz w:val="20"/>
          <w:szCs w:val="20"/>
        </w:rPr>
        <w:t>:</w:t>
      </w:r>
    </w:p>
    <w:p w14:paraId="5CC630EF" w14:textId="0A3833E7" w:rsidR="001D0C3B" w:rsidRPr="001D0C3B" w:rsidRDefault="001D0C3B" w:rsidP="00C87F67">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sz w:val="20"/>
          <w:szCs w:val="20"/>
        </w:rPr>
        <w:t>dichiara</w:t>
      </w:r>
      <w:r w:rsidRPr="001D0C3B">
        <w:rPr>
          <w:rFonts w:ascii="Roma Neue" w:hAnsi="Roma Neue" w:cs="Arial"/>
          <w:sz w:val="20"/>
          <w:szCs w:val="20"/>
        </w:rPr>
        <w:t xml:space="preserve"> </w:t>
      </w:r>
      <w:r w:rsidR="006805A6" w:rsidRPr="006805A6">
        <w:rPr>
          <w:rFonts w:ascii="Roma Neue" w:hAnsi="Roma Neue" w:cs="Arial"/>
          <w:sz w:val="20"/>
          <w:szCs w:val="20"/>
        </w:rPr>
        <w:t>di impegnarsi a predisporre una relazione di genere sulla situazione del personale maschile e femminile in ognuna delle professioni ed in relazione allo stato di assunzioni, della formazione, della promozione professionale, dei livelli, dei passaggi di categoria o di qualifica, di altri fenomeni di mobilità, dell'intervento della Cassa integrazione guadagni, dei licenziamenti, dei prepensionamenti e pensionamenti, della retribuzione effettivamente corrisposta che dovrà essere consegnata, in caso di aggiudicazione, al</w:t>
      </w:r>
      <w:r w:rsidR="006805A6">
        <w:rPr>
          <w:rFonts w:ascii="Roma Neue" w:hAnsi="Roma Neue" w:cs="Arial"/>
          <w:sz w:val="20"/>
          <w:szCs w:val="20"/>
        </w:rPr>
        <w:t xml:space="preserve"> </w:t>
      </w:r>
      <w:r w:rsidR="006805A6" w:rsidRPr="006805A6">
        <w:rPr>
          <w:rFonts w:ascii="Roma Neue" w:hAnsi="Roma Neue" w:cs="Arial"/>
          <w:sz w:val="20"/>
          <w:szCs w:val="20"/>
        </w:rPr>
        <w:t>Committente, nonché alle rappresentanze sindacali aziendali, alla consigliera e al consigliere regionale di parità, entro 6 mesi dalla stipula del Contratto</w:t>
      </w:r>
      <w:r w:rsidRPr="001D0C3B">
        <w:rPr>
          <w:rFonts w:ascii="Roma Neue" w:hAnsi="Roma Neue" w:cs="Arial"/>
          <w:sz w:val="20"/>
          <w:szCs w:val="20"/>
        </w:rPr>
        <w:t>;</w:t>
      </w:r>
    </w:p>
    <w:p w14:paraId="3A5034F7" w14:textId="67C0B739" w:rsidR="001D0C3B" w:rsidRPr="001D0C3B" w:rsidRDefault="001D0C3B" w:rsidP="00FF169A">
      <w:pPr>
        <w:spacing w:after="0"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non essere incorso, nei 12 mesi antecedenti al termine di presentazione dell’offerta, nell’interdizione automatica, per inadempimento dell’obbligo di cui all’art. 1, co. 6, Allegato II.3 del </w:t>
      </w:r>
      <w:r w:rsidR="00702B0B" w:rsidRPr="001D0C3B">
        <w:rPr>
          <w:rFonts w:ascii="Roma Neue" w:hAnsi="Roma Neue" w:cs="Arial"/>
          <w:sz w:val="20"/>
          <w:szCs w:val="20"/>
        </w:rPr>
        <w:t>D.lgs.</w:t>
      </w:r>
      <w:r w:rsidRPr="001D0C3B">
        <w:rPr>
          <w:rFonts w:ascii="Roma Neue" w:hAnsi="Roma Neue" w:cs="Arial"/>
          <w:sz w:val="20"/>
          <w:szCs w:val="20"/>
        </w:rPr>
        <w:t xml:space="preserve"> 36/2023, di consegnare alla Stazione appaltante di un precedente contratto d’appalto, entro sei mesi dalla conclusione del contratto, la relazione di genere sulla situazione del personale maschile e femminile di cui all’art. 1, co. 2, Allegato II.3 del </w:t>
      </w:r>
      <w:proofErr w:type="spellStart"/>
      <w:r w:rsidRPr="001D0C3B">
        <w:rPr>
          <w:rFonts w:ascii="Roma Neue" w:hAnsi="Roma Neue" w:cs="Arial"/>
          <w:sz w:val="20"/>
          <w:szCs w:val="20"/>
        </w:rPr>
        <w:t>D.Lgs</w:t>
      </w:r>
      <w:proofErr w:type="spellEnd"/>
      <w:r w:rsidRPr="001D0C3B">
        <w:rPr>
          <w:rFonts w:ascii="Roma Neue" w:hAnsi="Roma Neue" w:cs="Arial"/>
          <w:sz w:val="20"/>
          <w:szCs w:val="20"/>
        </w:rPr>
        <w:t xml:space="preserve"> 36/2023</w:t>
      </w:r>
    </w:p>
    <w:p w14:paraId="320CB00A" w14:textId="77777777" w:rsidR="001D0C3B" w:rsidRPr="001D0C3B" w:rsidRDefault="001D0C3B" w:rsidP="00C87F67">
      <w:pPr>
        <w:spacing w:after="0" w:line="360" w:lineRule="auto"/>
        <w:ind w:left="709" w:hanging="284"/>
        <w:jc w:val="both"/>
        <w:rPr>
          <w:rFonts w:ascii="Roma Neue" w:hAnsi="Roma Neue" w:cs="Arial"/>
          <w:sz w:val="20"/>
          <w:szCs w:val="20"/>
        </w:rPr>
      </w:pPr>
      <w:r w:rsidRPr="001D0C3B">
        <w:rPr>
          <w:rFonts w:ascii="Roma Neue" w:hAnsi="Roma Neue" w:cs="Arial"/>
          <w:sz w:val="20"/>
          <w:szCs w:val="20"/>
        </w:rPr>
        <w:t>-</w:t>
      </w:r>
      <w:r w:rsidRPr="001D0C3B">
        <w:rPr>
          <w:rFonts w:ascii="Roma Neue" w:hAnsi="Roma Neue" w:cs="Arial"/>
          <w:sz w:val="20"/>
          <w:szCs w:val="20"/>
        </w:rPr>
        <w:tab/>
      </w:r>
      <w:r w:rsidRPr="001D0C3B">
        <w:rPr>
          <w:rFonts w:ascii="Roma Neue" w:hAnsi="Roma Neue" w:cs="Arial"/>
          <w:b/>
          <w:bCs/>
          <w:sz w:val="20"/>
          <w:szCs w:val="20"/>
        </w:rPr>
        <w:t>dichiara</w:t>
      </w:r>
      <w:r w:rsidRPr="001D0C3B">
        <w:rPr>
          <w:rFonts w:ascii="Roma Neue" w:hAnsi="Roma Neue" w:cs="Arial"/>
          <w:sz w:val="20"/>
          <w:szCs w:val="20"/>
        </w:rPr>
        <w:t xml:space="preserve"> di aver assolto agli obblighi di cui alla Legge n. 68/1999;</w:t>
      </w:r>
    </w:p>
    <w:p w14:paraId="2BCA2DFA" w14:textId="77777777" w:rsidR="001D0C3B" w:rsidRPr="001D0C3B" w:rsidRDefault="001D0C3B" w:rsidP="00104886">
      <w:pPr>
        <w:spacing w:after="14" w:line="360" w:lineRule="auto"/>
        <w:ind w:left="709" w:hanging="284"/>
        <w:jc w:val="both"/>
        <w:rPr>
          <w:rFonts w:ascii="Roma Neue" w:hAnsi="Roma Neue" w:cs="Arial"/>
          <w:sz w:val="20"/>
          <w:szCs w:val="20"/>
        </w:rPr>
      </w:pPr>
      <w:r w:rsidRPr="001D0C3B">
        <w:rPr>
          <w:rFonts w:ascii="Roma Neue" w:hAnsi="Roma Neue" w:cs="Arial"/>
          <w:i/>
          <w:sz w:val="20"/>
          <w:szCs w:val="20"/>
        </w:rPr>
        <w:t>-</w:t>
      </w:r>
      <w:r w:rsidRPr="001D0C3B">
        <w:rPr>
          <w:rFonts w:ascii="Roma Neue" w:hAnsi="Roma Neue" w:cs="Arial"/>
          <w:i/>
          <w:sz w:val="20"/>
          <w:szCs w:val="20"/>
        </w:rPr>
        <w:tab/>
      </w:r>
      <w:r w:rsidRPr="001D0C3B">
        <w:rPr>
          <w:rFonts w:ascii="Roma Neue" w:hAnsi="Roma Neue" w:cs="Arial"/>
          <w:b/>
          <w:bCs/>
          <w:iCs/>
          <w:sz w:val="20"/>
          <w:szCs w:val="20"/>
        </w:rPr>
        <w:t>dichiara</w:t>
      </w:r>
      <w:r w:rsidRPr="001D0C3B">
        <w:rPr>
          <w:rFonts w:ascii="Roma Neue" w:hAnsi="Roma Neue" w:cs="Arial"/>
          <w:i/>
          <w:sz w:val="20"/>
          <w:szCs w:val="20"/>
        </w:rPr>
        <w:t xml:space="preserve"> </w:t>
      </w:r>
      <w:r w:rsidRPr="001D0C3B">
        <w:rPr>
          <w:rFonts w:ascii="Roma Neue" w:hAnsi="Roma Neue" w:cs="Arial"/>
          <w:sz w:val="20"/>
          <w:szCs w:val="20"/>
        </w:rPr>
        <w:t xml:space="preserve">di impegnarsi, in caso di aggiudicazione, a consegnare al Committente, </w:t>
      </w:r>
      <w:r w:rsidRPr="001D0C3B">
        <w:rPr>
          <w:rFonts w:ascii="Roma Neue" w:hAnsi="Roma Neue" w:cs="Arial"/>
          <w:sz w:val="20"/>
          <w:szCs w:val="20"/>
          <w:u w:val="single"/>
        </w:rPr>
        <w:t>entro 6 mesi dalla stipula del Contratto</w:t>
      </w:r>
      <w:r w:rsidRPr="001D0C3B">
        <w:rPr>
          <w:rFonts w:ascii="Roma Neue" w:hAnsi="Roma Neue" w:cs="Arial"/>
          <w:sz w:val="20"/>
          <w:szCs w:val="20"/>
        </w:rPr>
        <w:t>, una relazione relativa all’avvenuto assolvimento degli obblighi di cui alla medesima legge n. 68/1999 e alle eventuali sanzioni e provvedimenti disposti a proprio carico nel triennio antecedente la data di scadenza di presentazione delle offerte. La relazione dovrà essere trasmessa entro il medesimo termine anche alle rappresentanze sindacali aziendali</w:t>
      </w:r>
    </w:p>
    <w:p w14:paraId="2FF531BA" w14:textId="53EAC116" w:rsidR="0088701A" w:rsidRPr="0088701A" w:rsidRDefault="001D0C3B" w:rsidP="00104886">
      <w:pPr>
        <w:spacing w:after="14" w:line="360" w:lineRule="auto"/>
        <w:ind w:left="709" w:hanging="284"/>
        <w:jc w:val="both"/>
        <w:rPr>
          <w:rFonts w:ascii="Roma Neue" w:hAnsi="Roma Neue" w:cs="Arial"/>
          <w:b/>
          <w:i/>
          <w:sz w:val="20"/>
          <w:szCs w:val="20"/>
        </w:rPr>
      </w:pPr>
      <w:r w:rsidRPr="0088701A">
        <w:rPr>
          <w:rFonts w:ascii="Roma Neue" w:hAnsi="Roma Neue" w:cs="Arial"/>
          <w:b/>
          <w:i/>
          <w:sz w:val="20"/>
          <w:szCs w:val="20"/>
        </w:rPr>
        <w:t xml:space="preserve"> </w:t>
      </w:r>
      <w:r w:rsidRPr="001D0C3B">
        <w:rPr>
          <w:rFonts w:ascii="Roma Neue" w:hAnsi="Roma Neue" w:cs="Arial"/>
          <w:b/>
          <w:i/>
          <w:sz w:val="20"/>
          <w:szCs w:val="20"/>
        </w:rPr>
        <w:t>o, in alternativa</w:t>
      </w:r>
      <w:r w:rsidRPr="0088701A">
        <w:rPr>
          <w:rFonts w:ascii="Roma Neue" w:hAnsi="Roma Neue" w:cs="Arial"/>
          <w:b/>
          <w:i/>
          <w:sz w:val="20"/>
          <w:szCs w:val="20"/>
        </w:rPr>
        <w:t xml:space="preserve"> </w:t>
      </w:r>
    </w:p>
    <w:p w14:paraId="3E451C42" w14:textId="34AE25D2" w:rsidR="001E1065" w:rsidRPr="00C87F67" w:rsidRDefault="001D0C3B" w:rsidP="00C87F67">
      <w:pPr>
        <w:pStyle w:val="Paragrafoelenco"/>
        <w:numPr>
          <w:ilvl w:val="0"/>
          <w:numId w:val="6"/>
        </w:numPr>
        <w:spacing w:after="0" w:line="360" w:lineRule="auto"/>
        <w:ind w:left="709" w:hanging="283"/>
        <w:contextualSpacing/>
        <w:jc w:val="both"/>
        <w:rPr>
          <w:rFonts w:ascii="Roma Neue" w:hAnsi="Roma Neue" w:cs="Arial"/>
          <w:sz w:val="20"/>
          <w:szCs w:val="20"/>
        </w:rPr>
      </w:pPr>
      <w:r w:rsidRPr="001D0C3B">
        <w:rPr>
          <w:rFonts w:ascii="Roma Neue" w:hAnsi="Roma Neue" w:cs="Arial"/>
          <w:sz w:val="20"/>
          <w:szCs w:val="20"/>
        </w:rPr>
        <w:t xml:space="preserve"> </w:t>
      </w:r>
      <w:r w:rsidRPr="001D0C3B">
        <w:rPr>
          <w:rFonts w:ascii="Roma Neue" w:hAnsi="Roma Neue" w:cs="Arial"/>
          <w:b/>
          <w:i/>
          <w:iCs/>
          <w:sz w:val="20"/>
          <w:szCs w:val="20"/>
        </w:rPr>
        <w:t>Opzione 3</w:t>
      </w:r>
      <w:r w:rsidRPr="001D0C3B">
        <w:rPr>
          <w:rFonts w:ascii="Roma Neue" w:hAnsi="Roma Neue" w:cs="Arial"/>
          <w:b/>
          <w:sz w:val="20"/>
          <w:szCs w:val="20"/>
        </w:rPr>
        <w:t>:</w:t>
      </w:r>
      <w:r w:rsidRPr="001D0C3B">
        <w:rPr>
          <w:rFonts w:ascii="Roma Neue" w:hAnsi="Roma Neue" w:cs="Arial"/>
          <w:sz w:val="20"/>
          <w:szCs w:val="20"/>
        </w:rPr>
        <w:t xml:space="preserve"> </w:t>
      </w:r>
      <w:r w:rsidR="006805A6">
        <w:rPr>
          <w:rFonts w:ascii="Roma Neue" w:hAnsi="Roma Neue" w:cs="Arial"/>
          <w:bCs/>
          <w:sz w:val="20"/>
          <w:szCs w:val="20"/>
        </w:rPr>
        <w:t>c</w:t>
      </w:r>
      <w:r w:rsidRPr="001D0C3B">
        <w:rPr>
          <w:rFonts w:ascii="Roma Neue" w:hAnsi="Roma Neue" w:cs="Arial"/>
          <w:bCs/>
          <w:sz w:val="20"/>
          <w:szCs w:val="20"/>
        </w:rPr>
        <w:t>he</w:t>
      </w:r>
      <w:r w:rsidRPr="001D0C3B">
        <w:rPr>
          <w:rFonts w:ascii="Roma Neue" w:hAnsi="Roma Neue" w:cs="Arial"/>
          <w:b/>
          <w:sz w:val="20"/>
          <w:szCs w:val="20"/>
        </w:rPr>
        <w:t xml:space="preserve"> </w:t>
      </w:r>
      <w:r w:rsidRPr="001D0C3B">
        <w:rPr>
          <w:rFonts w:ascii="Roma Neue" w:hAnsi="Roma Neue" w:cs="Arial"/>
          <w:sz w:val="20"/>
          <w:szCs w:val="20"/>
        </w:rPr>
        <w:t xml:space="preserve">la propria azienda ha un numero di dipendenti </w:t>
      </w:r>
      <w:r w:rsidRPr="001D0C3B">
        <w:rPr>
          <w:rFonts w:ascii="Roma Neue" w:hAnsi="Roma Neue" w:cs="Arial"/>
          <w:b/>
          <w:sz w:val="20"/>
          <w:szCs w:val="20"/>
        </w:rPr>
        <w:t>inferiore a 15</w:t>
      </w:r>
      <w:r w:rsidRPr="001D0C3B">
        <w:rPr>
          <w:rFonts w:ascii="Roma Neue" w:hAnsi="Roma Neue" w:cs="Arial"/>
          <w:sz w:val="20"/>
          <w:szCs w:val="20"/>
        </w:rPr>
        <w:t>, e non è, pertanto, tenuta al rispetto di quanto prescritto all'articolo 1, commi 1, 2 e 3, dell'Allegato II.3 del D.</w:t>
      </w:r>
      <w:r w:rsidR="006D51FD">
        <w:rPr>
          <w:rFonts w:ascii="Roma Neue" w:hAnsi="Roma Neue" w:cs="Arial"/>
          <w:sz w:val="20"/>
          <w:szCs w:val="20"/>
        </w:rPr>
        <w:t xml:space="preserve"> </w:t>
      </w:r>
      <w:r w:rsidRPr="001D0C3B">
        <w:rPr>
          <w:rFonts w:ascii="Roma Neue" w:hAnsi="Roma Neue" w:cs="Arial"/>
          <w:sz w:val="20"/>
          <w:szCs w:val="20"/>
        </w:rPr>
        <w:t>Lgs.36/2023.</w:t>
      </w:r>
    </w:p>
    <w:p w14:paraId="04993933" w14:textId="6CDCDF1F" w:rsidR="00DC7E2E" w:rsidRPr="0088701A" w:rsidRDefault="001D0C3B" w:rsidP="00C87F67">
      <w:pPr>
        <w:pStyle w:val="Paragrafoelenco"/>
        <w:numPr>
          <w:ilvl w:val="0"/>
          <w:numId w:val="4"/>
        </w:numPr>
        <w:spacing w:after="0" w:line="360" w:lineRule="auto"/>
        <w:ind w:left="426" w:hanging="426"/>
        <w:contextualSpacing/>
        <w:jc w:val="both"/>
        <w:rPr>
          <w:rFonts w:ascii="Roma Neue" w:hAnsi="Roma Neue" w:cs="Arial"/>
          <w:sz w:val="20"/>
          <w:szCs w:val="20"/>
        </w:rPr>
      </w:pPr>
      <w:r w:rsidRPr="002F3A4B">
        <w:rPr>
          <w:rFonts w:ascii="Roma Neue" w:hAnsi="Roma Neue" w:cs="Arial"/>
          <w:sz w:val="20"/>
          <w:szCs w:val="20"/>
        </w:rPr>
        <w:t>di assumersi l’obbligo</w:t>
      </w:r>
      <w:r w:rsidRPr="001D0C3B">
        <w:rPr>
          <w:rFonts w:ascii="Roma Neue" w:hAnsi="Roma Neue" w:cs="Arial"/>
          <w:sz w:val="20"/>
          <w:szCs w:val="20"/>
        </w:rPr>
        <w:t xml:space="preserve">, ai sensi dell’art. 1, co. 4, dell’Allegato II.3 al </w:t>
      </w:r>
      <w:proofErr w:type="spellStart"/>
      <w:r w:rsidRPr="001D0C3B">
        <w:rPr>
          <w:rFonts w:ascii="Roma Neue" w:hAnsi="Roma Neue" w:cs="Arial"/>
          <w:sz w:val="20"/>
          <w:szCs w:val="20"/>
        </w:rPr>
        <w:t>D.Ls</w:t>
      </w:r>
      <w:proofErr w:type="spellEnd"/>
      <w:r w:rsidRPr="001D0C3B">
        <w:rPr>
          <w:rFonts w:ascii="Roma Neue" w:hAnsi="Roma Neue" w:cs="Arial"/>
          <w:sz w:val="20"/>
          <w:szCs w:val="20"/>
        </w:rPr>
        <w:t xml:space="preserve"> 36/2023, ed in conformità all’art. 9 della lettera di invito, in caso di aggiudicazione, ad assicurare una quota pari almeno al </w:t>
      </w:r>
      <w:r w:rsidRPr="001D0C3B">
        <w:rPr>
          <w:rFonts w:ascii="Roma Neue" w:hAnsi="Roma Neue" w:cs="Arial"/>
          <w:b/>
          <w:bCs/>
          <w:sz w:val="20"/>
          <w:szCs w:val="20"/>
        </w:rPr>
        <w:t>15%</w:t>
      </w:r>
      <w:r w:rsidRPr="001D0C3B">
        <w:rPr>
          <w:rFonts w:ascii="Roma Neue" w:hAnsi="Roma Neue" w:cs="Arial"/>
          <w:sz w:val="20"/>
          <w:szCs w:val="20"/>
        </w:rPr>
        <w:t xml:space="preserve"> (quindici percento) e al </w:t>
      </w:r>
      <w:r w:rsidRPr="001D0C3B">
        <w:rPr>
          <w:rFonts w:ascii="Roma Neue" w:hAnsi="Roma Neue" w:cs="Arial"/>
          <w:b/>
          <w:bCs/>
          <w:sz w:val="20"/>
          <w:szCs w:val="20"/>
        </w:rPr>
        <w:t>30%</w:t>
      </w:r>
      <w:r w:rsidRPr="001D0C3B">
        <w:rPr>
          <w:rFonts w:ascii="Roma Neue" w:hAnsi="Roma Neue" w:cs="Arial"/>
          <w:sz w:val="20"/>
          <w:szCs w:val="20"/>
        </w:rPr>
        <w:t xml:space="preserve"> (trenta percento), delle nuove assunzioni eventualmente necessarie per l’esecuzione del contratto o per la realizzazione di attività ad esso connesse o strumentali, </w:t>
      </w:r>
      <w:r w:rsidRPr="001D0C3B">
        <w:rPr>
          <w:rFonts w:ascii="Roma Neue" w:hAnsi="Roma Neue" w:cs="Arial"/>
          <w:sz w:val="20"/>
          <w:szCs w:val="20"/>
        </w:rPr>
        <w:lastRenderedPageBreak/>
        <w:t>rispettivamente (</w:t>
      </w:r>
      <w:r w:rsidRPr="001D0C3B">
        <w:rPr>
          <w:rFonts w:ascii="Roma Neue" w:hAnsi="Roma Neue" w:cs="Arial"/>
          <w:i/>
          <w:iCs/>
          <w:sz w:val="20"/>
          <w:szCs w:val="20"/>
        </w:rPr>
        <w:t>i</w:t>
      </w:r>
      <w:r w:rsidRPr="001D0C3B">
        <w:rPr>
          <w:rFonts w:ascii="Roma Neue" w:hAnsi="Roma Neue" w:cs="Arial"/>
          <w:sz w:val="20"/>
          <w:szCs w:val="20"/>
        </w:rPr>
        <w:t>) all’occupazione femminile e (</w:t>
      </w:r>
      <w:r w:rsidRPr="001D0C3B">
        <w:rPr>
          <w:rFonts w:ascii="Roma Neue" w:hAnsi="Roma Neue" w:cs="Arial"/>
          <w:i/>
          <w:iCs/>
          <w:sz w:val="20"/>
          <w:szCs w:val="20"/>
        </w:rPr>
        <w:t>ii</w:t>
      </w:r>
      <w:r w:rsidRPr="001D0C3B">
        <w:rPr>
          <w:rFonts w:ascii="Roma Neue" w:hAnsi="Roma Neue" w:cs="Arial"/>
          <w:sz w:val="20"/>
          <w:szCs w:val="20"/>
        </w:rPr>
        <w:t>) all’occupazione giovanile (rivolta a giovani di età inferiore a 36 anni al momento dell’assunzione);</w:t>
      </w:r>
    </w:p>
    <w:p w14:paraId="1A08198A" w14:textId="6C1F619E" w:rsidR="00963BD9" w:rsidRPr="00F738CB" w:rsidRDefault="00F738CB"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F738CB">
        <w:rPr>
          <w:rFonts w:ascii="Roma Neue" w:hAnsi="Roma Neue" w:cs="Arial"/>
          <w:sz w:val="20"/>
          <w:szCs w:val="20"/>
        </w:rPr>
        <w:t>di essere edotto degli obblighi derivanti dal Codice etico, del Modello di organizzazione, gestione e controllo ex D. Lgs.231/2001 e del Piano triennale per la prevenzione della corruzione e della trasparenza adottati da Sport e Salute e reperibili sul sito internet www.sportesalute.eu, e di impegnarsi, in caso di aggiudicazione, ad osservare e a far osservare ai propri dipendenti e collaboratori, per quanto applicabile, il Codice di comportamento della Presidenza del Consiglio dei ministri, di cui prende visione prima della stipula del contratto, pena la risoluzione dello stesso;</w:t>
      </w:r>
    </w:p>
    <w:p w14:paraId="38FD744B" w14:textId="54735E6F" w:rsidR="00A2666E" w:rsidRPr="00C87F67" w:rsidRDefault="00963BD9" w:rsidP="00C87F67">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essere consapevole che Sport e Salute si riserva il diritto di sospendere, annullare, revocare, </w:t>
      </w:r>
      <w:proofErr w:type="spellStart"/>
      <w:r w:rsidRPr="001D0C3B">
        <w:rPr>
          <w:rFonts w:ascii="Roma Neue" w:hAnsi="Roma Neue" w:cs="Arial"/>
          <w:sz w:val="20"/>
          <w:szCs w:val="20"/>
        </w:rPr>
        <w:t>reindire</w:t>
      </w:r>
      <w:proofErr w:type="spellEnd"/>
      <w:r w:rsidRPr="001D0C3B">
        <w:rPr>
          <w:rFonts w:ascii="Roma Neue" w:hAnsi="Roma Neue" w:cs="Arial"/>
          <w:sz w:val="20"/>
          <w:szCs w:val="20"/>
        </w:rPr>
        <w:t xml:space="preserve"> o non aggiudicare la gara, nonché di non stipulare motivatamente il contratto dichiarando, altresì, di non avanzare alcuna pretesa nei confronti di Sport e Salute ove ricorra una di tali circostanze;</w:t>
      </w:r>
    </w:p>
    <w:p w14:paraId="09B0153F" w14:textId="77777777" w:rsidR="00D01D23" w:rsidRPr="001D0C3B"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 xml:space="preserve">di ritenere remunerativa l’offerta economica presentata, avendo tenuto conto, per la relativa formulazione: </w:t>
      </w:r>
    </w:p>
    <w:p w14:paraId="432BC477" w14:textId="13B19E71" w:rsidR="00D01D23" w:rsidRPr="00495E7F" w:rsidRDefault="00495E7F"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495E7F">
        <w:rPr>
          <w:rFonts w:ascii="Roma Neue" w:hAnsi="Roma Neue" w:cs="Arial"/>
          <w:sz w:val="20"/>
          <w:szCs w:val="20"/>
        </w:rPr>
        <w:t>delle condizioni contrattuali e degli oneri compresi quelli eventuali relativi in materia di sicurezza, di assicurazione, di condizioni di lavoro e di previdenza e assistenza derivanti dal CCNL applicato al personale impiegato nell’esecuzione del contratto;</w:t>
      </w:r>
    </w:p>
    <w:p w14:paraId="011CD403" w14:textId="77777777" w:rsidR="00D01D23" w:rsidRPr="001D0C3B" w:rsidRDefault="00D01D23" w:rsidP="00F738CB">
      <w:pPr>
        <w:pStyle w:val="Paragrafoelenco"/>
        <w:numPr>
          <w:ilvl w:val="0"/>
          <w:numId w:val="5"/>
        </w:numPr>
        <w:spacing w:afterLines="70" w:after="168" w:line="360" w:lineRule="auto"/>
        <w:ind w:left="993"/>
        <w:contextualSpacing/>
        <w:jc w:val="both"/>
        <w:rPr>
          <w:rFonts w:ascii="Roma Neue" w:hAnsi="Roma Neue" w:cs="Arial"/>
          <w:sz w:val="20"/>
          <w:szCs w:val="20"/>
        </w:rPr>
      </w:pPr>
      <w:r w:rsidRPr="001D0C3B">
        <w:rPr>
          <w:rFonts w:ascii="Roma Neue" w:hAnsi="Roma Neue" w:cs="Arial"/>
          <w:sz w:val="20"/>
          <w:szCs w:val="20"/>
        </w:rPr>
        <w:t>di tutte le circostanze generali, particolari e locali, nessuna esclusa ed eccettuata, che possono avere influito o influire sia sull’esecuzione dei Lavori, sia sulla determinazione della propria offerta;</w:t>
      </w:r>
    </w:p>
    <w:p w14:paraId="3EF8C5C3" w14:textId="3D4F8BE4" w:rsidR="009D534E" w:rsidRPr="001D0C3B" w:rsidRDefault="00D01D23"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non attuare nella presente gara intese e/o pratiche restrittive della concorrenza e del mercato vietate ai sensi della normativa applicabile;</w:t>
      </w:r>
    </w:p>
    <w:p w14:paraId="1D8D83C9" w14:textId="02D84EA6" w:rsidR="00D62E19" w:rsidRPr="003B32E4" w:rsidRDefault="00992A4A" w:rsidP="003B32E4">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mantenere valida e vincolante l’Offerta per almeno 180 (centoottanta) giorni naturali e consecutivi decorrenti dalla data di scadenza del termine per la presentazione delle offerte, nonché per altri 180 (centoottanta) giorni su espressa richiesta di Sport e Salute;</w:t>
      </w:r>
    </w:p>
    <w:p w14:paraId="2FE1AB54" w14:textId="054E07CA" w:rsidR="00A2666E" w:rsidRPr="00A2666E" w:rsidRDefault="00A2666E" w:rsidP="001C3627">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C30ADF">
        <w:rPr>
          <w:rFonts w:ascii="Roma Neue" w:hAnsi="Roma Neue" w:cs="Arial"/>
          <w:sz w:val="20"/>
          <w:szCs w:val="20"/>
        </w:rPr>
        <w:t>di aver provveduto al pagamento del contributo dovuto in favore dell’Autorità ai sensi dell’articolo 1, comma 65 della legge 23 dicembre 2005, n. 266 a pena di inammissibilità dell’offerta;</w:t>
      </w:r>
    </w:p>
    <w:p w14:paraId="689D3274" w14:textId="223F2538" w:rsidR="0013741C" w:rsidRPr="001C3627" w:rsidRDefault="007A03CD" w:rsidP="00F738CB">
      <w:pPr>
        <w:pStyle w:val="Paragrafoelenco"/>
        <w:numPr>
          <w:ilvl w:val="0"/>
          <w:numId w:val="4"/>
        </w:numPr>
        <w:spacing w:afterLines="70" w:after="168" w:line="360" w:lineRule="auto"/>
        <w:ind w:left="426" w:hanging="426"/>
        <w:contextualSpacing/>
        <w:jc w:val="both"/>
        <w:rPr>
          <w:rFonts w:ascii="Roma Neue" w:hAnsi="Roma Neue" w:cs="Arial"/>
          <w:sz w:val="20"/>
          <w:szCs w:val="20"/>
        </w:rPr>
      </w:pPr>
      <w:r w:rsidRPr="001D0C3B">
        <w:rPr>
          <w:rFonts w:ascii="Roma Neue" w:hAnsi="Roma Neue" w:cs="Arial"/>
          <w:sz w:val="20"/>
          <w:szCs w:val="20"/>
        </w:rPr>
        <w:t>di impegnarsi a non divulgare con alcun mezzo il contenuto dei documenti afferenti alla presente procedura di gara ai quali si avrà, se del caso, accesso o che, comunque, saranno messi a disposizione;</w:t>
      </w:r>
    </w:p>
    <w:p w14:paraId="473EEB4C" w14:textId="2A959203" w:rsidR="0013741C" w:rsidRPr="001D0C3B" w:rsidRDefault="009E1CD5"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w:t>
      </w:r>
      <w:r w:rsidR="0013741C" w:rsidRPr="001D0C3B">
        <w:rPr>
          <w:rFonts w:ascii="Roma Neue" w:hAnsi="Roma Neue" w:cs="Arial"/>
          <w:b/>
          <w:bCs/>
          <w:i/>
          <w:iCs/>
          <w:sz w:val="20"/>
          <w:szCs w:val="20"/>
        </w:rPr>
        <w:t>in caso di RTI, consorzi ordinari o aggregazioni di rete non ancora costituiti</w:t>
      </w:r>
      <w:r w:rsidR="00E5728F" w:rsidRPr="001D0C3B">
        <w:rPr>
          <w:rFonts w:ascii="Roma Neue" w:hAnsi="Roma Neue" w:cs="Arial"/>
          <w:b/>
          <w:bCs/>
          <w:i/>
          <w:iCs/>
          <w:sz w:val="20"/>
          <w:szCs w:val="20"/>
        </w:rPr>
        <w:t xml:space="preserve"> – eliminare se non applicabile</w:t>
      </w:r>
      <w:r w:rsidR="0013741C" w:rsidRPr="001D0C3B">
        <w:rPr>
          <w:rFonts w:ascii="Roma Neue" w:hAnsi="Roma Neue" w:cs="Arial"/>
          <w:b/>
          <w:bCs/>
          <w:i/>
          <w:iCs/>
          <w:sz w:val="20"/>
          <w:szCs w:val="20"/>
        </w:rPr>
        <w:t>]</w:t>
      </w:r>
      <w:r w:rsidR="0013741C" w:rsidRPr="001D0C3B">
        <w:rPr>
          <w:rFonts w:ascii="Roma Neue" w:hAnsi="Roma Neue" w:cs="Arial"/>
          <w:sz w:val="20"/>
          <w:szCs w:val="20"/>
        </w:rPr>
        <w:t xml:space="preserve"> </w:t>
      </w:r>
      <w:r w:rsidR="0013741C" w:rsidRPr="001D0C3B">
        <w:rPr>
          <w:rFonts w:ascii="Roma Neue" w:hAnsi="Roma Neue" w:cs="Arial"/>
          <w:bCs/>
          <w:sz w:val="20"/>
          <w:szCs w:val="20"/>
        </w:rPr>
        <w:t>di impegnarsi</w:t>
      </w:r>
      <w:r w:rsidR="0013741C" w:rsidRPr="001D0C3B">
        <w:rPr>
          <w:rFonts w:ascii="Roma Neue" w:hAnsi="Roma Neue" w:cs="Arial"/>
          <w:sz w:val="20"/>
          <w:szCs w:val="20"/>
        </w:rPr>
        <w:t>, in caso di aggiudicazione della gara:</w:t>
      </w:r>
    </w:p>
    <w:p w14:paraId="53D5AF08" w14:textId="18F0D91C" w:rsidR="0013741C" w:rsidRPr="001D0C3B" w:rsidRDefault="0013741C" w:rsidP="00174743">
      <w:pPr>
        <w:pStyle w:val="Paragrafoelenco"/>
        <w:numPr>
          <w:ilvl w:val="0"/>
          <w:numId w:val="9"/>
        </w:numPr>
        <w:spacing w:after="14" w:line="360" w:lineRule="auto"/>
        <w:ind w:left="1134" w:hanging="425"/>
        <w:contextualSpacing/>
        <w:jc w:val="both"/>
        <w:rPr>
          <w:rFonts w:ascii="Roma Neue" w:hAnsi="Roma Neue" w:cs="Arial"/>
          <w:sz w:val="20"/>
          <w:szCs w:val="20"/>
        </w:rPr>
      </w:pPr>
      <w:r w:rsidRPr="001D0C3B">
        <w:rPr>
          <w:rFonts w:ascii="Roma Neue" w:hAnsi="Roma Neue" w:cs="Arial"/>
          <w:sz w:val="20"/>
          <w:szCs w:val="20"/>
          <w:u w:val="single"/>
        </w:rPr>
        <w:t>quale mandataria</w:t>
      </w:r>
      <w:r w:rsidRPr="001D0C3B">
        <w:rPr>
          <w:rFonts w:ascii="Roma Neue" w:hAnsi="Roma Neue" w:cs="Arial"/>
          <w:sz w:val="20"/>
          <w:szCs w:val="20"/>
        </w:rPr>
        <w:t xml:space="preserve">, ad assumere mandato collettivo speciale irrevocabile con rappresentanza dalla/e mandante/i a tale scopo individuate nelle apposite dichiarazioni e a stipulare </w:t>
      </w:r>
      <w:r w:rsidR="00F1001C" w:rsidRPr="001D0C3B">
        <w:rPr>
          <w:rFonts w:ascii="Roma Neue" w:hAnsi="Roma Neue" w:cs="Arial"/>
          <w:sz w:val="20"/>
          <w:szCs w:val="20"/>
        </w:rPr>
        <w:t>il contratto</w:t>
      </w:r>
      <w:r w:rsidRPr="001D0C3B">
        <w:rPr>
          <w:rFonts w:ascii="Roma Neue" w:hAnsi="Roma Neue" w:cs="Arial"/>
          <w:sz w:val="20"/>
          <w:szCs w:val="20"/>
        </w:rPr>
        <w:t xml:space="preserve"> in nome e per conto proprio e della/e stessa/e mandante/i;</w:t>
      </w:r>
    </w:p>
    <w:p w14:paraId="2A10DF0E" w14:textId="2A395F39" w:rsidR="0013741C" w:rsidRPr="001D0C3B" w:rsidRDefault="0013741C" w:rsidP="00174743">
      <w:pPr>
        <w:pStyle w:val="Paragrafoelenco"/>
        <w:numPr>
          <w:ilvl w:val="0"/>
          <w:numId w:val="9"/>
        </w:numPr>
        <w:spacing w:after="14" w:line="360" w:lineRule="auto"/>
        <w:ind w:left="1134" w:hanging="425"/>
        <w:contextualSpacing/>
        <w:jc w:val="both"/>
        <w:rPr>
          <w:rFonts w:ascii="Roma Neue" w:hAnsi="Roma Neue" w:cs="Arial"/>
          <w:sz w:val="20"/>
          <w:szCs w:val="20"/>
        </w:rPr>
      </w:pPr>
      <w:r w:rsidRPr="001D0C3B">
        <w:rPr>
          <w:rFonts w:ascii="Roma Neue" w:hAnsi="Roma Neue" w:cs="Arial"/>
          <w:sz w:val="20"/>
          <w:szCs w:val="20"/>
          <w:u w:val="single"/>
        </w:rPr>
        <w:lastRenderedPageBreak/>
        <w:t>quale mandante</w:t>
      </w:r>
      <w:r w:rsidRPr="001D0C3B">
        <w:rPr>
          <w:rFonts w:ascii="Roma Neue" w:hAnsi="Roma Neue" w:cs="Arial"/>
          <w:sz w:val="20"/>
          <w:szCs w:val="20"/>
        </w:rPr>
        <w:t xml:space="preserve">, a conferire mandato collettivo speciale irrevocabile con rappresentanza alla mandataria </w:t>
      </w:r>
      <w:r w:rsidRPr="00FF169A">
        <w:rPr>
          <w:rFonts w:ascii="Roma Neue" w:hAnsi="Roma Neue" w:cs="Arial"/>
          <w:sz w:val="20"/>
          <w:szCs w:val="20"/>
        </w:rPr>
        <w:t>__</w:t>
      </w:r>
      <w:r w:rsidRPr="00804608">
        <w:rPr>
          <w:rFonts w:ascii="Roma Neue" w:hAnsi="Roma Neue" w:cs="Arial"/>
          <w:sz w:val="20"/>
          <w:szCs w:val="20"/>
        </w:rPr>
        <w:t>_________________</w:t>
      </w:r>
      <w:r w:rsidRPr="001D0C3B">
        <w:rPr>
          <w:rFonts w:ascii="Roma Neue" w:hAnsi="Roma Neue" w:cs="Arial"/>
          <w:sz w:val="20"/>
          <w:szCs w:val="20"/>
        </w:rPr>
        <w:t xml:space="preserve">, la quale stipulerà </w:t>
      </w:r>
      <w:r w:rsidR="009E1CD5" w:rsidRPr="001D0C3B">
        <w:rPr>
          <w:rFonts w:ascii="Roma Neue" w:hAnsi="Roma Neue" w:cs="Arial"/>
          <w:sz w:val="20"/>
          <w:szCs w:val="20"/>
        </w:rPr>
        <w:t xml:space="preserve">il </w:t>
      </w:r>
      <w:r w:rsidR="00361F8C" w:rsidRPr="001D0C3B">
        <w:rPr>
          <w:rFonts w:ascii="Roma Neue" w:hAnsi="Roma Neue" w:cs="Arial"/>
          <w:sz w:val="20"/>
          <w:szCs w:val="20"/>
        </w:rPr>
        <w:t>c</w:t>
      </w:r>
      <w:r w:rsidR="009E1CD5" w:rsidRPr="001D0C3B">
        <w:rPr>
          <w:rFonts w:ascii="Roma Neue" w:hAnsi="Roma Neue" w:cs="Arial"/>
          <w:sz w:val="20"/>
          <w:szCs w:val="20"/>
        </w:rPr>
        <w:t>ontratto</w:t>
      </w:r>
      <w:r w:rsidRPr="001D0C3B">
        <w:rPr>
          <w:rFonts w:ascii="Roma Neue" w:hAnsi="Roma Neue" w:cs="Arial"/>
          <w:sz w:val="20"/>
          <w:szCs w:val="20"/>
        </w:rPr>
        <w:t xml:space="preserve"> in nome e per conto e della sottoscritta mandante nonché delle altre mandanti indicate nelle apposite dichiarazioni;</w:t>
      </w:r>
    </w:p>
    <w:p w14:paraId="19682658" w14:textId="038F81C6" w:rsidR="003708C6" w:rsidRPr="001D0C3B" w:rsidRDefault="0013741C" w:rsidP="00AD6A16">
      <w:pPr>
        <w:pStyle w:val="Paragrafoelenco"/>
        <w:numPr>
          <w:ilvl w:val="0"/>
          <w:numId w:val="4"/>
        </w:numPr>
        <w:spacing w:after="70" w:line="360" w:lineRule="auto"/>
        <w:ind w:left="426" w:hanging="426"/>
        <w:contextualSpacing/>
        <w:jc w:val="both"/>
        <w:rPr>
          <w:rFonts w:ascii="Roma Neue" w:hAnsi="Roma Neue" w:cs="Arial"/>
          <w:sz w:val="20"/>
          <w:szCs w:val="20"/>
        </w:rPr>
      </w:pPr>
      <w:r w:rsidRPr="001D0C3B">
        <w:rPr>
          <w:rFonts w:ascii="Roma Neue" w:hAnsi="Roma Neue" w:cs="Arial"/>
          <w:b/>
          <w:bCs/>
          <w:i/>
          <w:iCs/>
          <w:sz w:val="20"/>
          <w:szCs w:val="20"/>
        </w:rPr>
        <w:t>[in caso di RTI</w:t>
      </w:r>
      <w:r w:rsidR="004102F6" w:rsidRPr="001D0C3B">
        <w:rPr>
          <w:rFonts w:ascii="Roma Neue" w:hAnsi="Roma Neue" w:cs="Arial"/>
          <w:b/>
          <w:bCs/>
          <w:i/>
          <w:iCs/>
          <w:sz w:val="20"/>
          <w:szCs w:val="20"/>
        </w:rPr>
        <w:t xml:space="preserve"> o </w:t>
      </w:r>
      <w:r w:rsidRPr="001D0C3B">
        <w:rPr>
          <w:rFonts w:ascii="Roma Neue" w:hAnsi="Roma Neue" w:cs="Arial"/>
          <w:b/>
          <w:bCs/>
          <w:i/>
          <w:iCs/>
          <w:sz w:val="20"/>
          <w:szCs w:val="20"/>
        </w:rPr>
        <w:t>consorzi ordinari</w:t>
      </w:r>
      <w:r w:rsidR="00BB49B4" w:rsidRPr="001D0C3B">
        <w:rPr>
          <w:rFonts w:ascii="Roma Neue" w:hAnsi="Roma Neue" w:cs="Arial"/>
          <w:b/>
          <w:bCs/>
          <w:i/>
          <w:iCs/>
          <w:sz w:val="20"/>
          <w:szCs w:val="20"/>
        </w:rPr>
        <w:t xml:space="preserve"> o aggregazioni di rete</w:t>
      </w:r>
      <w:r w:rsidR="00E5728F" w:rsidRPr="001D0C3B">
        <w:rPr>
          <w:rFonts w:ascii="Roma Neue" w:hAnsi="Roma Neue" w:cs="Arial"/>
          <w:b/>
          <w:bCs/>
          <w:i/>
          <w:iCs/>
          <w:sz w:val="20"/>
          <w:szCs w:val="20"/>
        </w:rPr>
        <w:t xml:space="preserve"> – eliminare se non applicabile</w:t>
      </w:r>
      <w:r w:rsidRPr="001D0C3B">
        <w:rPr>
          <w:rFonts w:ascii="Roma Neue" w:hAnsi="Roma Neue" w:cs="Arial"/>
          <w:b/>
          <w:bCs/>
          <w:i/>
          <w:iCs/>
          <w:sz w:val="20"/>
          <w:szCs w:val="20"/>
        </w:rPr>
        <w:t>]</w:t>
      </w:r>
      <w:r w:rsidRPr="001D0C3B">
        <w:rPr>
          <w:rFonts w:ascii="Roma Neue" w:hAnsi="Roma Neue" w:cs="Arial"/>
          <w:bCs/>
          <w:sz w:val="20"/>
          <w:szCs w:val="20"/>
        </w:rPr>
        <w:t xml:space="preserve"> che nell’ambito del RTI/Consorzio</w:t>
      </w:r>
      <w:r w:rsidR="00BB49B4" w:rsidRPr="001D0C3B">
        <w:rPr>
          <w:rFonts w:ascii="Roma Neue" w:hAnsi="Roma Neue" w:cs="Arial"/>
          <w:bCs/>
          <w:sz w:val="20"/>
          <w:szCs w:val="20"/>
        </w:rPr>
        <w:t>/Aggregazione di rete</w:t>
      </w:r>
      <w:r w:rsidR="003708C6" w:rsidRPr="001D0C3B">
        <w:rPr>
          <w:rFonts w:ascii="Roma Neue" w:hAnsi="Roma Neue" w:cs="Arial"/>
          <w:bCs/>
          <w:sz w:val="20"/>
          <w:szCs w:val="20"/>
        </w:rPr>
        <w:t>:</w:t>
      </w:r>
    </w:p>
    <w:p w14:paraId="6449D421" w14:textId="54C76CFD" w:rsidR="0013741C" w:rsidRPr="001D0C3B" w:rsidRDefault="0013741C" w:rsidP="00AD6A16">
      <w:pPr>
        <w:pStyle w:val="Paragrafoelenco"/>
        <w:numPr>
          <w:ilvl w:val="0"/>
          <w:numId w:val="10"/>
        </w:numPr>
        <w:spacing w:after="70" w:line="360" w:lineRule="auto"/>
        <w:contextualSpacing/>
        <w:jc w:val="both"/>
        <w:rPr>
          <w:rFonts w:ascii="Roma Neue" w:hAnsi="Roma Neue" w:cs="Arial"/>
          <w:sz w:val="20"/>
          <w:szCs w:val="20"/>
        </w:rPr>
      </w:pPr>
      <w:r w:rsidRPr="001D0C3B">
        <w:rPr>
          <w:rFonts w:ascii="Roma Neue" w:hAnsi="Roma Neue" w:cs="Arial"/>
          <w:bCs/>
          <w:sz w:val="20"/>
          <w:szCs w:val="20"/>
        </w:rPr>
        <w:t xml:space="preserve">le quote percentuali </w:t>
      </w:r>
      <w:r w:rsidR="003708C6" w:rsidRPr="001D0C3B">
        <w:rPr>
          <w:rFonts w:ascii="Roma Neue" w:hAnsi="Roma Neue" w:cs="Arial"/>
          <w:bCs/>
          <w:sz w:val="20"/>
          <w:szCs w:val="20"/>
        </w:rPr>
        <w:t>di partecipazione al RTI/Consorzio</w:t>
      </w:r>
      <w:r w:rsidR="00976A59" w:rsidRPr="001D0C3B">
        <w:rPr>
          <w:rFonts w:ascii="Roma Neue" w:hAnsi="Roma Neue" w:cs="Arial"/>
          <w:bCs/>
          <w:sz w:val="20"/>
          <w:szCs w:val="20"/>
        </w:rPr>
        <w:t>/Aggregazione</w:t>
      </w:r>
      <w:r w:rsidR="003708C6" w:rsidRPr="001D0C3B">
        <w:rPr>
          <w:rFonts w:ascii="Roma Neue" w:hAnsi="Roma Neue" w:cs="Arial"/>
          <w:bCs/>
          <w:sz w:val="20"/>
          <w:szCs w:val="20"/>
        </w:rPr>
        <w:t xml:space="preserve"> e le quote di esecuzione </w:t>
      </w:r>
      <w:r w:rsidRPr="001D0C3B">
        <w:rPr>
          <w:rFonts w:ascii="Roma Neue" w:hAnsi="Roma Neue" w:cs="Arial"/>
          <w:bCs/>
          <w:sz w:val="20"/>
          <w:szCs w:val="20"/>
        </w:rPr>
        <w:t>d</w:t>
      </w:r>
      <w:r w:rsidR="003708C6" w:rsidRPr="001D0C3B">
        <w:rPr>
          <w:rFonts w:ascii="Roma Neue" w:hAnsi="Roma Neue" w:cs="Arial"/>
          <w:bCs/>
          <w:sz w:val="20"/>
          <w:szCs w:val="20"/>
        </w:rPr>
        <w:t>ei</w:t>
      </w:r>
      <w:r w:rsidRPr="001D0C3B">
        <w:rPr>
          <w:rFonts w:ascii="Roma Neue" w:hAnsi="Roma Neue" w:cs="Arial"/>
          <w:bCs/>
          <w:sz w:val="20"/>
          <w:szCs w:val="20"/>
        </w:rPr>
        <w:t xml:space="preserve"> lavori sono le seguenti:</w:t>
      </w:r>
    </w:p>
    <w:tbl>
      <w:tblPr>
        <w:tblW w:w="0" w:type="auto"/>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977"/>
      </w:tblGrid>
      <w:tr w:rsidR="0013741C" w:rsidRPr="001D0C3B" w14:paraId="12A5E5EF" w14:textId="77777777" w:rsidTr="00FF169A">
        <w:tc>
          <w:tcPr>
            <w:tcW w:w="2410" w:type="dxa"/>
            <w:shd w:val="clear" w:color="auto" w:fill="D9D9D9" w:themeFill="background1" w:themeFillShade="D9"/>
          </w:tcPr>
          <w:p w14:paraId="7F5BF118" w14:textId="77777777" w:rsidR="0013741C" w:rsidRPr="003B32E4" w:rsidRDefault="0013741C" w:rsidP="00C87F67">
            <w:pPr>
              <w:spacing w:after="0" w:line="240" w:lineRule="auto"/>
              <w:contextualSpacing/>
              <w:jc w:val="both"/>
              <w:rPr>
                <w:rFonts w:ascii="Roma Neue" w:eastAsia="Arial Unicode MS" w:hAnsi="Roma Neue" w:cs="Arial"/>
                <w:b/>
                <w:bCs/>
                <w:i/>
                <w:iCs/>
                <w:sz w:val="18"/>
                <w:szCs w:val="18"/>
                <w:lang w:eastAsia="it-IT"/>
              </w:rPr>
            </w:pPr>
            <w:r w:rsidRPr="003B32E4">
              <w:rPr>
                <w:rFonts w:ascii="Roma Neue" w:eastAsia="Arial Unicode MS" w:hAnsi="Roma Neue" w:cs="Arial"/>
                <w:b/>
                <w:bCs/>
                <w:i/>
                <w:iCs/>
                <w:sz w:val="18"/>
                <w:szCs w:val="18"/>
                <w:lang w:eastAsia="it-IT"/>
              </w:rPr>
              <w:t>OPERATORE ECONOMICO</w:t>
            </w:r>
          </w:p>
        </w:tc>
        <w:tc>
          <w:tcPr>
            <w:tcW w:w="2977" w:type="dxa"/>
            <w:shd w:val="clear" w:color="auto" w:fill="D9D9D9" w:themeFill="background1" w:themeFillShade="D9"/>
          </w:tcPr>
          <w:p w14:paraId="053D1045" w14:textId="77777777" w:rsidR="0013741C" w:rsidRPr="003B32E4" w:rsidRDefault="0013741C" w:rsidP="00C87F67">
            <w:pPr>
              <w:spacing w:after="0" w:line="240" w:lineRule="auto"/>
              <w:contextualSpacing/>
              <w:jc w:val="center"/>
              <w:rPr>
                <w:rFonts w:ascii="Roma Neue" w:eastAsia="Arial Unicode MS" w:hAnsi="Roma Neue" w:cs="Arial"/>
                <w:b/>
                <w:bCs/>
                <w:i/>
                <w:iCs/>
                <w:sz w:val="18"/>
                <w:szCs w:val="18"/>
                <w:lang w:eastAsia="it-IT"/>
              </w:rPr>
            </w:pPr>
            <w:r w:rsidRPr="003B32E4">
              <w:rPr>
                <w:rFonts w:ascii="Roma Neue" w:eastAsia="Arial Unicode MS" w:hAnsi="Roma Neue" w:cs="Arial"/>
                <w:b/>
                <w:bCs/>
                <w:i/>
                <w:iCs/>
                <w:sz w:val="18"/>
                <w:szCs w:val="18"/>
                <w:lang w:eastAsia="it-IT"/>
              </w:rPr>
              <w:t>QUOTA %</w:t>
            </w:r>
          </w:p>
        </w:tc>
      </w:tr>
      <w:tr w:rsidR="0013741C" w:rsidRPr="001D0C3B" w14:paraId="6007B723" w14:textId="77777777" w:rsidTr="00FF169A">
        <w:tc>
          <w:tcPr>
            <w:tcW w:w="2410" w:type="dxa"/>
          </w:tcPr>
          <w:p w14:paraId="0172C484"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2977" w:type="dxa"/>
          </w:tcPr>
          <w:p w14:paraId="2AE9A265"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41595573" w14:textId="77777777" w:rsidTr="00FF169A">
        <w:tc>
          <w:tcPr>
            <w:tcW w:w="2410" w:type="dxa"/>
          </w:tcPr>
          <w:p w14:paraId="230992C5"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2977" w:type="dxa"/>
          </w:tcPr>
          <w:p w14:paraId="415051A7"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393884A2" w14:textId="77777777" w:rsidTr="00FF169A">
        <w:tc>
          <w:tcPr>
            <w:tcW w:w="2410" w:type="dxa"/>
          </w:tcPr>
          <w:p w14:paraId="1B2FF831"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2977" w:type="dxa"/>
          </w:tcPr>
          <w:p w14:paraId="1A513A5B"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6FA6CA50" w14:textId="77777777" w:rsidTr="00FF169A">
        <w:tc>
          <w:tcPr>
            <w:tcW w:w="2410" w:type="dxa"/>
          </w:tcPr>
          <w:p w14:paraId="484510F2"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2977" w:type="dxa"/>
          </w:tcPr>
          <w:p w14:paraId="1CA7E271"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r w:rsidR="0013741C" w:rsidRPr="001D0C3B" w14:paraId="5DDCC75C" w14:textId="77777777" w:rsidTr="00FF169A">
        <w:trPr>
          <w:trHeight w:val="268"/>
        </w:trPr>
        <w:tc>
          <w:tcPr>
            <w:tcW w:w="2410" w:type="dxa"/>
          </w:tcPr>
          <w:p w14:paraId="6CAC40EB" w14:textId="77777777" w:rsidR="0013741C" w:rsidRPr="001D0C3B" w:rsidRDefault="0013741C" w:rsidP="00AD6A16">
            <w:pPr>
              <w:spacing w:after="0" w:line="360" w:lineRule="auto"/>
              <w:contextualSpacing/>
              <w:jc w:val="both"/>
              <w:rPr>
                <w:rFonts w:ascii="Roma Neue" w:eastAsia="Arial Unicode MS" w:hAnsi="Roma Neue" w:cs="Arial"/>
                <w:sz w:val="20"/>
                <w:szCs w:val="20"/>
                <w:lang w:eastAsia="it-IT"/>
              </w:rPr>
            </w:pPr>
          </w:p>
        </w:tc>
        <w:tc>
          <w:tcPr>
            <w:tcW w:w="2977" w:type="dxa"/>
          </w:tcPr>
          <w:p w14:paraId="274359E7" w14:textId="77777777" w:rsidR="0013741C" w:rsidRPr="001D0C3B" w:rsidRDefault="0013741C" w:rsidP="00AD6A16">
            <w:pPr>
              <w:spacing w:after="0" w:line="360" w:lineRule="auto"/>
              <w:contextualSpacing/>
              <w:jc w:val="center"/>
              <w:rPr>
                <w:rFonts w:ascii="Roma Neue" w:eastAsia="Arial Unicode MS" w:hAnsi="Roma Neue" w:cs="Arial"/>
                <w:sz w:val="20"/>
                <w:szCs w:val="20"/>
                <w:lang w:eastAsia="it-IT"/>
              </w:rPr>
            </w:pPr>
          </w:p>
        </w:tc>
      </w:tr>
    </w:tbl>
    <w:p w14:paraId="4C501643" w14:textId="77777777" w:rsidR="00104886" w:rsidRPr="00104886" w:rsidRDefault="00104886" w:rsidP="00104886">
      <w:pPr>
        <w:pStyle w:val="Paragrafoelenco"/>
        <w:spacing w:after="70" w:line="360" w:lineRule="auto"/>
        <w:ind w:left="1146"/>
        <w:contextualSpacing/>
        <w:jc w:val="both"/>
        <w:rPr>
          <w:rFonts w:ascii="Roma Neue" w:hAnsi="Roma Neue"/>
          <w:b/>
          <w:sz w:val="20"/>
          <w:szCs w:val="20"/>
        </w:rPr>
      </w:pPr>
    </w:p>
    <w:p w14:paraId="2114B5DD" w14:textId="53505816" w:rsidR="00D66FBA" w:rsidRPr="006D51FD" w:rsidRDefault="00D66FBA" w:rsidP="00FF169A">
      <w:pPr>
        <w:pStyle w:val="Paragrafoelenco"/>
        <w:numPr>
          <w:ilvl w:val="0"/>
          <w:numId w:val="10"/>
        </w:numPr>
        <w:spacing w:after="70" w:line="360" w:lineRule="auto"/>
        <w:contextualSpacing/>
        <w:jc w:val="both"/>
        <w:rPr>
          <w:rFonts w:ascii="Roma Neue" w:hAnsi="Roma Neue"/>
          <w:b/>
          <w:sz w:val="20"/>
          <w:szCs w:val="20"/>
        </w:rPr>
      </w:pPr>
      <w:r w:rsidRPr="001D0C3B">
        <w:rPr>
          <w:rFonts w:ascii="Roma Neue" w:hAnsi="Roma Neue"/>
          <w:sz w:val="20"/>
          <w:szCs w:val="20"/>
        </w:rPr>
        <w:t xml:space="preserve">le categorie dei lavori che saranno eseguite da ciascun operatore economico riunito o consorziato </w:t>
      </w:r>
      <w:r w:rsidR="00976A59" w:rsidRPr="001D0C3B">
        <w:rPr>
          <w:rFonts w:ascii="Roma Neue" w:hAnsi="Roma Neue"/>
          <w:sz w:val="20"/>
          <w:szCs w:val="20"/>
        </w:rPr>
        <w:t xml:space="preserve">o aderente </w:t>
      </w:r>
      <w:r w:rsidRPr="001D0C3B">
        <w:rPr>
          <w:rFonts w:ascii="Roma Neue" w:hAnsi="Roma Neue"/>
          <w:sz w:val="20"/>
          <w:szCs w:val="20"/>
        </w:rPr>
        <w:t>sono le seguenti:</w:t>
      </w: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10"/>
        <w:gridCol w:w="2483"/>
        <w:gridCol w:w="2337"/>
      </w:tblGrid>
      <w:tr w:rsidR="00D66FBA" w:rsidRPr="001D0C3B" w14:paraId="015D91E6" w14:textId="77777777" w:rsidTr="006D51FD">
        <w:trPr>
          <w:trHeight w:val="417"/>
        </w:trPr>
        <w:tc>
          <w:tcPr>
            <w:tcW w:w="4110" w:type="dxa"/>
            <w:shd w:val="clear" w:color="auto" w:fill="D9D9D9" w:themeFill="background1" w:themeFillShade="D9"/>
          </w:tcPr>
          <w:p w14:paraId="18C31178" w14:textId="77777777" w:rsidR="00D66FBA" w:rsidRPr="003B32E4" w:rsidRDefault="00D66FBA" w:rsidP="003B32E4">
            <w:pPr>
              <w:spacing w:line="360" w:lineRule="auto"/>
              <w:ind w:left="34"/>
              <w:contextualSpacing/>
              <w:jc w:val="center"/>
              <w:rPr>
                <w:rFonts w:ascii="Roma Neue" w:eastAsia="Arial Unicode MS" w:hAnsi="Roma Neue" w:cs="Arial"/>
                <w:b/>
                <w:bCs/>
                <w:sz w:val="18"/>
                <w:szCs w:val="18"/>
                <w:lang w:eastAsia="it-IT"/>
              </w:rPr>
            </w:pPr>
            <w:r w:rsidRPr="003B32E4">
              <w:rPr>
                <w:rFonts w:ascii="Roma Neue" w:eastAsia="Arial Unicode MS" w:hAnsi="Roma Neue" w:cs="Arial"/>
                <w:b/>
                <w:bCs/>
                <w:sz w:val="18"/>
                <w:szCs w:val="18"/>
                <w:lang w:eastAsia="it-IT"/>
              </w:rPr>
              <w:t>OPERATORE ECONOMICO</w:t>
            </w:r>
          </w:p>
        </w:tc>
        <w:tc>
          <w:tcPr>
            <w:tcW w:w="2483" w:type="dxa"/>
            <w:shd w:val="clear" w:color="auto" w:fill="D9D9D9" w:themeFill="background1" w:themeFillShade="D9"/>
          </w:tcPr>
          <w:p w14:paraId="0E81D75A" w14:textId="77777777" w:rsidR="00D66FBA" w:rsidRPr="003B32E4" w:rsidRDefault="00D66FBA" w:rsidP="003B32E4">
            <w:pPr>
              <w:spacing w:line="360" w:lineRule="auto"/>
              <w:ind w:left="34"/>
              <w:contextualSpacing/>
              <w:jc w:val="center"/>
              <w:rPr>
                <w:rFonts w:ascii="Roma Neue" w:eastAsia="Arial Unicode MS" w:hAnsi="Roma Neue" w:cs="Arial"/>
                <w:b/>
                <w:bCs/>
                <w:sz w:val="18"/>
                <w:szCs w:val="18"/>
                <w:lang w:eastAsia="it-IT"/>
              </w:rPr>
            </w:pPr>
            <w:r w:rsidRPr="003B32E4">
              <w:rPr>
                <w:rFonts w:ascii="Roma Neue" w:eastAsia="Arial Unicode MS" w:hAnsi="Roma Neue" w:cs="Arial"/>
                <w:b/>
                <w:bCs/>
                <w:sz w:val="18"/>
                <w:szCs w:val="18"/>
                <w:lang w:eastAsia="it-IT"/>
              </w:rPr>
              <w:t>CATEGORIA/E</w:t>
            </w:r>
          </w:p>
        </w:tc>
        <w:tc>
          <w:tcPr>
            <w:tcW w:w="2337" w:type="dxa"/>
            <w:shd w:val="clear" w:color="auto" w:fill="D9D9D9" w:themeFill="background1" w:themeFillShade="D9"/>
          </w:tcPr>
          <w:p w14:paraId="262F585C" w14:textId="77777777" w:rsidR="00D66FBA" w:rsidRPr="003B32E4" w:rsidRDefault="00D66FBA" w:rsidP="003B32E4">
            <w:pPr>
              <w:spacing w:line="360" w:lineRule="auto"/>
              <w:ind w:left="426"/>
              <w:contextualSpacing/>
              <w:jc w:val="center"/>
              <w:rPr>
                <w:rFonts w:ascii="Roma Neue" w:eastAsia="Arial Unicode MS" w:hAnsi="Roma Neue" w:cs="Arial"/>
                <w:b/>
                <w:bCs/>
                <w:sz w:val="18"/>
                <w:szCs w:val="18"/>
                <w:lang w:eastAsia="it-IT"/>
              </w:rPr>
            </w:pPr>
            <w:r w:rsidRPr="003B32E4">
              <w:rPr>
                <w:rFonts w:ascii="Roma Neue" w:eastAsia="Arial Unicode MS" w:hAnsi="Roma Neue" w:cs="Arial"/>
                <w:b/>
                <w:bCs/>
                <w:sz w:val="18"/>
                <w:szCs w:val="18"/>
                <w:lang w:eastAsia="it-IT"/>
              </w:rPr>
              <w:t>%</w:t>
            </w:r>
          </w:p>
        </w:tc>
      </w:tr>
      <w:tr w:rsidR="00D66FBA" w:rsidRPr="001D0C3B" w14:paraId="0C249637" w14:textId="77777777" w:rsidTr="00D66FBA">
        <w:trPr>
          <w:trHeight w:val="525"/>
        </w:trPr>
        <w:tc>
          <w:tcPr>
            <w:tcW w:w="4110" w:type="dxa"/>
          </w:tcPr>
          <w:p w14:paraId="518F3726"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7E437E19"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7E49885A"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337" w:type="dxa"/>
          </w:tcPr>
          <w:p w14:paraId="6600EDE3"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4CB30DC8"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r w:rsidR="00D66FBA" w:rsidRPr="001D0C3B" w14:paraId="0C52B12D" w14:textId="77777777" w:rsidTr="00D66FBA">
        <w:tc>
          <w:tcPr>
            <w:tcW w:w="4110" w:type="dxa"/>
          </w:tcPr>
          <w:p w14:paraId="0198FCF5"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652CFA13"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09829827"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337" w:type="dxa"/>
          </w:tcPr>
          <w:p w14:paraId="7213C8A9"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7C05F9F2" w14:textId="77777777" w:rsidR="00D66FBA" w:rsidRPr="001D0C3B" w:rsidRDefault="00D66FBA" w:rsidP="00AD6A16">
            <w:pPr>
              <w:spacing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r w:rsidR="00D66FBA" w:rsidRPr="001D0C3B" w14:paraId="2770C52D" w14:textId="77777777" w:rsidTr="00D66FBA">
        <w:tc>
          <w:tcPr>
            <w:tcW w:w="4110" w:type="dxa"/>
          </w:tcPr>
          <w:p w14:paraId="1FB012E4"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40D17D95"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3FCBA548"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337" w:type="dxa"/>
          </w:tcPr>
          <w:p w14:paraId="02908112"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7CB42EB5" w14:textId="77777777" w:rsidR="00D66FBA" w:rsidRPr="001D0C3B" w:rsidRDefault="00D66FBA" w:rsidP="00AD6A16">
            <w:pPr>
              <w:spacing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r w:rsidR="00D66FBA" w:rsidRPr="001D0C3B" w14:paraId="68704A13" w14:textId="77777777" w:rsidTr="00D66FBA">
        <w:tc>
          <w:tcPr>
            <w:tcW w:w="4110" w:type="dxa"/>
          </w:tcPr>
          <w:p w14:paraId="0C033C07" w14:textId="77777777" w:rsidR="00D66FBA" w:rsidRPr="001D0C3B" w:rsidRDefault="00D66FBA" w:rsidP="00AD6A16">
            <w:pPr>
              <w:spacing w:line="360" w:lineRule="auto"/>
              <w:ind w:left="426"/>
              <w:contextualSpacing/>
              <w:jc w:val="both"/>
              <w:rPr>
                <w:rFonts w:ascii="Roma Neue" w:eastAsia="Arial Unicode MS" w:hAnsi="Roma Neue" w:cs="Arial"/>
                <w:sz w:val="20"/>
                <w:szCs w:val="20"/>
                <w:lang w:eastAsia="it-IT"/>
              </w:rPr>
            </w:pPr>
          </w:p>
        </w:tc>
        <w:tc>
          <w:tcPr>
            <w:tcW w:w="2483" w:type="dxa"/>
          </w:tcPr>
          <w:p w14:paraId="7322A065"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p w14:paraId="12704A51" w14:textId="77777777" w:rsidR="00D66FBA" w:rsidRPr="001D0C3B" w:rsidRDefault="00D66FBA" w:rsidP="00AD6A16">
            <w:pPr>
              <w:spacing w:line="360" w:lineRule="auto"/>
              <w:ind w:left="176"/>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-_____________</w:t>
            </w:r>
          </w:p>
        </w:tc>
        <w:tc>
          <w:tcPr>
            <w:tcW w:w="2337" w:type="dxa"/>
          </w:tcPr>
          <w:p w14:paraId="78DFB035" w14:textId="77777777" w:rsidR="00D66FBA" w:rsidRPr="001D0C3B" w:rsidRDefault="00D66FBA" w:rsidP="00AD6A16">
            <w:pPr>
              <w:spacing w:line="360" w:lineRule="auto"/>
              <w:contextualSpacing/>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p w14:paraId="3877D698" w14:textId="77777777" w:rsidR="00D66FBA" w:rsidRPr="001D0C3B" w:rsidRDefault="00D66FBA" w:rsidP="00AD6A16">
            <w:pPr>
              <w:spacing w:line="360" w:lineRule="auto"/>
              <w:contextualSpacing/>
              <w:jc w:val="both"/>
              <w:rPr>
                <w:rFonts w:ascii="Roma Neue" w:eastAsia="Arial Unicode MS" w:hAnsi="Roma Neue" w:cs="Arial"/>
                <w:sz w:val="20"/>
                <w:szCs w:val="20"/>
                <w:lang w:eastAsia="it-IT"/>
              </w:rPr>
            </w:pPr>
            <w:r w:rsidRPr="001D0C3B">
              <w:rPr>
                <w:rFonts w:ascii="Roma Neue" w:eastAsia="Arial Unicode MS" w:hAnsi="Roma Neue" w:cs="Arial"/>
                <w:sz w:val="20"/>
                <w:szCs w:val="20"/>
                <w:lang w:eastAsia="it-IT"/>
              </w:rPr>
              <w:t>-_____</w:t>
            </w:r>
          </w:p>
        </w:tc>
      </w:tr>
    </w:tbl>
    <w:p w14:paraId="4051352D" w14:textId="77777777" w:rsidR="00FF169A" w:rsidRDefault="00FF169A" w:rsidP="00FF169A">
      <w:pPr>
        <w:pStyle w:val="Paragrafoelenco"/>
        <w:spacing w:after="0" w:line="240" w:lineRule="auto"/>
        <w:ind w:left="1145"/>
        <w:contextualSpacing/>
        <w:jc w:val="both"/>
        <w:rPr>
          <w:rFonts w:ascii="Roma Neue" w:hAnsi="Roma Neue" w:cs="Arial"/>
          <w:bCs/>
          <w:sz w:val="20"/>
          <w:szCs w:val="20"/>
        </w:rPr>
      </w:pPr>
    </w:p>
    <w:p w14:paraId="01A48C1E" w14:textId="63DD6AA5" w:rsidR="0098782F" w:rsidRPr="001C3627" w:rsidRDefault="009834D7" w:rsidP="001C3627">
      <w:pPr>
        <w:pStyle w:val="Paragrafoelenco"/>
        <w:numPr>
          <w:ilvl w:val="0"/>
          <w:numId w:val="10"/>
        </w:numPr>
        <w:spacing w:after="14" w:line="360" w:lineRule="auto"/>
        <w:contextualSpacing/>
        <w:jc w:val="both"/>
        <w:rPr>
          <w:rFonts w:ascii="Roma Neue" w:hAnsi="Roma Neue" w:cs="Arial"/>
          <w:bCs/>
          <w:sz w:val="20"/>
          <w:szCs w:val="20"/>
        </w:rPr>
      </w:pPr>
      <w:r w:rsidRPr="001D0C3B">
        <w:rPr>
          <w:rFonts w:ascii="Roma Neue" w:hAnsi="Roma Neue" w:cs="Arial"/>
          <w:bCs/>
          <w:sz w:val="20"/>
          <w:szCs w:val="20"/>
        </w:rPr>
        <w:t xml:space="preserve">e </w:t>
      </w:r>
      <w:r w:rsidRPr="008472EA">
        <w:rPr>
          <w:rFonts w:ascii="Roma Neue" w:eastAsia="Arial Unicode MS" w:hAnsi="Roma Neue" w:cs="Arial"/>
          <w:iCs/>
          <w:sz w:val="20"/>
          <w:szCs w:val="20"/>
          <w:lang w:eastAsia="it-IT"/>
        </w:rPr>
        <w:t>di impegnarsi ad eseguire i lavori nella percentuale corrispondente alle quote indicate e per la quale possiede i necessari requisiti di qualificazione fatta salva la facoltà di modifica della stessa, previa autorizzazione di</w:t>
      </w:r>
      <w:r w:rsidR="006A1C0D" w:rsidRPr="008472EA">
        <w:rPr>
          <w:rFonts w:ascii="Roma Neue" w:eastAsia="Arial Unicode MS" w:hAnsi="Roma Neue" w:cs="Arial"/>
          <w:iCs/>
          <w:sz w:val="20"/>
          <w:szCs w:val="20"/>
          <w:lang w:eastAsia="it-IT"/>
        </w:rPr>
        <w:t xml:space="preserve"> Sport e Salute </w:t>
      </w:r>
      <w:r w:rsidRPr="008472EA">
        <w:rPr>
          <w:rFonts w:ascii="Roma Neue" w:eastAsia="Arial Unicode MS" w:hAnsi="Roma Neue" w:cs="Arial"/>
          <w:iCs/>
          <w:sz w:val="20"/>
          <w:szCs w:val="20"/>
          <w:lang w:eastAsia="it-IT"/>
        </w:rPr>
        <w:t>che ne verifica la compatibilità con i requisiti di qualificazione posseduti dalle imprese interessate</w:t>
      </w:r>
      <w:r w:rsidRPr="001C3627">
        <w:rPr>
          <w:rFonts w:ascii="Roma Neue" w:hAnsi="Roma Neue" w:cs="Arial"/>
          <w:bCs/>
          <w:sz w:val="20"/>
          <w:szCs w:val="20"/>
        </w:rPr>
        <w:t>;</w:t>
      </w:r>
    </w:p>
    <w:p w14:paraId="383B4F6C" w14:textId="77777777" w:rsidR="00242825" w:rsidRPr="001C3627" w:rsidRDefault="00242825" w:rsidP="001C3627">
      <w:pPr>
        <w:pStyle w:val="Paragrafoelenco"/>
        <w:numPr>
          <w:ilvl w:val="0"/>
          <w:numId w:val="4"/>
        </w:numPr>
        <w:spacing w:after="12" w:line="360" w:lineRule="auto"/>
        <w:ind w:left="425" w:hanging="426"/>
        <w:contextualSpacing/>
        <w:jc w:val="both"/>
        <w:rPr>
          <w:rFonts w:ascii="Roma Neue" w:hAnsi="Roma Neue" w:cs="Arial"/>
          <w:bCs/>
          <w:sz w:val="20"/>
          <w:szCs w:val="20"/>
        </w:rPr>
      </w:pPr>
      <w:r w:rsidRPr="001C3627">
        <w:rPr>
          <w:rFonts w:ascii="Roma Neue" w:eastAsia="Arial Unicode MS" w:hAnsi="Roma Neue" w:cs="Arial"/>
          <w:iCs/>
          <w:sz w:val="20"/>
          <w:szCs w:val="20"/>
          <w:lang w:eastAsia="it-IT"/>
        </w:rPr>
        <w:t xml:space="preserve">di autorizzare Sport e Salute a </w:t>
      </w:r>
      <w:r w:rsidRPr="001C3627">
        <w:rPr>
          <w:rFonts w:ascii="Roma Neue" w:hAnsi="Roma Neue" w:cs="Arial"/>
          <w:bCs/>
          <w:sz w:val="20"/>
          <w:szCs w:val="20"/>
        </w:rPr>
        <w:t xml:space="preserve">consentire l’accesso alla documentazione presentata per la partecipazione alla gara, ad eccezione delle parti eventualmente indicate in offerta; </w:t>
      </w:r>
    </w:p>
    <w:p w14:paraId="607E00A4" w14:textId="5C305F6A" w:rsidR="0008293A" w:rsidRPr="001C3627" w:rsidRDefault="0008293A" w:rsidP="001C3627">
      <w:pPr>
        <w:pStyle w:val="Paragrafoelenco"/>
        <w:numPr>
          <w:ilvl w:val="0"/>
          <w:numId w:val="4"/>
        </w:numPr>
        <w:spacing w:after="12" w:line="360" w:lineRule="auto"/>
        <w:ind w:left="425" w:hanging="426"/>
        <w:contextualSpacing/>
        <w:jc w:val="both"/>
        <w:rPr>
          <w:rFonts w:ascii="Roma Neue" w:hAnsi="Roma Neue" w:cs="Arial"/>
          <w:sz w:val="20"/>
          <w:szCs w:val="20"/>
        </w:rPr>
      </w:pPr>
      <w:r w:rsidRPr="001C3627">
        <w:rPr>
          <w:rFonts w:ascii="Roma Neue" w:hAnsi="Roma Neue" w:cs="Arial"/>
          <w:sz w:val="20"/>
          <w:szCs w:val="20"/>
        </w:rPr>
        <w:t>che, con l’accettazione delle “</w:t>
      </w:r>
      <w:r w:rsidRPr="001C3627">
        <w:rPr>
          <w:rFonts w:ascii="Roma Neue" w:hAnsi="Roma Neue" w:cs="Arial"/>
          <w:i/>
          <w:iCs/>
          <w:sz w:val="20"/>
          <w:szCs w:val="20"/>
        </w:rPr>
        <w:t>Condizioni Generali di registrazione e di utilizzo del Portale gare di Sport e Salute S.p.A</w:t>
      </w:r>
      <w:r w:rsidRPr="001C3627">
        <w:rPr>
          <w:rFonts w:ascii="Roma Neue" w:hAnsi="Roma Neue" w:cs="Arial"/>
          <w:sz w:val="20"/>
          <w:szCs w:val="20"/>
        </w:rPr>
        <w:t>.”, elegge domicilio digitale speciale presso la Piattaforma (PAD) per tutte le comunicazioni e gli scambi di informazioni inerenti alla procedura;</w:t>
      </w:r>
    </w:p>
    <w:p w14:paraId="083558F9" w14:textId="3EAC2B6D" w:rsidR="00E5728F" w:rsidRPr="001C3627" w:rsidRDefault="00AF5A8D" w:rsidP="001C3627">
      <w:pPr>
        <w:pStyle w:val="Paragrafoelenco"/>
        <w:numPr>
          <w:ilvl w:val="0"/>
          <w:numId w:val="4"/>
        </w:numPr>
        <w:spacing w:after="12" w:line="360" w:lineRule="auto"/>
        <w:ind w:left="425" w:hanging="426"/>
        <w:contextualSpacing/>
        <w:jc w:val="both"/>
        <w:rPr>
          <w:rFonts w:ascii="Roma Neue" w:hAnsi="Roma Neue" w:cs="Arial"/>
          <w:sz w:val="20"/>
          <w:szCs w:val="20"/>
        </w:rPr>
      </w:pPr>
      <w:r w:rsidRPr="001C3627">
        <w:rPr>
          <w:rFonts w:ascii="Roma Neue" w:hAnsi="Roma Neue" w:cs="Arial"/>
          <w:sz w:val="20"/>
          <w:szCs w:val="20"/>
        </w:rPr>
        <w:lastRenderedPageBreak/>
        <w:t xml:space="preserve">di autorizzare Sport e Salute a trasmettere ogni comunicazione ai sensi dell’art. 29 del </w:t>
      </w:r>
      <w:proofErr w:type="spellStart"/>
      <w:proofErr w:type="gramStart"/>
      <w:r w:rsidR="001A0B3C" w:rsidRPr="001C3627">
        <w:rPr>
          <w:rFonts w:ascii="Roma Neue" w:hAnsi="Roma Neue" w:cs="Arial"/>
          <w:sz w:val="20"/>
          <w:szCs w:val="20"/>
        </w:rPr>
        <w:t>D.Lgs</w:t>
      </w:r>
      <w:r w:rsidR="0008293A" w:rsidRPr="001C3627">
        <w:rPr>
          <w:rFonts w:ascii="Roma Neue" w:hAnsi="Roma Neue" w:cs="Arial"/>
          <w:sz w:val="20"/>
          <w:szCs w:val="20"/>
        </w:rPr>
        <w:t>.</w:t>
      </w:r>
      <w:proofErr w:type="spellEnd"/>
      <w:r w:rsidR="001A0B3C" w:rsidRPr="001C3627">
        <w:rPr>
          <w:rFonts w:ascii="Roma Neue" w:hAnsi="Roma Neue" w:cs="Arial"/>
          <w:sz w:val="20"/>
          <w:szCs w:val="20"/>
        </w:rPr>
        <w:t>.</w:t>
      </w:r>
      <w:proofErr w:type="gramEnd"/>
      <w:r w:rsidR="001A0B3C" w:rsidRPr="001C3627">
        <w:rPr>
          <w:rFonts w:ascii="Roma Neue" w:hAnsi="Roma Neue" w:cs="Arial"/>
          <w:sz w:val="20"/>
          <w:szCs w:val="20"/>
        </w:rPr>
        <w:t xml:space="preserve"> 36/2023 e </w:t>
      </w:r>
      <w:proofErr w:type="spellStart"/>
      <w:r w:rsidR="001A0B3C" w:rsidRPr="001C3627">
        <w:rPr>
          <w:rFonts w:ascii="Roma Neue" w:hAnsi="Roma Neue" w:cs="Arial"/>
          <w:sz w:val="20"/>
          <w:szCs w:val="20"/>
        </w:rPr>
        <w:t>s.m.i.</w:t>
      </w:r>
      <w:proofErr w:type="spellEnd"/>
      <w:r w:rsidR="001A0B3C" w:rsidRPr="001C3627">
        <w:rPr>
          <w:rFonts w:ascii="Roma Neue" w:hAnsi="Roma Neue" w:cs="Arial"/>
          <w:sz w:val="20"/>
          <w:szCs w:val="20"/>
        </w:rPr>
        <w:t xml:space="preserve"> </w:t>
      </w:r>
      <w:r w:rsidRPr="001C3627">
        <w:rPr>
          <w:rFonts w:ascii="Roma Neue" w:hAnsi="Roma Neue" w:cs="Arial"/>
          <w:sz w:val="20"/>
          <w:szCs w:val="20"/>
        </w:rPr>
        <w:t>tramite l</w:t>
      </w:r>
      <w:r w:rsidR="0008293A" w:rsidRPr="001C3627">
        <w:rPr>
          <w:rFonts w:ascii="Roma Neue" w:hAnsi="Roma Neue" w:cs="Arial"/>
          <w:sz w:val="20"/>
          <w:szCs w:val="20"/>
        </w:rPr>
        <w:t xml:space="preserve">a </w:t>
      </w:r>
      <w:r w:rsidR="00E26C09" w:rsidRPr="001C3627">
        <w:rPr>
          <w:rFonts w:ascii="Roma Neue" w:hAnsi="Roma Neue" w:cs="Arial"/>
          <w:sz w:val="20"/>
          <w:szCs w:val="20"/>
        </w:rPr>
        <w:t>P</w:t>
      </w:r>
      <w:r w:rsidRPr="001C3627">
        <w:rPr>
          <w:rFonts w:ascii="Roma Neue" w:hAnsi="Roma Neue" w:cs="Arial"/>
          <w:sz w:val="20"/>
          <w:szCs w:val="20"/>
        </w:rPr>
        <w:t>iattaform</w:t>
      </w:r>
      <w:r w:rsidR="0008293A" w:rsidRPr="001C3627">
        <w:rPr>
          <w:rFonts w:ascii="Roma Neue" w:hAnsi="Roma Neue" w:cs="Arial"/>
          <w:sz w:val="20"/>
          <w:szCs w:val="20"/>
        </w:rPr>
        <w:t>a</w:t>
      </w:r>
      <w:r w:rsidRPr="001C3627">
        <w:rPr>
          <w:rFonts w:ascii="Roma Neue" w:hAnsi="Roma Neue" w:cs="Arial"/>
          <w:sz w:val="20"/>
          <w:szCs w:val="20"/>
        </w:rPr>
        <w:t xml:space="preserve"> e</w:t>
      </w:r>
      <w:r w:rsidR="0008293A" w:rsidRPr="001C3627">
        <w:rPr>
          <w:rFonts w:ascii="Roma Neue" w:hAnsi="Roma Neue" w:cs="Arial"/>
          <w:sz w:val="20"/>
          <w:szCs w:val="20"/>
        </w:rPr>
        <w:t>,</w:t>
      </w:r>
      <w:r w:rsidRPr="001C3627">
        <w:rPr>
          <w:rFonts w:ascii="Roma Neue" w:hAnsi="Roma Neue" w:cs="Arial"/>
          <w:sz w:val="20"/>
          <w:szCs w:val="20"/>
        </w:rPr>
        <w:t xml:space="preserve"> per quanto non previsto dall</w:t>
      </w:r>
      <w:r w:rsidR="00F738CB" w:rsidRPr="001C3627">
        <w:rPr>
          <w:rFonts w:ascii="Roma Neue" w:hAnsi="Roma Neue" w:cs="Arial"/>
          <w:sz w:val="20"/>
          <w:szCs w:val="20"/>
        </w:rPr>
        <w:t>a</w:t>
      </w:r>
      <w:r w:rsidRPr="001C3627">
        <w:rPr>
          <w:rFonts w:ascii="Roma Neue" w:hAnsi="Roma Neue" w:cs="Arial"/>
          <w:sz w:val="20"/>
          <w:szCs w:val="20"/>
        </w:rPr>
        <w:t xml:space="preserve"> </w:t>
      </w:r>
      <w:proofErr w:type="gramStart"/>
      <w:r w:rsidRPr="001C3627">
        <w:rPr>
          <w:rFonts w:ascii="Roma Neue" w:hAnsi="Roma Neue" w:cs="Arial"/>
          <w:sz w:val="20"/>
          <w:szCs w:val="20"/>
        </w:rPr>
        <w:t>predett</w:t>
      </w:r>
      <w:r w:rsidR="00F738CB" w:rsidRPr="001C3627">
        <w:rPr>
          <w:rFonts w:ascii="Roma Neue" w:hAnsi="Roma Neue" w:cs="Arial"/>
          <w:sz w:val="20"/>
          <w:szCs w:val="20"/>
        </w:rPr>
        <w:t>a</w:t>
      </w:r>
      <w:proofErr w:type="gramEnd"/>
      <w:r w:rsidRPr="001C3627">
        <w:rPr>
          <w:rFonts w:ascii="Roma Neue" w:hAnsi="Roma Neue" w:cs="Arial"/>
          <w:sz w:val="20"/>
          <w:szCs w:val="20"/>
        </w:rPr>
        <w:t xml:space="preserve"> piattaform</w:t>
      </w:r>
      <w:r w:rsidR="00F738CB" w:rsidRPr="001C3627">
        <w:rPr>
          <w:rFonts w:ascii="Roma Neue" w:hAnsi="Roma Neue" w:cs="Arial"/>
          <w:sz w:val="20"/>
          <w:szCs w:val="20"/>
        </w:rPr>
        <w:t>a</w:t>
      </w:r>
      <w:r w:rsidRPr="001C3627">
        <w:rPr>
          <w:rFonts w:ascii="Roma Neue" w:hAnsi="Roma Neue" w:cs="Arial"/>
          <w:sz w:val="20"/>
          <w:szCs w:val="20"/>
        </w:rPr>
        <w:t>, mediante l’utilizzo del domicilio digitale;</w:t>
      </w:r>
    </w:p>
    <w:p w14:paraId="0BD18FEA" w14:textId="6F4318C7" w:rsidR="00CD3143" w:rsidRPr="001D0C3B" w:rsidRDefault="00CD3143" w:rsidP="001C3627">
      <w:pPr>
        <w:pStyle w:val="Paragrafoelenco"/>
        <w:numPr>
          <w:ilvl w:val="0"/>
          <w:numId w:val="4"/>
        </w:numPr>
        <w:spacing w:after="12" w:line="360" w:lineRule="auto"/>
        <w:ind w:left="425" w:hanging="426"/>
        <w:contextualSpacing/>
        <w:jc w:val="both"/>
        <w:rPr>
          <w:rFonts w:ascii="Roma Neue" w:hAnsi="Roma Neue" w:cs="Arial"/>
          <w:sz w:val="20"/>
          <w:szCs w:val="20"/>
        </w:rPr>
      </w:pPr>
      <w:r w:rsidRPr="001D0C3B">
        <w:rPr>
          <w:rFonts w:ascii="Roma Neue" w:hAnsi="Roma Neue" w:cs="Arial"/>
          <w:color w:val="000000"/>
          <w:kern w:val="2"/>
          <w:sz w:val="20"/>
          <w:szCs w:val="20"/>
          <w:lang w:eastAsia="it-IT"/>
          <w14:ligatures w14:val="standardContextual"/>
        </w:rPr>
        <w:t xml:space="preserve">che il proprio domicilio digitale presente negli indici di cui agli articoli 6-bis e 6-ter del D.lgs. n. 82/05 è il seguente: </w:t>
      </w:r>
      <w:r w:rsidR="001A0B3C" w:rsidRPr="001D0C3B">
        <w:rPr>
          <w:rFonts w:ascii="Roma Neue" w:hAnsi="Roma Neue" w:cs="Arial"/>
          <w:color w:val="000000"/>
          <w:kern w:val="2"/>
          <w:sz w:val="20"/>
          <w:szCs w:val="20"/>
          <w:lang w:eastAsia="it-IT"/>
          <w14:ligatures w14:val="standardContextual"/>
        </w:rPr>
        <w:t>___________</w:t>
      </w:r>
      <w:r w:rsidR="00D77461" w:rsidRPr="001D0C3B">
        <w:rPr>
          <w:rFonts w:ascii="Roma Neue" w:hAnsi="Roma Neue" w:cs="Arial"/>
          <w:color w:val="000000"/>
          <w:kern w:val="2"/>
          <w:sz w:val="20"/>
          <w:szCs w:val="20"/>
          <w:lang w:eastAsia="it-IT"/>
          <w14:ligatures w14:val="standardContextual"/>
        </w:rPr>
        <w:t>;</w:t>
      </w:r>
    </w:p>
    <w:p w14:paraId="434BCF19" w14:textId="1985A002" w:rsidR="00CD3143" w:rsidRPr="001D0C3B" w:rsidRDefault="00F738CB" w:rsidP="001C3627">
      <w:pPr>
        <w:pStyle w:val="Paragrafoelenco"/>
        <w:widowControl w:val="0"/>
        <w:spacing w:after="12" w:line="360" w:lineRule="auto"/>
        <w:ind w:left="425" w:hanging="66"/>
        <w:contextualSpacing/>
        <w:jc w:val="both"/>
        <w:rPr>
          <w:rFonts w:ascii="Roma Neue" w:hAnsi="Roma Neue" w:cs="Arial"/>
          <w:b/>
          <w:bCs/>
          <w:i/>
          <w:iCs/>
          <w:color w:val="000000"/>
          <w:kern w:val="2"/>
          <w:sz w:val="20"/>
          <w:szCs w:val="20"/>
          <w:lang w:eastAsia="it-IT"/>
          <w14:ligatures w14:val="standardContextual"/>
        </w:rPr>
      </w:pPr>
      <w:r>
        <w:rPr>
          <w:rFonts w:ascii="Roma Neue" w:hAnsi="Roma Neue" w:cs="Arial"/>
          <w:b/>
          <w:bCs/>
          <w:i/>
          <w:iCs/>
          <w:color w:val="000000"/>
          <w:kern w:val="2"/>
          <w:sz w:val="20"/>
          <w:szCs w:val="20"/>
          <w:lang w:eastAsia="it-IT"/>
          <w14:ligatures w14:val="standardContextual"/>
        </w:rPr>
        <w:t xml:space="preserve">  </w:t>
      </w:r>
      <w:r w:rsidR="00CD3143" w:rsidRPr="001D0C3B">
        <w:rPr>
          <w:rFonts w:ascii="Roma Neue" w:hAnsi="Roma Neue" w:cs="Arial"/>
          <w:b/>
          <w:bCs/>
          <w:i/>
          <w:iCs/>
          <w:color w:val="000000"/>
          <w:kern w:val="2"/>
          <w:sz w:val="20"/>
          <w:szCs w:val="20"/>
          <w:lang w:eastAsia="it-IT"/>
          <w14:ligatures w14:val="standardContextual"/>
        </w:rPr>
        <w:t>[</w:t>
      </w:r>
      <w:r w:rsidR="00CD6088" w:rsidRPr="001D0C3B">
        <w:rPr>
          <w:rFonts w:ascii="Roma Neue" w:hAnsi="Roma Neue" w:cs="Arial"/>
          <w:b/>
          <w:bCs/>
          <w:i/>
          <w:iCs/>
          <w:color w:val="000000"/>
          <w:kern w:val="2"/>
          <w:sz w:val="20"/>
          <w:szCs w:val="20"/>
          <w:lang w:eastAsia="it-IT"/>
          <w14:ligatures w14:val="standardContextual"/>
        </w:rPr>
        <w:t>o</w:t>
      </w:r>
      <w:r w:rsidR="00CD3143" w:rsidRPr="001D0C3B">
        <w:rPr>
          <w:rFonts w:ascii="Roma Neue" w:hAnsi="Roma Neue" w:cs="Arial"/>
          <w:b/>
          <w:bCs/>
          <w:i/>
          <w:iCs/>
          <w:color w:val="000000"/>
          <w:kern w:val="2"/>
          <w:sz w:val="20"/>
          <w:szCs w:val="20"/>
          <w:lang w:eastAsia="it-IT"/>
          <w14:ligatures w14:val="standardContextual"/>
        </w:rPr>
        <w:t>vvero, in alternativa</w:t>
      </w:r>
      <w:r w:rsidR="00CD3143" w:rsidRPr="001D0C3B">
        <w:rPr>
          <w:rFonts w:ascii="Roma Neue" w:hAnsi="Roma Neue" w:cs="Arial"/>
          <w:color w:val="000000"/>
          <w:kern w:val="2"/>
          <w:sz w:val="20"/>
          <w:szCs w:val="20"/>
          <w:lang w:eastAsia="it-IT"/>
          <w14:ligatures w14:val="standardContextual"/>
        </w:rPr>
        <w:t xml:space="preserve"> </w:t>
      </w:r>
      <w:r w:rsidR="00CD3143" w:rsidRPr="001D0C3B">
        <w:rPr>
          <w:rFonts w:ascii="Roma Neue" w:hAnsi="Roma Neue" w:cs="Arial"/>
          <w:b/>
          <w:bCs/>
          <w:i/>
          <w:iCs/>
          <w:color w:val="000000"/>
          <w:kern w:val="2"/>
          <w:sz w:val="20"/>
          <w:szCs w:val="20"/>
          <w:lang w:eastAsia="it-IT"/>
          <w14:ligatures w14:val="standardContextual"/>
        </w:rPr>
        <w:t xml:space="preserve">nel caso in cui l’operatore economico non sia presente nei </w:t>
      </w:r>
      <w:proofErr w:type="gramStart"/>
      <w:r w:rsidR="00CD3143" w:rsidRPr="001D0C3B">
        <w:rPr>
          <w:rFonts w:ascii="Roma Neue" w:hAnsi="Roma Neue" w:cs="Arial"/>
          <w:b/>
          <w:bCs/>
          <w:i/>
          <w:iCs/>
          <w:color w:val="000000"/>
          <w:kern w:val="2"/>
          <w:sz w:val="20"/>
          <w:szCs w:val="20"/>
          <w:lang w:eastAsia="it-IT"/>
          <w14:ligatures w14:val="standardContextual"/>
        </w:rPr>
        <w:t>predetti</w:t>
      </w:r>
      <w:proofErr w:type="gramEnd"/>
      <w:r w:rsidR="00CD3143" w:rsidRPr="001D0C3B">
        <w:rPr>
          <w:rFonts w:ascii="Roma Neue" w:hAnsi="Roma Neue" w:cs="Arial"/>
          <w:b/>
          <w:bCs/>
          <w:i/>
          <w:iCs/>
          <w:color w:val="000000"/>
          <w:kern w:val="2"/>
          <w:sz w:val="20"/>
          <w:szCs w:val="20"/>
          <w:lang w:eastAsia="it-IT"/>
          <w14:ligatures w14:val="standardContextual"/>
        </w:rPr>
        <w:t xml:space="preserve"> indici</w:t>
      </w:r>
      <w:r w:rsidR="00E5728F" w:rsidRPr="001D0C3B">
        <w:rPr>
          <w:rFonts w:ascii="Roma Neue" w:hAnsi="Roma Neue" w:cs="Arial"/>
          <w:b/>
          <w:bCs/>
          <w:i/>
          <w:iCs/>
          <w:color w:val="000000"/>
          <w:kern w:val="2"/>
          <w:sz w:val="20"/>
          <w:szCs w:val="20"/>
          <w:lang w:eastAsia="it-IT"/>
          <w14:ligatures w14:val="standardContextual"/>
        </w:rPr>
        <w:t>– eliminare se non applicabile</w:t>
      </w:r>
      <w:r w:rsidR="00A55C1F" w:rsidRPr="001D0C3B">
        <w:rPr>
          <w:rFonts w:ascii="Roma Neue" w:hAnsi="Roma Neue" w:cs="Arial"/>
          <w:b/>
          <w:bCs/>
          <w:i/>
          <w:iCs/>
          <w:color w:val="000000"/>
          <w:kern w:val="2"/>
          <w:sz w:val="20"/>
          <w:szCs w:val="20"/>
          <w:lang w:eastAsia="it-IT"/>
          <w14:ligatures w14:val="standardContextual"/>
        </w:rPr>
        <w:t>]</w:t>
      </w:r>
    </w:p>
    <w:p w14:paraId="2E60FFB1" w14:textId="77777777" w:rsidR="00E5728F" w:rsidRPr="001D0C3B" w:rsidRDefault="00CD3143" w:rsidP="001C3627">
      <w:pPr>
        <w:widowControl w:val="0"/>
        <w:spacing w:after="12" w:line="360" w:lineRule="auto"/>
        <w:ind w:left="425"/>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di non essere presente negli indici di cui agli articoli 6-bis e 6-ter del D.lgs. n. 82/05, e, pertanto</w:t>
      </w:r>
      <w:r w:rsidR="000E37D4" w:rsidRPr="001D0C3B">
        <w:rPr>
          <w:rFonts w:ascii="Roma Neue" w:hAnsi="Roma Neue" w:cs="Arial"/>
          <w:color w:val="000000"/>
          <w:kern w:val="2"/>
          <w:sz w:val="20"/>
          <w:szCs w:val="20"/>
          <w:lang w:eastAsia="it-IT"/>
          <w14:ligatures w14:val="standardContextual"/>
        </w:rPr>
        <w:t xml:space="preserve">, </w:t>
      </w:r>
      <w:r w:rsidRPr="001D0C3B">
        <w:rPr>
          <w:rFonts w:ascii="Roma Neue" w:hAnsi="Roma Neue" w:cs="Arial"/>
          <w:color w:val="000000"/>
          <w:kern w:val="2"/>
          <w:sz w:val="20"/>
          <w:szCs w:val="20"/>
          <w:lang w:eastAsia="it-IT"/>
          <w14:ligatures w14:val="standardContextual"/>
        </w:rPr>
        <w:t xml:space="preserve">elegge domicilio digitale per tutte le comunicazioni inerenti </w:t>
      </w:r>
      <w:proofErr w:type="gramStart"/>
      <w:r w:rsidRPr="001D0C3B">
        <w:rPr>
          <w:rFonts w:ascii="Roma Neue" w:hAnsi="Roma Neue" w:cs="Arial"/>
          <w:color w:val="000000"/>
          <w:kern w:val="2"/>
          <w:sz w:val="20"/>
          <w:szCs w:val="20"/>
          <w:lang w:eastAsia="it-IT"/>
          <w14:ligatures w14:val="standardContextual"/>
        </w:rPr>
        <w:t>la</w:t>
      </w:r>
      <w:proofErr w:type="gramEnd"/>
      <w:r w:rsidRPr="001D0C3B">
        <w:rPr>
          <w:rFonts w:ascii="Roma Neue" w:hAnsi="Roma Neue" w:cs="Arial"/>
          <w:color w:val="000000"/>
          <w:kern w:val="2"/>
          <w:sz w:val="20"/>
          <w:szCs w:val="20"/>
          <w:lang w:eastAsia="it-IT"/>
          <w14:ligatures w14:val="standardContextual"/>
        </w:rPr>
        <w:t xml:space="preserve"> presente procedura nell’apposita area della Piattaforma ad esso riservata</w:t>
      </w:r>
      <w:r w:rsidR="00A55C1F" w:rsidRPr="001D0C3B">
        <w:rPr>
          <w:rFonts w:ascii="Roma Neue" w:hAnsi="Roma Neue" w:cs="Arial"/>
          <w:color w:val="000000"/>
          <w:kern w:val="2"/>
          <w:sz w:val="20"/>
          <w:szCs w:val="20"/>
          <w:lang w:eastAsia="it-IT"/>
          <w14:ligatures w14:val="standardContextual"/>
        </w:rPr>
        <w:t>;</w:t>
      </w:r>
    </w:p>
    <w:p w14:paraId="3927C6CE" w14:textId="6D137F04" w:rsidR="00C233BB" w:rsidRPr="00C233BB" w:rsidRDefault="00D8195A"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color w:val="000000"/>
          <w:kern w:val="2"/>
          <w:sz w:val="20"/>
          <w:szCs w:val="20"/>
          <w:lang w:eastAsia="it-IT"/>
          <w14:ligatures w14:val="standardContextual"/>
        </w:rPr>
        <w:t>di porre in essere, in caso di aggiudicazione, tutte le operazioni e le procedure necessarie per il rispetto dei criteri ambientali, minimi e premianti, individuati dalla stazione appaltante e contenuti negli elaborati progettuali, in ottemperanza a quanto previsto ne</w:t>
      </w:r>
      <w:r w:rsidR="00AE40C7" w:rsidRPr="001D0C3B">
        <w:rPr>
          <w:rFonts w:ascii="Roma Neue" w:hAnsi="Roma Neue" w:cs="Arial"/>
          <w:color w:val="000000"/>
          <w:kern w:val="2"/>
          <w:sz w:val="20"/>
          <w:szCs w:val="20"/>
          <w:lang w:eastAsia="it-IT"/>
          <w14:ligatures w14:val="standardContextual"/>
        </w:rPr>
        <w:t xml:space="preserve">i </w:t>
      </w:r>
      <w:r w:rsidR="00E5728F" w:rsidRPr="001D0C3B">
        <w:rPr>
          <w:rFonts w:ascii="Roma Neue" w:hAnsi="Roma Neue" w:cs="Arial"/>
          <w:color w:val="000000"/>
          <w:kern w:val="2"/>
          <w:sz w:val="20"/>
          <w:szCs w:val="20"/>
          <w:lang w:eastAsia="it-IT"/>
          <w14:ligatures w14:val="standardContextual"/>
        </w:rPr>
        <w:t>“</w:t>
      </w:r>
      <w:r w:rsidR="0067021A" w:rsidRPr="001D0C3B">
        <w:rPr>
          <w:rFonts w:ascii="Roma Neue" w:hAnsi="Roma Neue" w:cs="Arial"/>
          <w:i/>
          <w:iCs/>
          <w:sz w:val="20"/>
          <w:szCs w:val="20"/>
        </w:rPr>
        <w:t xml:space="preserve">Criteri Ambientali Minimi </w:t>
      </w:r>
      <w:r w:rsidR="00E5728F" w:rsidRPr="001D0C3B">
        <w:rPr>
          <w:rFonts w:ascii="Roma Neue" w:hAnsi="Roma Neue" w:cs="Arial"/>
          <w:i/>
          <w:iCs/>
          <w:sz w:val="20"/>
          <w:szCs w:val="20"/>
        </w:rPr>
        <w:t>per affidamento di servizi di progettazione di interventi edilizi, per l’affidamento dei lavori per interventi edilizi e per l’affidamento congiunto di progettazione e lavori per interventi edilizi</w:t>
      </w:r>
      <w:r w:rsidR="00E5728F" w:rsidRPr="001D0C3B">
        <w:rPr>
          <w:rFonts w:ascii="Roma Neue" w:hAnsi="Roma Neue" w:cs="Arial"/>
          <w:sz w:val="20"/>
          <w:szCs w:val="20"/>
        </w:rPr>
        <w:t>” di cui al D.M. n. 256 del 23 giugno 2022,</w:t>
      </w:r>
      <w:r w:rsidR="006D51FD" w:rsidRPr="006D51FD">
        <w:t xml:space="preserve"> </w:t>
      </w:r>
      <w:r w:rsidR="006D51FD" w:rsidRPr="006D51FD">
        <w:rPr>
          <w:rFonts w:ascii="Roma Neue" w:hAnsi="Roma Neue" w:cs="Arial"/>
          <w:sz w:val="20"/>
          <w:szCs w:val="20"/>
        </w:rPr>
        <w:t>e successivo decreto correttivo del 5 agosto 2024 emanati dal Ministero della Transizione Ecologica.</w:t>
      </w:r>
    </w:p>
    <w:p w14:paraId="46028C3A" w14:textId="77777777" w:rsidR="00C233BB" w:rsidRPr="00C233BB" w:rsidRDefault="00C233BB"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C233BB">
        <w:rPr>
          <w:rFonts w:ascii="Roma Neue" w:hAnsi="Roma Neue" w:cs="Arial"/>
          <w:color w:val="000000"/>
          <w:kern w:val="2"/>
          <w:sz w:val="20"/>
          <w:szCs w:val="20"/>
          <w:lang w:eastAsia="it-IT"/>
          <w14:ligatures w14:val="standardContextual"/>
        </w:rPr>
        <w:t xml:space="preserve">di far sì, nel caso di ricorso al subappalto, che il contratto di subappalto recepisca, anche a carico del subappaltatore, le specifiche tecniche e le clausole contrattuali contenute nei criteri ambientali minimi (C.A.M.) di cui al decreto del Ministero della Transizione Ecologica (oggi Ministero dell’Ambiente e della Sicurezza Energetica) del 23 giugno 2022, n. 256; </w:t>
      </w:r>
    </w:p>
    <w:p w14:paraId="62167B68" w14:textId="0DF832C2" w:rsidR="00C233BB" w:rsidRPr="00C233BB" w:rsidRDefault="00C233BB"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C233BB">
        <w:rPr>
          <w:rFonts w:ascii="Roma Neue" w:hAnsi="Roma Neue" w:cs="Arial"/>
          <w:color w:val="000000"/>
          <w:kern w:val="2"/>
          <w:sz w:val="20"/>
          <w:szCs w:val="20"/>
          <w:lang w:eastAsia="it-IT"/>
          <w14:ligatures w14:val="standardContextual"/>
        </w:rPr>
        <w:t xml:space="preserve">di far sì, nel caso di ricorso al subappalto, che il contratto recepisca, anche a carico del subappaltatore, i dispositivi per la promozione dell’occupazione giovanile e femminile di cui all’articolo 1, co. 4, dell’Allegato II.3 del Codice, concorrendo il subappaltatore, con l’Appaltatore, al conseguimento delle percentuali di occupazione femminile e giovanile previste dall’articolo </w:t>
      </w:r>
      <w:r>
        <w:rPr>
          <w:rFonts w:ascii="Roma Neue" w:hAnsi="Roma Neue" w:cs="Arial"/>
          <w:color w:val="000000"/>
          <w:kern w:val="2"/>
          <w:sz w:val="20"/>
          <w:szCs w:val="20"/>
          <w:lang w:eastAsia="it-IT"/>
          <w14:ligatures w14:val="standardContextual"/>
        </w:rPr>
        <w:t>9</w:t>
      </w:r>
      <w:r w:rsidRPr="00C233BB">
        <w:rPr>
          <w:rFonts w:ascii="Roma Neue" w:hAnsi="Roma Neue" w:cs="Arial"/>
          <w:color w:val="000000"/>
          <w:kern w:val="2"/>
          <w:sz w:val="20"/>
          <w:szCs w:val="20"/>
          <w:lang w:eastAsia="it-IT"/>
          <w14:ligatures w14:val="standardContextual"/>
        </w:rPr>
        <w:t xml:space="preserve"> de</w:t>
      </w:r>
      <w:r>
        <w:rPr>
          <w:rFonts w:ascii="Roma Neue" w:hAnsi="Roma Neue" w:cs="Arial"/>
          <w:color w:val="000000"/>
          <w:kern w:val="2"/>
          <w:sz w:val="20"/>
          <w:szCs w:val="20"/>
          <w:lang w:eastAsia="it-IT"/>
          <w14:ligatures w14:val="standardContextual"/>
        </w:rPr>
        <w:t>lla lettera di invito</w:t>
      </w:r>
      <w:r w:rsidRPr="00C233BB">
        <w:rPr>
          <w:rFonts w:ascii="Roma Neue" w:hAnsi="Roma Neue" w:cs="Arial"/>
          <w:color w:val="000000"/>
          <w:kern w:val="2"/>
          <w:sz w:val="20"/>
          <w:szCs w:val="20"/>
          <w:lang w:eastAsia="it-IT"/>
          <w14:ligatures w14:val="standardContextual"/>
        </w:rPr>
        <w:t xml:space="preserve">; </w:t>
      </w:r>
    </w:p>
    <w:p w14:paraId="77D59D32" w14:textId="2B4AC5C4" w:rsidR="0045521F" w:rsidRPr="001D0C3B" w:rsidRDefault="00CD6088" w:rsidP="001C3627">
      <w:pPr>
        <w:numPr>
          <w:ilvl w:val="0"/>
          <w:numId w:val="4"/>
        </w:numPr>
        <w:tabs>
          <w:tab w:val="num" w:pos="360"/>
          <w:tab w:val="num" w:pos="560"/>
        </w:tabs>
        <w:spacing w:after="12" w:line="360" w:lineRule="auto"/>
        <w:ind w:left="425"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b/>
          <w:bCs/>
          <w:i/>
          <w:iCs/>
          <w:sz w:val="20"/>
          <w:szCs w:val="20"/>
        </w:rPr>
        <w:t>[</w:t>
      </w:r>
      <w:r w:rsidR="00F8683F" w:rsidRPr="001D0C3B">
        <w:rPr>
          <w:rFonts w:ascii="Roma Neue" w:eastAsia="Arial Unicode MS" w:hAnsi="Roma Neue" w:cs="Arial"/>
          <w:b/>
          <w:bCs/>
          <w:i/>
          <w:iCs/>
          <w:sz w:val="20"/>
          <w:szCs w:val="20"/>
        </w:rPr>
        <w:t xml:space="preserve">solo </w:t>
      </w:r>
      <w:r w:rsidRPr="001D0C3B">
        <w:rPr>
          <w:rFonts w:ascii="Roma Neue" w:eastAsia="Arial Unicode MS" w:hAnsi="Roma Neue" w:cs="Arial"/>
          <w:b/>
          <w:bCs/>
          <w:i/>
          <w:iCs/>
          <w:sz w:val="20"/>
          <w:szCs w:val="20"/>
        </w:rPr>
        <w:t>p</w:t>
      </w:r>
      <w:r w:rsidR="00F8683F" w:rsidRPr="001D0C3B">
        <w:rPr>
          <w:rFonts w:ascii="Roma Neue" w:eastAsia="Arial Unicode MS" w:hAnsi="Roma Neue" w:cs="Arial"/>
          <w:b/>
          <w:bCs/>
          <w:i/>
          <w:iCs/>
          <w:sz w:val="20"/>
          <w:szCs w:val="20"/>
        </w:rPr>
        <w:t>er gli operatori economici non residenti e privi di stabile organizzazione in Italia</w:t>
      </w:r>
      <w:r w:rsidRPr="001D0C3B">
        <w:rPr>
          <w:rFonts w:ascii="Roma Neue" w:eastAsia="Arial Unicode MS" w:hAnsi="Roma Neue" w:cs="Arial"/>
          <w:b/>
          <w:bCs/>
          <w:i/>
          <w:iCs/>
          <w:sz w:val="20"/>
          <w:szCs w:val="20"/>
        </w:rPr>
        <w:t>]</w:t>
      </w:r>
      <w:r w:rsidR="00F8683F" w:rsidRPr="001D0C3B">
        <w:rPr>
          <w:rFonts w:ascii="Roma Neue" w:eastAsia="Arial Unicode MS" w:hAnsi="Roma Neue" w:cs="Arial"/>
          <w:sz w:val="20"/>
          <w:szCs w:val="20"/>
        </w:rPr>
        <w:t xml:space="preserve"> di impegnarsi ad uniformarsi, in caso di aggiudicazione, alla disciplina di cui agli articoli 17, comma 2, e 53, comma 3 del D.P.R. 633/1972 e a comunicare </w:t>
      </w:r>
      <w:r w:rsidR="002F6B4B" w:rsidRPr="001D0C3B">
        <w:rPr>
          <w:rFonts w:ascii="Roma Neue" w:eastAsia="Arial Unicode MS" w:hAnsi="Roma Neue" w:cs="Arial"/>
          <w:sz w:val="20"/>
          <w:szCs w:val="20"/>
        </w:rPr>
        <w:t xml:space="preserve">a Sport e Salute </w:t>
      </w:r>
      <w:r w:rsidR="00F8683F" w:rsidRPr="001D0C3B">
        <w:rPr>
          <w:rFonts w:ascii="Roma Neue" w:eastAsia="Arial Unicode MS" w:hAnsi="Roma Neue" w:cs="Arial"/>
          <w:sz w:val="20"/>
          <w:szCs w:val="20"/>
        </w:rPr>
        <w:t>la nomina del proprio rappresentante fiscale, nelle forme di legge;</w:t>
      </w:r>
    </w:p>
    <w:p w14:paraId="22A8D47B" w14:textId="1169D6F6" w:rsidR="00517339" w:rsidRPr="001D0C3B" w:rsidRDefault="00CD6088" w:rsidP="001C3627">
      <w:pPr>
        <w:numPr>
          <w:ilvl w:val="0"/>
          <w:numId w:val="4"/>
        </w:numPr>
        <w:tabs>
          <w:tab w:val="num" w:pos="360"/>
          <w:tab w:val="num" w:pos="560"/>
        </w:tabs>
        <w:spacing w:after="12" w:line="360" w:lineRule="auto"/>
        <w:ind w:left="425" w:right="11" w:hanging="426"/>
        <w:contextualSpacing/>
        <w:jc w:val="both"/>
        <w:rPr>
          <w:rFonts w:ascii="Roma Neue" w:hAnsi="Roma Neue" w:cs="Arial"/>
          <w:color w:val="000000"/>
          <w:kern w:val="2"/>
          <w:sz w:val="20"/>
          <w:szCs w:val="20"/>
          <w:lang w:eastAsia="it-IT"/>
          <w14:ligatures w14:val="standardContextual"/>
        </w:rPr>
      </w:pPr>
      <w:r w:rsidRPr="001D0C3B">
        <w:rPr>
          <w:rFonts w:ascii="Roma Neue" w:hAnsi="Roma Neue" w:cs="Arial"/>
          <w:b/>
          <w:bCs/>
          <w:i/>
          <w:iCs/>
          <w:sz w:val="20"/>
          <w:szCs w:val="20"/>
        </w:rPr>
        <w:t>[</w:t>
      </w:r>
      <w:r w:rsidR="0045521F" w:rsidRPr="001D0C3B">
        <w:rPr>
          <w:rFonts w:ascii="Roma Neue" w:hAnsi="Roma Neue" w:cs="Arial"/>
          <w:b/>
          <w:bCs/>
          <w:i/>
          <w:iCs/>
          <w:sz w:val="20"/>
          <w:szCs w:val="20"/>
        </w:rPr>
        <w:t>p</w:t>
      </w:r>
      <w:r w:rsidR="00517339" w:rsidRPr="001D0C3B">
        <w:rPr>
          <w:rFonts w:ascii="Roma Neue" w:hAnsi="Roma Neue" w:cs="Arial"/>
          <w:b/>
          <w:bCs/>
          <w:i/>
          <w:iCs/>
          <w:sz w:val="20"/>
          <w:szCs w:val="20"/>
        </w:rPr>
        <w:t>er gli operatori economici non residenti e privi di stabile organizzazione in Italia</w:t>
      </w:r>
      <w:r w:rsidRPr="001D0C3B">
        <w:rPr>
          <w:rFonts w:ascii="Roma Neue" w:hAnsi="Roma Neue" w:cs="Arial"/>
          <w:b/>
          <w:bCs/>
          <w:i/>
          <w:iCs/>
          <w:color w:val="000000"/>
          <w:kern w:val="2"/>
          <w:sz w:val="20"/>
          <w:szCs w:val="20"/>
          <w:lang w:eastAsia="it-IT"/>
          <w14:ligatures w14:val="standardContextual"/>
        </w:rPr>
        <w:t>]</w:t>
      </w:r>
      <w:r w:rsidR="00C7106B" w:rsidRPr="001D0C3B">
        <w:rPr>
          <w:rFonts w:ascii="Roma Neue" w:hAnsi="Roma Neue" w:cs="Arial"/>
          <w:color w:val="000000"/>
          <w:kern w:val="2"/>
          <w:sz w:val="20"/>
          <w:szCs w:val="20"/>
          <w:lang w:eastAsia="it-IT"/>
          <w14:ligatures w14:val="standardContextual"/>
        </w:rPr>
        <w:t xml:space="preserve"> </w:t>
      </w:r>
      <w:r w:rsidR="00517339" w:rsidRPr="001D0C3B">
        <w:rPr>
          <w:rFonts w:ascii="Roma Neue" w:hAnsi="Roma Neue" w:cs="Arial"/>
          <w:sz w:val="20"/>
          <w:szCs w:val="20"/>
        </w:rPr>
        <w:t>che il</w:t>
      </w:r>
      <w:r w:rsidR="00517339" w:rsidRPr="001D0C3B">
        <w:rPr>
          <w:rFonts w:ascii="Roma Neue" w:hAnsi="Roma Neue" w:cs="Arial"/>
          <w:color w:val="000000"/>
          <w:kern w:val="2"/>
          <w:sz w:val="20"/>
          <w:szCs w:val="20"/>
          <w:lang w:eastAsia="it-IT"/>
          <w14:ligatures w14:val="standardContextual"/>
        </w:rPr>
        <w:t xml:space="preserve"> domicilio fiscale, il codice fiscale, la partita IVA, l’indirizzo di posta elettronica certificata o strumento analogo negli altri Stati Membri, ai fini delle comunicazioni di cui all’articolo 90 del </w:t>
      </w:r>
      <w:r w:rsidR="002F3A4B" w:rsidRPr="001D0C3B">
        <w:rPr>
          <w:rFonts w:ascii="Roma Neue" w:hAnsi="Roma Neue" w:cs="Arial"/>
          <w:sz w:val="20"/>
          <w:szCs w:val="20"/>
        </w:rPr>
        <w:t>D. Lgs</w:t>
      </w:r>
      <w:r w:rsidR="0045521F" w:rsidRPr="001D0C3B">
        <w:rPr>
          <w:rFonts w:ascii="Roma Neue" w:hAnsi="Roma Neue" w:cs="Arial"/>
          <w:sz w:val="20"/>
          <w:szCs w:val="20"/>
        </w:rPr>
        <w:t xml:space="preserve">.36/2023 e </w:t>
      </w:r>
      <w:proofErr w:type="spellStart"/>
      <w:r w:rsidR="0045521F" w:rsidRPr="001D0C3B">
        <w:rPr>
          <w:rFonts w:ascii="Roma Neue" w:hAnsi="Roma Neue" w:cs="Arial"/>
          <w:sz w:val="20"/>
          <w:szCs w:val="20"/>
        </w:rPr>
        <w:t>s.m.i</w:t>
      </w:r>
      <w:r w:rsidR="0045521F" w:rsidRPr="001D0C3B">
        <w:rPr>
          <w:rFonts w:ascii="Roma Neue" w:hAnsi="Roma Neue" w:cs="Arial"/>
          <w:color w:val="000000"/>
          <w:kern w:val="2"/>
          <w:sz w:val="20"/>
          <w:szCs w:val="20"/>
          <w:lang w:eastAsia="it-IT"/>
          <w14:ligatures w14:val="standardContextual"/>
        </w:rPr>
        <w:t>.</w:t>
      </w:r>
      <w:proofErr w:type="spellEnd"/>
      <w:r w:rsidR="0045521F" w:rsidRPr="001D0C3B">
        <w:rPr>
          <w:rFonts w:ascii="Roma Neue" w:hAnsi="Roma Neue" w:cs="Arial"/>
          <w:color w:val="000000"/>
          <w:kern w:val="2"/>
          <w:sz w:val="20"/>
          <w:szCs w:val="20"/>
          <w:lang w:eastAsia="it-IT"/>
          <w14:ligatures w14:val="standardContextual"/>
        </w:rPr>
        <w:t xml:space="preserve"> </w:t>
      </w:r>
      <w:r w:rsidR="00517339" w:rsidRPr="001D0C3B">
        <w:rPr>
          <w:rFonts w:ascii="Roma Neue" w:hAnsi="Roma Neue" w:cs="Arial"/>
          <w:color w:val="000000"/>
          <w:kern w:val="2"/>
          <w:sz w:val="20"/>
          <w:szCs w:val="20"/>
          <w:lang w:eastAsia="it-IT"/>
          <w14:ligatures w14:val="standardContextual"/>
        </w:rPr>
        <w:t>sono i seguenti: _____</w:t>
      </w:r>
      <w:r w:rsidR="00996D2A" w:rsidRPr="001D0C3B">
        <w:rPr>
          <w:rFonts w:ascii="Roma Neue" w:hAnsi="Roma Neue" w:cs="Arial"/>
          <w:color w:val="000000"/>
          <w:kern w:val="2"/>
          <w:sz w:val="20"/>
          <w:szCs w:val="20"/>
          <w:lang w:eastAsia="it-IT"/>
          <w14:ligatures w14:val="standardContextual"/>
        </w:rPr>
        <w:t>________________</w:t>
      </w:r>
      <w:r w:rsidR="00517339" w:rsidRPr="001D0C3B">
        <w:rPr>
          <w:rFonts w:ascii="Roma Neue" w:hAnsi="Roma Neue" w:cs="Arial"/>
          <w:color w:val="000000"/>
          <w:kern w:val="2"/>
          <w:sz w:val="20"/>
          <w:szCs w:val="20"/>
          <w:lang w:eastAsia="it-IT"/>
          <w14:ligatures w14:val="standardContextual"/>
        </w:rPr>
        <w:t>__;</w:t>
      </w:r>
    </w:p>
    <w:p w14:paraId="519910D0" w14:textId="2473AAB7" w:rsidR="00CD6088" w:rsidRPr="00A2666E" w:rsidRDefault="00A2666E"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A2666E">
        <w:rPr>
          <w:rFonts w:ascii="Roma Neue" w:hAnsi="Roma Neue" w:cs="Arial"/>
          <w:color w:val="000000"/>
          <w:kern w:val="2"/>
          <w:sz w:val="20"/>
          <w:szCs w:val="20"/>
          <w:lang w:eastAsia="it-IT"/>
          <w14:ligatures w14:val="standardContextual"/>
        </w:rPr>
        <w:t>di essere informato, ai sensi e per gli effetti dell’articolo 13 del Regolamento UE 2016/679, che i dati personali raccolti saranno trattati, anche con strumenti informatici, esclusivamente nell’ambito della presente gara, nonché dell’esistenza dei diritti di cui agli articoli da 15 a 22 del Regolamento</w:t>
      </w:r>
      <w:r w:rsidR="00CD6088" w:rsidRPr="00A2666E">
        <w:rPr>
          <w:rFonts w:ascii="Roma Neue" w:hAnsi="Roma Neue" w:cs="Arial"/>
          <w:color w:val="000000"/>
          <w:kern w:val="2"/>
          <w:sz w:val="20"/>
          <w:szCs w:val="20"/>
          <w:lang w:eastAsia="it-IT"/>
          <w14:ligatures w14:val="standardContextual"/>
        </w:rPr>
        <w:t>;</w:t>
      </w:r>
    </w:p>
    <w:p w14:paraId="16C532D8" w14:textId="2ACCE862" w:rsidR="00E26C09" w:rsidRPr="00E26C09" w:rsidRDefault="00E26C09"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E26C09">
        <w:rPr>
          <w:rFonts w:ascii="Roma Neue" w:hAnsi="Roma Neue" w:cs="Arial"/>
          <w:color w:val="000000"/>
          <w:kern w:val="2"/>
          <w:sz w:val="20"/>
          <w:szCs w:val="20"/>
          <w:lang w:eastAsia="it-IT"/>
          <w14:ligatures w14:val="standardContextual"/>
        </w:rPr>
        <w:lastRenderedPageBreak/>
        <w:t xml:space="preserve">di prestare il consenso al trattamento dei dati tramite il FVOE, nel rispetto di quanto previsto dal D.lgs. 196 del 30 giugno 2003, ai fini della verifica da parte </w:t>
      </w:r>
      <w:r>
        <w:rPr>
          <w:rFonts w:ascii="Roma Neue" w:hAnsi="Roma Neue" w:cs="Arial"/>
          <w:color w:val="000000"/>
          <w:kern w:val="2"/>
          <w:sz w:val="20"/>
          <w:szCs w:val="20"/>
          <w:lang w:eastAsia="it-IT"/>
          <w14:ligatures w14:val="standardContextual"/>
        </w:rPr>
        <w:t>di Sport e Salute</w:t>
      </w:r>
      <w:r w:rsidRPr="00E26C09">
        <w:rPr>
          <w:rFonts w:ascii="Roma Neue" w:hAnsi="Roma Neue" w:cs="Arial"/>
          <w:color w:val="000000"/>
          <w:kern w:val="2"/>
          <w:sz w:val="20"/>
          <w:szCs w:val="20"/>
          <w:lang w:eastAsia="it-IT"/>
          <w14:ligatures w14:val="standardContextual"/>
        </w:rPr>
        <w:t xml:space="preserve"> del possesso dei requisiti di cui all’articolo 99 e per le altre finalità previste dal Codice; </w:t>
      </w:r>
    </w:p>
    <w:p w14:paraId="065678CC" w14:textId="150E6646" w:rsidR="00E92C64" w:rsidRPr="00E92C64" w:rsidRDefault="00E92C64" w:rsidP="001C3627">
      <w:pPr>
        <w:pStyle w:val="Paragrafoelenco"/>
        <w:numPr>
          <w:ilvl w:val="0"/>
          <w:numId w:val="4"/>
        </w:numPr>
        <w:spacing w:after="12" w:line="360" w:lineRule="auto"/>
        <w:ind w:left="425" w:hanging="426"/>
        <w:contextualSpacing/>
        <w:jc w:val="both"/>
        <w:rPr>
          <w:rFonts w:ascii="Roma Neue" w:hAnsi="Roma Neue" w:cs="Arial"/>
          <w:sz w:val="20"/>
          <w:szCs w:val="20"/>
        </w:rPr>
      </w:pPr>
      <w:r>
        <w:rPr>
          <w:rFonts w:ascii="Roma Neue" w:hAnsi="Roma Neue" w:cs="Arial"/>
          <w:sz w:val="20"/>
          <w:szCs w:val="20"/>
        </w:rPr>
        <w:t xml:space="preserve">di impegnarsi </w:t>
      </w:r>
      <w:r w:rsidRPr="00DB2C4D">
        <w:rPr>
          <w:rFonts w:ascii="Roma Neue" w:hAnsi="Roma Neue" w:cs="Arial"/>
          <w:sz w:val="20"/>
          <w:szCs w:val="20"/>
        </w:rPr>
        <w:t xml:space="preserve">in caso di aggiudicazione, </w:t>
      </w:r>
      <w:r w:rsidR="00D90787" w:rsidRPr="00DB2C4D">
        <w:rPr>
          <w:rFonts w:ascii="Roma Neue" w:hAnsi="Roma Neue" w:cs="Arial"/>
          <w:sz w:val="20"/>
          <w:szCs w:val="20"/>
        </w:rPr>
        <w:t>a</w:t>
      </w:r>
      <w:r w:rsidRPr="00DB2C4D">
        <w:rPr>
          <w:rFonts w:ascii="Roma Neue" w:hAnsi="Roma Neue" w:cs="Arial"/>
          <w:sz w:val="20"/>
          <w:szCs w:val="20"/>
        </w:rPr>
        <w:t xml:space="preserve"> adempiere agli obblighi di tracciabilità dei flussi finanziari ai sensi della Legge 13 agosto 2010 n. 136, così come individuati nella determinazione Anac n.4 del 7 luglio 2011, come da ultimo aggiornata dalla delibera n. 585 del 19 dicembre 2023, anche nei confronti dei subappaltatori e dei subcontraenti della filiera delle imprese. </w:t>
      </w:r>
    </w:p>
    <w:p w14:paraId="74041C57" w14:textId="77777777" w:rsidR="00F8683F" w:rsidRPr="00C30ADF" w:rsidRDefault="00F8683F" w:rsidP="001C3627">
      <w:pPr>
        <w:pStyle w:val="Paragrafoelenco"/>
        <w:numPr>
          <w:ilvl w:val="0"/>
          <w:numId w:val="4"/>
        </w:numPr>
        <w:spacing w:after="12" w:line="360" w:lineRule="auto"/>
        <w:ind w:left="425" w:hanging="426"/>
        <w:contextualSpacing/>
        <w:jc w:val="both"/>
        <w:rPr>
          <w:rFonts w:ascii="Roma Neue" w:hAnsi="Roma Neue" w:cs="Arial"/>
          <w:color w:val="000000"/>
          <w:kern w:val="2"/>
          <w:sz w:val="20"/>
          <w:szCs w:val="20"/>
          <w:lang w:eastAsia="it-IT"/>
          <w14:ligatures w14:val="standardContextual"/>
        </w:rPr>
      </w:pPr>
      <w:r w:rsidRPr="001D0C3B">
        <w:rPr>
          <w:rFonts w:ascii="Roma Neue" w:eastAsia="Arial Unicode MS" w:hAnsi="Roma Neue" w:cs="Arial"/>
          <w:sz w:val="20"/>
          <w:szCs w:val="20"/>
        </w:rPr>
        <w:t xml:space="preserve">di essere a conoscenza e di ottemperare alle previsioni dei Regolamenti UE  che dispongono "misure restrittive” in relazione alla grave situazione in Ucraina, ivi compreso (a titolo esemplificativo e non esaustivo) il Regolamento n. 833/2014 concernente misure restrittive in considerazione delle azioni della Russia che destabilizzano la situazione in Ucraina ed in particolare (sempre a titolo esemplificativo) di essere a conoscenza e di rispettare i divieti di cui: a) al Regolamento (UE) n. 2014/833 del Consiglio del 31 luglio 2014, da ultimo modificato dal Regolamento (UE) n. 2022/428 del Consiglio del 15 marzo 2022, nonché dal Regolamento (UE) n. 2022/576 del Consiglio dell’8 aprile 2022: i) in ordine all’acquisto, importazione o trasferimento nell'Unione, direttamente o indirettamente, di una serie di beni ivi individuati, se originari della Russia o esportati dalla Russia; ii) in ordine, tra l’altro, alla conclusione e/o prosecuzione dei rapporti contrattuali con “soggetti russi” ai sensi dell’art. 5 </w:t>
      </w:r>
      <w:proofErr w:type="spellStart"/>
      <w:r w:rsidRPr="0061220B">
        <w:rPr>
          <w:rFonts w:ascii="Roma Neue" w:eastAsia="Arial Unicode MS" w:hAnsi="Roma Neue" w:cs="Arial"/>
          <w:i/>
          <w:iCs/>
          <w:sz w:val="20"/>
          <w:szCs w:val="20"/>
        </w:rPr>
        <w:t>duodecies</w:t>
      </w:r>
      <w:proofErr w:type="spellEnd"/>
      <w:r w:rsidRPr="001D0C3B">
        <w:rPr>
          <w:rFonts w:ascii="Roma Neue" w:eastAsia="Arial Unicode MS" w:hAnsi="Roma Neue" w:cs="Arial"/>
          <w:sz w:val="20"/>
          <w:szCs w:val="20"/>
        </w:rPr>
        <w:t xml:space="preserve"> del Regolamento (UE) n. 2014/833, introdotto dal citato Regolamento (UE) n. 2022/576, in veste di subappaltatori, fornitori o di soggetti sulle cui capacità si fa affidamento ai sensi delle direttive sugli appalti pubblici, ove il valore di tali rapporti superi il 10 % del valore del contratto; b) al Regolamento (CE) n. 765/2006 del Consiglio del 18 maggio 2006 (come da ultimo modificato dal Regolamento (UE) n. 2022/355 del Consiglio del 2 marzo 2022), in ordine all’acquisto, importazione o trasferimento nell'Unione, direttamente o indirettamente, di una serie di beni ivi individuati, se originari della Bielorussia o esportati dalla Bielorussia e di dare piena e puntuale esecuzione ad ulteriori disposizioni normative che, in tema di “misure restrittive”, dovessero essere emanate nel corso di esecuzione del contratto.</w:t>
      </w:r>
    </w:p>
    <w:p w14:paraId="66CB27D2" w14:textId="32B9F5D4" w:rsidR="0001610A" w:rsidRPr="00321A86" w:rsidRDefault="00D62E19" w:rsidP="001C3627">
      <w:pPr>
        <w:pStyle w:val="Paragrafoelenco"/>
        <w:numPr>
          <w:ilvl w:val="0"/>
          <w:numId w:val="4"/>
        </w:numPr>
        <w:spacing w:after="12" w:line="360" w:lineRule="auto"/>
        <w:ind w:left="425" w:hanging="426"/>
        <w:contextualSpacing/>
        <w:jc w:val="both"/>
        <w:rPr>
          <w:rFonts w:ascii="Roma Neue" w:eastAsiaTheme="minorHAnsi" w:hAnsi="Roma Neue" w:cs="Arial"/>
          <w:sz w:val="20"/>
          <w:szCs w:val="20"/>
        </w:rPr>
      </w:pPr>
      <w:r>
        <w:rPr>
          <w:rFonts w:ascii="Roma Neue" w:eastAsiaTheme="minorHAnsi" w:hAnsi="Roma Neue" w:cs="Arial"/>
          <w:sz w:val="20"/>
          <w:szCs w:val="20"/>
        </w:rPr>
        <w:t>con riferimento</w:t>
      </w:r>
      <w:r w:rsidR="0001610A">
        <w:rPr>
          <w:rFonts w:ascii="Roma Neue" w:eastAsiaTheme="minorHAnsi" w:hAnsi="Roma Neue" w:cs="Arial"/>
          <w:sz w:val="20"/>
          <w:szCs w:val="20"/>
        </w:rPr>
        <w:t xml:space="preserve"> alla </w:t>
      </w:r>
      <w:r w:rsidR="0001610A" w:rsidRPr="00FD4CEB">
        <w:rPr>
          <w:rFonts w:ascii="Roma Neue" w:eastAsiaTheme="minorHAnsi" w:hAnsi="Roma Neue" w:cs="Arial"/>
          <w:b/>
          <w:bCs/>
          <w:sz w:val="20"/>
          <w:szCs w:val="20"/>
        </w:rPr>
        <w:t>White list</w:t>
      </w:r>
      <w:r w:rsidR="0001610A">
        <w:rPr>
          <w:rFonts w:ascii="Roma Neue" w:eastAsiaTheme="minorHAnsi" w:hAnsi="Roma Neue" w:cs="Arial"/>
          <w:b/>
          <w:bCs/>
          <w:sz w:val="20"/>
          <w:szCs w:val="20"/>
        </w:rPr>
        <w:t xml:space="preserve"> </w:t>
      </w:r>
      <w:r w:rsidR="0001610A" w:rsidRPr="00386B91">
        <w:rPr>
          <w:rFonts w:ascii="Roma Neue" w:eastAsiaTheme="minorHAnsi" w:hAnsi="Roma Neue" w:cs="Arial"/>
          <w:sz w:val="20"/>
          <w:szCs w:val="20"/>
        </w:rPr>
        <w:t xml:space="preserve">(punto </w:t>
      </w:r>
      <w:r w:rsidR="00242825" w:rsidRPr="00242825">
        <w:rPr>
          <w:rFonts w:ascii="Roma Neue" w:eastAsiaTheme="minorHAnsi" w:hAnsi="Roma Neue" w:cs="Arial"/>
          <w:i/>
          <w:iCs/>
          <w:sz w:val="20"/>
          <w:szCs w:val="20"/>
        </w:rPr>
        <w:t>i</w:t>
      </w:r>
      <w:r w:rsidR="0001610A" w:rsidRPr="00242825">
        <w:rPr>
          <w:rFonts w:ascii="Roma Neue" w:eastAsiaTheme="minorHAnsi" w:hAnsi="Roma Neue" w:cs="Arial"/>
          <w:i/>
          <w:iCs/>
          <w:sz w:val="20"/>
          <w:szCs w:val="20"/>
        </w:rPr>
        <w:t>v</w:t>
      </w:r>
      <w:r w:rsidR="0001610A" w:rsidRPr="00386B91">
        <w:rPr>
          <w:rFonts w:ascii="Roma Neue" w:eastAsiaTheme="minorHAnsi" w:hAnsi="Roma Neue" w:cs="Arial"/>
          <w:sz w:val="20"/>
          <w:szCs w:val="20"/>
        </w:rPr>
        <w:t>, art. 5 della lettera di invito)</w:t>
      </w:r>
      <w:r w:rsidR="0001610A" w:rsidRPr="00FD4CEB">
        <w:rPr>
          <w:rFonts w:ascii="Roma Neue" w:eastAsiaTheme="minorHAnsi" w:hAnsi="Roma Neue" w:cs="Arial"/>
          <w:sz w:val="20"/>
          <w:szCs w:val="20"/>
        </w:rPr>
        <w:t>:</w:t>
      </w:r>
    </w:p>
    <w:tbl>
      <w:tblPr>
        <w:tblStyle w:val="Grigliatabella"/>
        <w:tblpPr w:leftFromText="141" w:rightFromText="141" w:vertAnchor="text" w:horzAnchor="page" w:tblpX="1695" w:tblpY="92"/>
        <w:tblW w:w="8969" w:type="dxa"/>
        <w:tblLook w:val="04A0" w:firstRow="1" w:lastRow="0" w:firstColumn="1" w:lastColumn="0" w:noHBand="0" w:noVBand="1"/>
      </w:tblPr>
      <w:tblGrid>
        <w:gridCol w:w="704"/>
        <w:gridCol w:w="8265"/>
      </w:tblGrid>
      <w:tr w:rsidR="00104886" w:rsidRPr="00FD4CEB" w14:paraId="1B3B3B5B" w14:textId="77777777" w:rsidTr="00104886">
        <w:trPr>
          <w:trHeight w:val="781"/>
        </w:trPr>
        <w:tc>
          <w:tcPr>
            <w:tcW w:w="704" w:type="dxa"/>
          </w:tcPr>
          <w:p w14:paraId="479F2BC5" w14:textId="77777777" w:rsidR="00104886" w:rsidRPr="005F1444" w:rsidRDefault="00104886" w:rsidP="00104886">
            <w:pPr>
              <w:rPr>
                <w:rFonts w:ascii="Arial" w:eastAsiaTheme="minorHAnsi" w:hAnsi="Arial" w:cs="Arial"/>
              </w:rPr>
            </w:pPr>
            <w:bookmarkStart w:id="1" w:name="_Hlk205307489"/>
          </w:p>
          <w:p w14:paraId="1AC38BD1" w14:textId="1BBD488A" w:rsidR="00104886" w:rsidRPr="00104886" w:rsidRDefault="00104886" w:rsidP="00104886">
            <w:pPr>
              <w:pStyle w:val="Paragrafoelenco"/>
              <w:numPr>
                <w:ilvl w:val="0"/>
                <w:numId w:val="6"/>
              </w:numPr>
              <w:ind w:hanging="764"/>
              <w:rPr>
                <w:rFonts w:ascii="Roma Neue" w:hAnsi="Roma Neue" w:cs="Arial"/>
              </w:rPr>
            </w:pPr>
          </w:p>
        </w:tc>
        <w:tc>
          <w:tcPr>
            <w:tcW w:w="8265" w:type="dxa"/>
          </w:tcPr>
          <w:p w14:paraId="5AD79350" w14:textId="77777777" w:rsidR="00104886" w:rsidRPr="00FD4CEB" w:rsidRDefault="00104886" w:rsidP="00104886">
            <w:pPr>
              <w:jc w:val="both"/>
              <w:rPr>
                <w:rFonts w:ascii="Roma Neue" w:hAnsi="Roma Neue" w:cs="Arial"/>
              </w:rPr>
            </w:pPr>
            <w:r>
              <w:rPr>
                <w:rFonts w:ascii="Roma Neue" w:hAnsi="Roma Neue" w:cs="Arial"/>
              </w:rPr>
              <w:t>di essere</w:t>
            </w:r>
            <w:r w:rsidRPr="00FD4CEB">
              <w:rPr>
                <w:rFonts w:ascii="Roma Neue" w:hAnsi="Roma Neue" w:cs="Arial"/>
              </w:rPr>
              <w:t xml:space="preserve"> </w:t>
            </w:r>
            <w:r w:rsidRPr="00FD4CEB">
              <w:rPr>
                <w:rFonts w:ascii="Roma Neue" w:hAnsi="Roma Neue" w:cs="Arial"/>
                <w:b/>
                <w:bCs/>
              </w:rPr>
              <w:t>ISCRITTO</w:t>
            </w:r>
            <w:r w:rsidRPr="00FD4CEB">
              <w:rPr>
                <w:rFonts w:ascii="Roma Neue" w:hAnsi="Roma Neue" w:cs="Arial"/>
              </w:rPr>
              <w:t xml:space="preserv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con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e con validità fino a tutto il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p>
        </w:tc>
      </w:tr>
      <w:tr w:rsidR="00104886" w:rsidRPr="00FD4CEB" w14:paraId="010AA1F7" w14:textId="77777777" w:rsidTr="00D616C5">
        <w:trPr>
          <w:trHeight w:val="474"/>
        </w:trPr>
        <w:tc>
          <w:tcPr>
            <w:tcW w:w="8969" w:type="dxa"/>
            <w:gridSpan w:val="2"/>
          </w:tcPr>
          <w:p w14:paraId="4A60DCFD" w14:textId="77777777" w:rsidR="00104886" w:rsidRPr="00A164F4" w:rsidRDefault="00104886" w:rsidP="00104886">
            <w:pPr>
              <w:rPr>
                <w:rFonts w:ascii="Roma Neue" w:hAnsi="Roma Neue" w:cs="Arial"/>
                <w:b/>
                <w:bCs/>
                <w:i/>
                <w:iCs/>
              </w:rPr>
            </w:pPr>
            <w:r w:rsidRPr="00A164F4">
              <w:rPr>
                <w:rFonts w:ascii="Roma Neue" w:hAnsi="Roma Neue" w:cs="Arial"/>
                <w:b/>
                <w:bCs/>
                <w:i/>
                <w:iCs/>
              </w:rPr>
              <w:t>Oppure,</w:t>
            </w:r>
          </w:p>
        </w:tc>
      </w:tr>
      <w:tr w:rsidR="00104886" w:rsidRPr="00FD4CEB" w14:paraId="5CE27AB3" w14:textId="77777777" w:rsidTr="00104886">
        <w:trPr>
          <w:trHeight w:val="1166"/>
        </w:trPr>
        <w:tc>
          <w:tcPr>
            <w:tcW w:w="704" w:type="dxa"/>
          </w:tcPr>
          <w:p w14:paraId="073859D9" w14:textId="77777777" w:rsidR="00104886" w:rsidRPr="005F1444" w:rsidRDefault="00104886" w:rsidP="00104886">
            <w:pPr>
              <w:rPr>
                <w:rFonts w:ascii="Arial" w:eastAsiaTheme="minorHAnsi" w:hAnsi="Arial" w:cs="Arial"/>
              </w:rPr>
            </w:pPr>
          </w:p>
          <w:p w14:paraId="289D2EBF" w14:textId="7AB8704A" w:rsidR="00104886" w:rsidRPr="00104886" w:rsidRDefault="00104886" w:rsidP="00104886">
            <w:pPr>
              <w:pStyle w:val="Paragrafoelenco"/>
              <w:numPr>
                <w:ilvl w:val="0"/>
                <w:numId w:val="6"/>
              </w:numPr>
              <w:ind w:left="447"/>
              <w:rPr>
                <w:rFonts w:ascii="Roma Neue" w:eastAsiaTheme="minorHAnsi" w:hAnsi="Roma Neue" w:cs="Arial"/>
              </w:rPr>
            </w:pPr>
          </w:p>
        </w:tc>
        <w:tc>
          <w:tcPr>
            <w:tcW w:w="8265" w:type="dxa"/>
          </w:tcPr>
          <w:p w14:paraId="3117108B" w14:textId="77777777" w:rsidR="00104886" w:rsidRPr="00FD4CEB" w:rsidRDefault="00104886" w:rsidP="00104886">
            <w:pPr>
              <w:jc w:val="both"/>
              <w:rPr>
                <w:rFonts w:ascii="Roma Neue" w:hAnsi="Roma Neue" w:cs="Arial"/>
              </w:rPr>
            </w:pPr>
            <w:r>
              <w:rPr>
                <w:rFonts w:ascii="Roma Neue" w:hAnsi="Roma Neue" w:cs="Arial"/>
              </w:rPr>
              <w:t>di aver</w:t>
            </w:r>
            <w:r w:rsidRPr="00FD4CEB">
              <w:rPr>
                <w:rFonts w:ascii="Roma Neue" w:hAnsi="Roma Neue" w:cs="Arial"/>
              </w:rPr>
              <w:t xml:space="preserve"> presentato in data</w:t>
            </w:r>
            <w:r>
              <w:rPr>
                <w:rFonts w:ascii="Roma Neue" w:hAnsi="Roma Neue" w:cs="Arial"/>
              </w:rPr>
              <w:t xml:space="preserve"> </w:t>
            </w:r>
            <w:r w:rsidRPr="00FD4CEB">
              <w:rPr>
                <w:rFonts w:ascii="Roma Neue" w:hAnsi="Roma Neue" w:cs="Arial"/>
              </w:rPr>
              <w:t xml:space="preserve">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rPr>
              <w:t xml:space="preserve"> istanza </w:t>
            </w:r>
            <w:r w:rsidRPr="00FD4CEB">
              <w:rPr>
                <w:rFonts w:ascii="Roma Neue" w:hAnsi="Roma Neue" w:cs="Arial"/>
                <w:b/>
                <w:bCs/>
              </w:rPr>
              <w:t xml:space="preserve">di RINNOVO </w:t>
            </w:r>
            <w:r w:rsidRPr="00FD4CEB">
              <w:rPr>
                <w:rFonts w:ascii="Roma Neue" w:hAnsi="Roma Neue" w:cs="Arial"/>
              </w:rPr>
              <w:t xml:space="preserve">per l’iscrizione nell’elenco “White List” della Prefettura della Provincia di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competente, in quanto </w:t>
            </w:r>
            <w:r w:rsidRPr="00FD4CEB">
              <w:rPr>
                <w:rFonts w:ascii="Roma Neue" w:hAnsi="Roma Neue" w:cs="Arial"/>
                <w:b/>
                <w:bCs/>
              </w:rPr>
              <w:t xml:space="preserve">già in precedenza iscritto </w:t>
            </w:r>
            <w:r w:rsidRPr="00FD4CEB">
              <w:rPr>
                <w:rFonts w:ascii="Roma Neue" w:hAnsi="Roma Neue" w:cs="Arial"/>
              </w:rPr>
              <w:t xml:space="preserve">in tale </w:t>
            </w:r>
            <w:r>
              <w:rPr>
                <w:rFonts w:ascii="Roma Neue" w:hAnsi="Roma Neue" w:cs="Arial"/>
              </w:rPr>
              <w:t>E</w:t>
            </w:r>
            <w:r w:rsidRPr="00FD4CEB">
              <w:rPr>
                <w:rFonts w:ascii="Roma Neue" w:hAnsi="Roma Neue" w:cs="Arial"/>
              </w:rPr>
              <w:t xml:space="preserve">lenco (la previgente iscrizione ha avuto decorrenza dalla data del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FD4CEB">
              <w:rPr>
                <w:rFonts w:ascii="Roma Neue" w:hAnsi="Roma Neue" w:cs="Arial"/>
                <w:b/>
              </w:rPr>
              <w:t xml:space="preserve"> </w:t>
            </w:r>
            <w:r w:rsidRPr="00FD4CEB">
              <w:rPr>
                <w:rFonts w:ascii="Roma Neue" w:hAnsi="Roma Neue" w:cs="Arial"/>
              </w:rPr>
              <w:t xml:space="preserve">ed è scaduta in data </w:t>
            </w:r>
            <w:r w:rsidRPr="00FD4CEB">
              <w:rPr>
                <w:rFonts w:ascii="Roma Neue" w:hAnsi="Roma Neue" w:cs="Arial"/>
                <w:b/>
              </w:rPr>
              <w:fldChar w:fldCharType="begin">
                <w:ffData>
                  <w:name w:val="Testo656"/>
                  <w:enabled/>
                  <w:calcOnExit w:val="0"/>
                  <w:textInput/>
                </w:ffData>
              </w:fldChar>
            </w:r>
            <w:r w:rsidRPr="00FD4CEB">
              <w:rPr>
                <w:rFonts w:ascii="Roma Neue" w:hAnsi="Roma Neue" w:cs="Arial"/>
                <w:b/>
              </w:rPr>
              <w:instrText xml:space="preserve"> FORMTEXT </w:instrText>
            </w:r>
            <w:r w:rsidRPr="00FD4CEB">
              <w:rPr>
                <w:rFonts w:ascii="Roma Neue" w:hAnsi="Roma Neue" w:cs="Arial"/>
                <w:b/>
              </w:rPr>
            </w:r>
            <w:r w:rsidRPr="00FD4CEB">
              <w:rPr>
                <w:rFonts w:ascii="Roma Neue" w:hAnsi="Roma Neue" w:cs="Arial"/>
                <w:b/>
              </w:rPr>
              <w:fldChar w:fldCharType="separate"/>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noProof/>
              </w:rPr>
              <w:t> </w:t>
            </w:r>
            <w:r w:rsidRPr="00FD4CEB">
              <w:rPr>
                <w:rFonts w:ascii="Roma Neue" w:hAnsi="Roma Neue" w:cs="Arial"/>
                <w:b/>
              </w:rPr>
              <w:fldChar w:fldCharType="end"/>
            </w:r>
            <w:r w:rsidRPr="004640E8">
              <w:rPr>
                <w:rFonts w:ascii="Roma Neue" w:hAnsi="Roma Neue" w:cs="Arial"/>
                <w:bCs/>
              </w:rPr>
              <w:t xml:space="preserve">) </w:t>
            </w:r>
            <w:r>
              <w:rPr>
                <w:rFonts w:ascii="Roma Neue" w:hAnsi="Roma Neue" w:cs="Arial"/>
                <w:b/>
              </w:rPr>
              <w:t xml:space="preserve">  </w:t>
            </w:r>
            <w:r w:rsidRPr="00177EBF">
              <w:rPr>
                <w:rFonts w:ascii="Roma Neue" w:hAnsi="Roma Neue" w:cs="Arial"/>
                <w:bCs/>
              </w:rPr>
              <w:t>(</w:t>
            </w:r>
            <w:r w:rsidRPr="00177EBF">
              <w:rPr>
                <w:rFonts w:ascii="Roma Neue" w:hAnsi="Roma Neue" w:cs="Arial"/>
                <w:bCs/>
                <w:i/>
                <w:iCs/>
              </w:rPr>
              <w:t>Allegare</w:t>
            </w:r>
            <w:r w:rsidRPr="00FF6981">
              <w:rPr>
                <w:rFonts w:ascii="Roma Neue" w:hAnsi="Roma Neue" w:cs="Arial"/>
                <w:bCs/>
                <w:i/>
                <w:iCs/>
              </w:rPr>
              <w:t xml:space="preserve"> copia dell’istanza di rinnovo dell’iscrizione</w:t>
            </w:r>
            <w:r w:rsidRPr="00177EBF">
              <w:rPr>
                <w:rFonts w:ascii="Roma Neue" w:hAnsi="Roma Neue" w:cs="Arial"/>
                <w:bCs/>
              </w:rPr>
              <w:t>)</w:t>
            </w:r>
          </w:p>
        </w:tc>
      </w:tr>
      <w:tr w:rsidR="00104886" w:rsidRPr="00FD4CEB" w14:paraId="06C22CAB" w14:textId="77777777" w:rsidTr="00D616C5">
        <w:trPr>
          <w:trHeight w:val="474"/>
        </w:trPr>
        <w:tc>
          <w:tcPr>
            <w:tcW w:w="8969" w:type="dxa"/>
            <w:gridSpan w:val="2"/>
          </w:tcPr>
          <w:p w14:paraId="778A112F" w14:textId="77777777" w:rsidR="00104886" w:rsidRPr="00A164F4" w:rsidRDefault="00104886" w:rsidP="00104886">
            <w:pPr>
              <w:rPr>
                <w:rFonts w:ascii="Roma Neue" w:hAnsi="Roma Neue" w:cs="Arial"/>
                <w:b/>
                <w:bCs/>
                <w:i/>
                <w:iCs/>
              </w:rPr>
            </w:pPr>
            <w:r w:rsidRPr="00A164F4">
              <w:rPr>
                <w:rFonts w:ascii="Roma Neue" w:hAnsi="Roma Neue" w:cs="Arial"/>
                <w:b/>
                <w:bCs/>
                <w:i/>
                <w:iCs/>
              </w:rPr>
              <w:t>Oppure,</w:t>
            </w:r>
          </w:p>
        </w:tc>
      </w:tr>
      <w:tr w:rsidR="00104886" w:rsidRPr="00FD4CEB" w14:paraId="1A866B79" w14:textId="77777777" w:rsidTr="00104886">
        <w:trPr>
          <w:trHeight w:val="734"/>
        </w:trPr>
        <w:tc>
          <w:tcPr>
            <w:tcW w:w="704" w:type="dxa"/>
          </w:tcPr>
          <w:p w14:paraId="1E8873C1" w14:textId="77777777" w:rsidR="00104886" w:rsidRPr="005F1444" w:rsidRDefault="00104886" w:rsidP="00104886">
            <w:pPr>
              <w:rPr>
                <w:rFonts w:ascii="Arial" w:eastAsiaTheme="minorHAnsi" w:hAnsi="Arial" w:cs="Arial"/>
              </w:rPr>
            </w:pPr>
          </w:p>
          <w:p w14:paraId="23360A92" w14:textId="10B8C72A" w:rsidR="00104886" w:rsidRPr="00104886" w:rsidRDefault="00104886" w:rsidP="00104886">
            <w:pPr>
              <w:pStyle w:val="Paragrafoelenco"/>
              <w:numPr>
                <w:ilvl w:val="0"/>
                <w:numId w:val="6"/>
              </w:numPr>
              <w:ind w:hanging="764"/>
              <w:rPr>
                <w:rFonts w:ascii="Roma Neue" w:hAnsi="Roma Neue" w:cs="Arial"/>
              </w:rPr>
            </w:pPr>
          </w:p>
        </w:tc>
        <w:tc>
          <w:tcPr>
            <w:tcW w:w="8265" w:type="dxa"/>
          </w:tcPr>
          <w:p w14:paraId="6B403D8E" w14:textId="77777777" w:rsidR="00104886" w:rsidRPr="00FD4CEB" w:rsidRDefault="00104886" w:rsidP="00104886">
            <w:pPr>
              <w:jc w:val="both"/>
              <w:rPr>
                <w:rFonts w:ascii="Roma Neue" w:hAnsi="Roma Neue" w:cs="Arial"/>
              </w:rPr>
            </w:pPr>
            <w:r>
              <w:rPr>
                <w:rFonts w:ascii="Roma Neue" w:hAnsi="Roma Neue" w:cs="Arial"/>
              </w:rPr>
              <w:t>di aver</w:t>
            </w:r>
            <w:r w:rsidRPr="00FD4CEB">
              <w:rPr>
                <w:rFonts w:ascii="Roma Neue" w:hAnsi="Roma Neue" w:cs="Arial"/>
              </w:rPr>
              <w:t xml:space="preserve"> presentat</w:t>
            </w:r>
            <w:r>
              <w:rPr>
                <w:rFonts w:ascii="Roma Neue" w:hAnsi="Roma Neue" w:cs="Arial"/>
              </w:rPr>
              <w:t xml:space="preserve">o </w:t>
            </w:r>
            <w:r w:rsidRPr="00FD4CEB">
              <w:rPr>
                <w:rFonts w:ascii="Roma Neue" w:hAnsi="Roma Neue" w:cs="Arial"/>
              </w:rPr>
              <w:t xml:space="preserve">in data  </w:t>
            </w:r>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e per </w:t>
            </w:r>
            <w:r w:rsidRPr="00FD4CEB">
              <w:rPr>
                <w:rFonts w:ascii="Roma Neue" w:hAnsi="Roma Neue" w:cs="Arial"/>
                <w:b/>
                <w:bCs/>
              </w:rPr>
              <w:t>LA PRIMA VOLTA</w:t>
            </w:r>
            <w:r w:rsidRPr="00FD4CEB">
              <w:rPr>
                <w:rFonts w:ascii="Roma Neue" w:hAnsi="Roma Neue" w:cs="Arial"/>
              </w:rPr>
              <w:t xml:space="preserve"> istanza di iscrizione nella </w:t>
            </w:r>
            <w:r w:rsidRPr="00FD4CEB">
              <w:rPr>
                <w:rFonts w:ascii="Roma Neue" w:hAnsi="Roma Neue" w:cs="Arial"/>
                <w:bCs/>
                <w:iCs/>
              </w:rPr>
              <w:t>White List</w:t>
            </w:r>
            <w:r w:rsidRPr="00FD4CEB">
              <w:rPr>
                <w:rFonts w:ascii="Roma Neue" w:hAnsi="Roma Neue" w:cs="Arial"/>
                <w:b/>
                <w:i/>
              </w:rPr>
              <w:t xml:space="preserve"> </w:t>
            </w:r>
            <w:r w:rsidRPr="00FD4CEB">
              <w:rPr>
                <w:rFonts w:ascii="Roma Neue" w:hAnsi="Roma Neue" w:cs="Arial"/>
              </w:rPr>
              <w:t>della Prefettura della Provincia di</w:t>
            </w:r>
            <w:r>
              <w:rPr>
                <w:rFonts w:ascii="Roma Neue" w:hAnsi="Roma Neue" w:cs="Arial"/>
              </w:rPr>
              <w:t xml:space="preserve"> </w:t>
            </w:r>
            <w:r w:rsidRPr="00FD4CEB">
              <w:rPr>
                <w:rFonts w:ascii="Roma Neue" w:hAnsi="Roma Neue" w:cs="Arial"/>
              </w:rPr>
              <w:t xml:space="preserve"> </w:t>
            </w:r>
            <w:bookmarkStart w:id="2" w:name="_Hlk186902620"/>
            <w:r w:rsidRPr="00FD4CEB">
              <w:rPr>
                <w:rFonts w:ascii="Roma Neue" w:hAnsi="Roma Neue" w:cs="Arial"/>
              </w:rPr>
              <w:fldChar w:fldCharType="begin">
                <w:ffData>
                  <w:name w:val="Testo656"/>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bookmarkEnd w:id="2"/>
            <w:r w:rsidRPr="00FD4CEB">
              <w:rPr>
                <w:rFonts w:ascii="Roma Neue" w:hAnsi="Roma Neue" w:cs="Arial"/>
              </w:rPr>
              <w:t xml:space="preserve"> competente;</w:t>
            </w:r>
          </w:p>
        </w:tc>
      </w:tr>
      <w:bookmarkEnd w:id="1"/>
    </w:tbl>
    <w:p w14:paraId="31D5B03D" w14:textId="77777777" w:rsidR="0001610A" w:rsidRPr="00057AFE" w:rsidRDefault="0001610A" w:rsidP="0001610A">
      <w:pPr>
        <w:tabs>
          <w:tab w:val="num" w:pos="560"/>
          <w:tab w:val="num" w:pos="644"/>
          <w:tab w:val="num" w:pos="1276"/>
        </w:tabs>
        <w:spacing w:before="120" w:after="0" w:line="240" w:lineRule="auto"/>
        <w:ind w:right="11"/>
        <w:jc w:val="both"/>
        <w:rPr>
          <w:rFonts w:ascii="Roma Neue" w:hAnsi="Roma Neue" w:cs="Arial"/>
          <w:sz w:val="20"/>
          <w:szCs w:val="20"/>
        </w:rPr>
      </w:pPr>
    </w:p>
    <w:p w14:paraId="0019A1DC" w14:textId="77777777" w:rsidR="00104886" w:rsidRDefault="00104886" w:rsidP="001C3627">
      <w:pPr>
        <w:tabs>
          <w:tab w:val="num" w:pos="560"/>
          <w:tab w:val="num" w:pos="644"/>
          <w:tab w:val="num" w:pos="1276"/>
        </w:tabs>
        <w:spacing w:before="120" w:after="0" w:line="240" w:lineRule="auto"/>
        <w:ind w:right="11"/>
        <w:jc w:val="both"/>
        <w:rPr>
          <w:rFonts w:ascii="Roma Neue" w:hAnsi="Roma Neue" w:cs="Arial"/>
          <w:sz w:val="20"/>
          <w:szCs w:val="20"/>
        </w:rPr>
      </w:pPr>
    </w:p>
    <w:p w14:paraId="4654990C" w14:textId="77777777" w:rsidR="001C3627" w:rsidRDefault="001C3627" w:rsidP="001C3627">
      <w:pPr>
        <w:pStyle w:val="Paragrafoelenco"/>
        <w:spacing w:after="70" w:line="360" w:lineRule="auto"/>
        <w:ind w:left="426"/>
        <w:contextualSpacing/>
        <w:jc w:val="both"/>
        <w:rPr>
          <w:rFonts w:ascii="Roma Neue" w:hAnsi="Roma Neue" w:cs="Calibri"/>
          <w:sz w:val="20"/>
          <w:szCs w:val="20"/>
        </w:rPr>
      </w:pPr>
      <w:bookmarkStart w:id="3" w:name="_Hlk211767271"/>
    </w:p>
    <w:p w14:paraId="72DFECCA" w14:textId="77777777" w:rsidR="0061220B" w:rsidRPr="001C3627" w:rsidRDefault="0061220B" w:rsidP="001C3627">
      <w:pPr>
        <w:pStyle w:val="Paragrafoelenco"/>
        <w:spacing w:after="70" w:line="360" w:lineRule="auto"/>
        <w:ind w:left="426"/>
        <w:contextualSpacing/>
        <w:jc w:val="both"/>
        <w:rPr>
          <w:rFonts w:ascii="Roma Neue" w:hAnsi="Roma Neue" w:cs="Calibri"/>
          <w:sz w:val="20"/>
          <w:szCs w:val="20"/>
        </w:rPr>
      </w:pPr>
    </w:p>
    <w:p w14:paraId="3EE1E10A" w14:textId="21FB7217" w:rsidR="00E26C09" w:rsidRPr="00E26C09" w:rsidRDefault="00E26C09" w:rsidP="00E26C09">
      <w:pPr>
        <w:pStyle w:val="Paragrafoelenco"/>
        <w:numPr>
          <w:ilvl w:val="0"/>
          <w:numId w:val="4"/>
        </w:numPr>
        <w:spacing w:after="70" w:line="360" w:lineRule="auto"/>
        <w:ind w:left="426" w:hanging="426"/>
        <w:contextualSpacing/>
        <w:jc w:val="both"/>
        <w:rPr>
          <w:rFonts w:ascii="Roma Neue" w:hAnsi="Roma Neue" w:cs="Calibri"/>
          <w:sz w:val="20"/>
          <w:szCs w:val="20"/>
        </w:rPr>
      </w:pPr>
      <w:r w:rsidRPr="00E26C09">
        <w:rPr>
          <w:rFonts w:ascii="Roma Neue" w:eastAsia="Arial Unicode MS" w:hAnsi="Roma Neue" w:cs="Arial"/>
          <w:b/>
          <w:bCs/>
          <w:i/>
          <w:iCs/>
          <w:sz w:val="20"/>
          <w:szCs w:val="20"/>
        </w:rPr>
        <w:t>[in caso di avvalimento]</w:t>
      </w:r>
      <w:r w:rsidRPr="00E26C09">
        <w:rPr>
          <w:rFonts w:ascii="Roma Neue" w:eastAsia="Arial Unicode MS" w:hAnsi="Roma Neue" w:cs="Arial"/>
          <w:sz w:val="20"/>
          <w:szCs w:val="20"/>
        </w:rPr>
        <w:t xml:space="preserve"> </w:t>
      </w:r>
    </w:p>
    <w:p w14:paraId="7BECF4D5" w14:textId="77777777" w:rsidR="001C3627" w:rsidRPr="001C3627" w:rsidRDefault="001C3627" w:rsidP="001C3627">
      <w:pPr>
        <w:pStyle w:val="Paragrafoelenco"/>
        <w:numPr>
          <w:ilvl w:val="0"/>
          <w:numId w:val="19"/>
        </w:numPr>
        <w:spacing w:after="14" w:line="360" w:lineRule="auto"/>
        <w:jc w:val="both"/>
        <w:rPr>
          <w:rFonts w:ascii="Roma Neue" w:hAnsi="Roma Neue" w:cs="Arial"/>
          <w:color w:val="000000"/>
          <w:kern w:val="2"/>
          <w:sz w:val="20"/>
          <w:szCs w:val="20"/>
          <w:lang w:eastAsia="it-IT"/>
          <w14:ligatures w14:val="standardContextual"/>
        </w:rPr>
      </w:pPr>
      <w:r w:rsidRPr="001C3627">
        <w:rPr>
          <w:rFonts w:ascii="Roma Neue" w:hAnsi="Roma Neue" w:cs="Arial"/>
          <w:color w:val="000000"/>
          <w:kern w:val="2"/>
          <w:sz w:val="20"/>
          <w:szCs w:val="20"/>
          <w:lang w:eastAsia="it-IT"/>
          <w14:ligatures w14:val="standardContextual"/>
        </w:rPr>
        <w:t>di avvalersi dell’impresa ________ al fine di dimostrare il possesso dei requisiti indicati nella sezione del DGUE relativa all’avvalimento e allega il contratto di avvalimento;</w:t>
      </w:r>
    </w:p>
    <w:p w14:paraId="0FAECB58" w14:textId="77777777" w:rsidR="008472EA" w:rsidRPr="008472EA" w:rsidRDefault="008472EA" w:rsidP="00C30ADF">
      <w:pPr>
        <w:numPr>
          <w:ilvl w:val="0"/>
          <w:numId w:val="4"/>
        </w:numPr>
        <w:tabs>
          <w:tab w:val="num" w:pos="360"/>
          <w:tab w:val="num" w:pos="560"/>
        </w:tabs>
        <w:spacing w:before="120" w:after="70" w:line="360" w:lineRule="auto"/>
        <w:ind w:left="426" w:right="11" w:hanging="426"/>
        <w:contextualSpacing/>
        <w:jc w:val="both"/>
        <w:rPr>
          <w:rFonts w:ascii="Roma Neue" w:hAnsi="Roma Neue" w:cs="Arial"/>
          <w:sz w:val="20"/>
          <w:szCs w:val="20"/>
        </w:rPr>
      </w:pPr>
      <w:r>
        <w:rPr>
          <w:rFonts w:ascii="Roma Neue" w:hAnsi="Roma Neue" w:cs="Arial"/>
          <w:b/>
          <w:bCs/>
          <w:i/>
          <w:iCs/>
          <w:sz w:val="20"/>
          <w:szCs w:val="20"/>
        </w:rPr>
        <w:t>Ad integrazione del DGUE, con riferimento al subappalto:</w:t>
      </w:r>
    </w:p>
    <w:p w14:paraId="47EB24D8" w14:textId="56A4E9EB" w:rsidR="0001610A" w:rsidRPr="008472EA" w:rsidRDefault="0001610A" w:rsidP="008472EA">
      <w:pPr>
        <w:pStyle w:val="Paragrafoelenco"/>
        <w:numPr>
          <w:ilvl w:val="0"/>
          <w:numId w:val="6"/>
        </w:numPr>
        <w:spacing w:before="120" w:after="70" w:line="360" w:lineRule="auto"/>
        <w:ind w:right="11"/>
        <w:contextualSpacing/>
        <w:jc w:val="both"/>
        <w:rPr>
          <w:rFonts w:ascii="Roma Neue" w:hAnsi="Roma Neue" w:cs="Arial"/>
          <w:sz w:val="20"/>
          <w:szCs w:val="20"/>
        </w:rPr>
      </w:pPr>
      <w:r w:rsidRPr="008472EA">
        <w:rPr>
          <w:rFonts w:ascii="Roma Neue" w:hAnsi="Roma Neue" w:cs="Arial"/>
          <w:bCs/>
          <w:sz w:val="20"/>
          <w:szCs w:val="20"/>
        </w:rPr>
        <w:t xml:space="preserve">di non ricorrere all’istituto del Subappalto, ai sensi dell’art. 119 del D.lgs. n. 36/2023; </w:t>
      </w:r>
    </w:p>
    <w:p w14:paraId="5270DDD2" w14:textId="0D82EE93" w:rsidR="0001610A" w:rsidRPr="0001610A" w:rsidRDefault="0001610A" w:rsidP="0001610A">
      <w:pPr>
        <w:pStyle w:val="Paragrafoelenco"/>
        <w:ind w:left="426"/>
        <w:rPr>
          <w:rFonts w:ascii="Roma Neue" w:hAnsi="Roma Neue" w:cs="Arial"/>
          <w:b/>
          <w:bCs/>
          <w:i/>
          <w:iCs/>
          <w:sz w:val="20"/>
          <w:szCs w:val="20"/>
        </w:rPr>
      </w:pPr>
      <w:r w:rsidRPr="001D0C3B">
        <w:rPr>
          <w:rFonts w:ascii="Roma Neue" w:hAnsi="Roma Neue" w:cs="Arial"/>
          <w:b/>
          <w:bCs/>
          <w:i/>
          <w:iCs/>
          <w:sz w:val="20"/>
          <w:szCs w:val="20"/>
        </w:rPr>
        <w:t>[ovvero</w:t>
      </w:r>
      <w:r w:rsidR="008472EA">
        <w:rPr>
          <w:rFonts w:ascii="Roma Neue" w:hAnsi="Roma Neue" w:cs="Arial"/>
          <w:b/>
          <w:bCs/>
          <w:i/>
          <w:iCs/>
          <w:sz w:val="20"/>
          <w:szCs w:val="20"/>
        </w:rPr>
        <w:t>,</w:t>
      </w:r>
      <w:r w:rsidRPr="001D0C3B">
        <w:rPr>
          <w:rFonts w:ascii="Roma Neue" w:hAnsi="Roma Neue" w:cs="Arial"/>
          <w:b/>
          <w:bCs/>
          <w:i/>
          <w:iCs/>
          <w:sz w:val="20"/>
          <w:szCs w:val="20"/>
        </w:rPr>
        <w:t xml:space="preserve"> in alternativa] </w:t>
      </w:r>
    </w:p>
    <w:bookmarkEnd w:id="3"/>
    <w:p w14:paraId="58EB17CC" w14:textId="0CD1235D" w:rsidR="004C38CB" w:rsidRPr="008472EA" w:rsidRDefault="0001610A" w:rsidP="008472EA">
      <w:pPr>
        <w:pStyle w:val="Paragrafoelenco"/>
        <w:numPr>
          <w:ilvl w:val="0"/>
          <w:numId w:val="6"/>
        </w:numPr>
        <w:spacing w:after="12" w:line="360" w:lineRule="auto"/>
        <w:contextualSpacing/>
        <w:jc w:val="both"/>
        <w:rPr>
          <w:rFonts w:ascii="Roma Neue" w:hAnsi="Roma Neue" w:cs="Arial"/>
          <w:color w:val="000000"/>
          <w:kern w:val="2"/>
          <w:sz w:val="20"/>
          <w:szCs w:val="20"/>
          <w:lang w:eastAsia="it-IT"/>
          <w14:ligatures w14:val="standardContextual"/>
        </w:rPr>
      </w:pPr>
      <w:r w:rsidRPr="008472EA">
        <w:rPr>
          <w:rFonts w:ascii="Roma Neue" w:hAnsi="Roma Neue" w:cs="Arial"/>
          <w:color w:val="000000"/>
          <w:kern w:val="2"/>
          <w:sz w:val="20"/>
          <w:szCs w:val="20"/>
          <w:lang w:eastAsia="it-IT"/>
          <w14:ligatures w14:val="standardContextual"/>
        </w:rPr>
        <w:t>di voler ricorrere all’istituto del subappalto, ai sensi dell’art. 119 del D.lgs. n. 36/2023, con riferimento alle seguenti tipologie di attività (</w:t>
      </w:r>
      <w:r w:rsidRPr="008472EA">
        <w:rPr>
          <w:rFonts w:ascii="Roma Neue" w:hAnsi="Roma Neue" w:cs="Arial"/>
          <w:i/>
          <w:iCs/>
          <w:color w:val="000000"/>
          <w:kern w:val="2"/>
          <w:sz w:val="20"/>
          <w:szCs w:val="20"/>
          <w:lang w:eastAsia="it-IT"/>
          <w14:ligatures w14:val="standardContextual"/>
        </w:rPr>
        <w:t>NB: Si raccomanda di rendere dichiarazioni pienamente coerenti con quanto riportato nel DGUE ed in conformità all’art. 8 della Lettera di invito</w:t>
      </w:r>
      <w:r w:rsidRPr="008472EA">
        <w:rPr>
          <w:rFonts w:ascii="Roma Neue" w:hAnsi="Roma Neue" w:cs="Arial"/>
          <w:color w:val="000000"/>
          <w:kern w:val="2"/>
          <w:sz w:val="20"/>
          <w:szCs w:val="20"/>
          <w:lang w:eastAsia="it-IT"/>
          <w14:ligatures w14:val="standardContextual"/>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5"/>
        <w:gridCol w:w="1985"/>
        <w:gridCol w:w="2976"/>
      </w:tblGrid>
      <w:tr w:rsidR="0001610A" w:rsidRPr="00FD4CEB" w14:paraId="54A13C5A" w14:textId="77777777" w:rsidTr="0001610A">
        <w:trPr>
          <w:trHeight w:val="425"/>
        </w:trPr>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4B91EA3" w14:textId="77777777" w:rsidR="0001610A" w:rsidRPr="00FD4CEB" w:rsidRDefault="0001610A" w:rsidP="00D616C5">
            <w:pPr>
              <w:tabs>
                <w:tab w:val="num" w:pos="560"/>
                <w:tab w:val="num" w:pos="644"/>
              </w:tabs>
              <w:spacing w:after="0" w:line="240" w:lineRule="auto"/>
              <w:ind w:right="11"/>
              <w:jc w:val="center"/>
              <w:rPr>
                <w:rFonts w:ascii="Roma Neue" w:hAnsi="Roma Neue" w:cs="Arial"/>
                <w:sz w:val="20"/>
                <w:szCs w:val="20"/>
              </w:rPr>
            </w:pPr>
            <w:r w:rsidRPr="00FD4CEB">
              <w:rPr>
                <w:rFonts w:ascii="Roma Neue" w:hAnsi="Roma Neue" w:cs="Arial"/>
                <w:sz w:val="20"/>
                <w:szCs w:val="20"/>
              </w:rPr>
              <w:t>Attività</w:t>
            </w:r>
          </w:p>
        </w:tc>
        <w:tc>
          <w:tcPr>
            <w:tcW w:w="1985"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7CD93F2F" w14:textId="77777777" w:rsidR="0001610A" w:rsidRPr="00FD4CEB" w:rsidRDefault="0001610A" w:rsidP="00D616C5">
            <w:pPr>
              <w:tabs>
                <w:tab w:val="num" w:pos="560"/>
                <w:tab w:val="num" w:pos="644"/>
              </w:tabs>
              <w:spacing w:after="0" w:line="240" w:lineRule="auto"/>
              <w:ind w:right="11"/>
              <w:jc w:val="center"/>
              <w:rPr>
                <w:rFonts w:ascii="Roma Neue" w:hAnsi="Roma Neue" w:cs="Arial"/>
                <w:sz w:val="20"/>
                <w:szCs w:val="20"/>
              </w:rPr>
            </w:pPr>
            <w:r w:rsidRPr="00FD4CEB">
              <w:rPr>
                <w:rFonts w:ascii="Roma Neue" w:hAnsi="Roma Neue" w:cs="Arial"/>
                <w:sz w:val="20"/>
                <w:szCs w:val="20"/>
              </w:rPr>
              <w:t>Categoria SOA</w:t>
            </w:r>
          </w:p>
        </w:tc>
        <w:tc>
          <w:tcPr>
            <w:tcW w:w="2976" w:type="dxa"/>
            <w:tcBorders>
              <w:top w:val="single" w:sz="4" w:space="0" w:color="auto"/>
              <w:left w:val="single" w:sz="4" w:space="0" w:color="auto"/>
              <w:bottom w:val="single" w:sz="4" w:space="0" w:color="auto"/>
              <w:right w:val="single" w:sz="4" w:space="0" w:color="auto"/>
            </w:tcBorders>
            <w:shd w:val="clear" w:color="auto" w:fill="D9D9D9" w:themeFill="background1" w:themeFillShade="D9"/>
            <w:hideMark/>
          </w:tcPr>
          <w:p w14:paraId="3559E489" w14:textId="77777777" w:rsidR="0001610A" w:rsidRPr="00FD4CEB" w:rsidRDefault="0001610A" w:rsidP="00D616C5">
            <w:pPr>
              <w:tabs>
                <w:tab w:val="num" w:pos="560"/>
                <w:tab w:val="num" w:pos="644"/>
              </w:tabs>
              <w:spacing w:after="0" w:line="240" w:lineRule="auto"/>
              <w:ind w:right="11"/>
              <w:jc w:val="center"/>
              <w:rPr>
                <w:rFonts w:ascii="Roma Neue" w:hAnsi="Roma Neue" w:cs="Arial"/>
                <w:sz w:val="20"/>
                <w:szCs w:val="20"/>
              </w:rPr>
            </w:pPr>
            <w:r w:rsidRPr="00FD4CEB">
              <w:rPr>
                <w:rFonts w:ascii="Roma Neue" w:hAnsi="Roma Neue" w:cs="Arial"/>
                <w:sz w:val="20"/>
                <w:szCs w:val="20"/>
              </w:rPr>
              <w:t>Quota %</w:t>
            </w:r>
          </w:p>
        </w:tc>
      </w:tr>
      <w:tr w:rsidR="0001610A" w:rsidRPr="00FD4CEB" w14:paraId="0A8E8E45" w14:textId="77777777" w:rsidTr="00D616C5">
        <w:trPr>
          <w:trHeight w:val="340"/>
        </w:trPr>
        <w:tc>
          <w:tcPr>
            <w:tcW w:w="1985" w:type="dxa"/>
            <w:tcBorders>
              <w:top w:val="single" w:sz="4" w:space="0" w:color="auto"/>
              <w:left w:val="single" w:sz="4" w:space="0" w:color="auto"/>
              <w:bottom w:val="single" w:sz="4" w:space="0" w:color="auto"/>
              <w:right w:val="single" w:sz="4" w:space="0" w:color="auto"/>
            </w:tcBorders>
            <w:vAlign w:val="center"/>
          </w:tcPr>
          <w:p w14:paraId="489527B4" w14:textId="44F46B6D"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1D210A85" w14:textId="0AAAEED7"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179D59E6" w14:textId="45181A69"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r>
      <w:tr w:rsidR="0001610A" w:rsidRPr="00FD4CEB" w14:paraId="448DE557" w14:textId="77777777" w:rsidTr="00D616C5">
        <w:trPr>
          <w:trHeight w:val="340"/>
        </w:trPr>
        <w:tc>
          <w:tcPr>
            <w:tcW w:w="1985" w:type="dxa"/>
            <w:tcBorders>
              <w:top w:val="single" w:sz="4" w:space="0" w:color="auto"/>
              <w:left w:val="single" w:sz="4" w:space="0" w:color="auto"/>
              <w:bottom w:val="single" w:sz="4" w:space="0" w:color="auto"/>
              <w:right w:val="single" w:sz="4" w:space="0" w:color="auto"/>
            </w:tcBorders>
            <w:vAlign w:val="center"/>
          </w:tcPr>
          <w:p w14:paraId="19F4AC02" w14:textId="6FCA079E"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1985" w:type="dxa"/>
            <w:tcBorders>
              <w:top w:val="single" w:sz="4" w:space="0" w:color="auto"/>
              <w:left w:val="single" w:sz="4" w:space="0" w:color="auto"/>
              <w:bottom w:val="single" w:sz="4" w:space="0" w:color="auto"/>
              <w:right w:val="single" w:sz="4" w:space="0" w:color="auto"/>
            </w:tcBorders>
            <w:vAlign w:val="center"/>
          </w:tcPr>
          <w:p w14:paraId="5A779261" w14:textId="5A996135"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c>
          <w:tcPr>
            <w:tcW w:w="2976" w:type="dxa"/>
            <w:tcBorders>
              <w:top w:val="single" w:sz="4" w:space="0" w:color="auto"/>
              <w:left w:val="single" w:sz="4" w:space="0" w:color="auto"/>
              <w:bottom w:val="single" w:sz="4" w:space="0" w:color="auto"/>
              <w:right w:val="single" w:sz="4" w:space="0" w:color="auto"/>
            </w:tcBorders>
            <w:vAlign w:val="center"/>
          </w:tcPr>
          <w:p w14:paraId="38378248" w14:textId="48B9FA7F" w:rsidR="0001610A" w:rsidRPr="00FD4CEB" w:rsidRDefault="0001610A" w:rsidP="00D616C5">
            <w:pPr>
              <w:tabs>
                <w:tab w:val="num" w:pos="560"/>
                <w:tab w:val="num" w:pos="644"/>
              </w:tabs>
              <w:spacing w:before="120" w:after="0" w:line="280" w:lineRule="exact"/>
              <w:ind w:left="555" w:right="11"/>
              <w:jc w:val="both"/>
              <w:rPr>
                <w:rFonts w:ascii="Roma Neue" w:hAnsi="Roma Neue" w:cs="Arial"/>
                <w:sz w:val="20"/>
                <w:szCs w:val="20"/>
              </w:rPr>
            </w:pPr>
          </w:p>
        </w:tc>
      </w:tr>
    </w:tbl>
    <w:p w14:paraId="1F09F5C2" w14:textId="77777777" w:rsidR="00FF169A" w:rsidRPr="00FD4CEB" w:rsidRDefault="00FF169A" w:rsidP="00D771BA">
      <w:pPr>
        <w:tabs>
          <w:tab w:val="num" w:pos="644"/>
        </w:tabs>
        <w:spacing w:after="0" w:line="240" w:lineRule="auto"/>
        <w:ind w:right="11"/>
        <w:jc w:val="both"/>
        <w:rPr>
          <w:rFonts w:ascii="Roma Neue" w:hAnsi="Roma Neue" w:cs="Arial"/>
          <w:sz w:val="20"/>
          <w:szCs w:val="20"/>
        </w:rPr>
      </w:pPr>
    </w:p>
    <w:p w14:paraId="539546C9" w14:textId="74588B83" w:rsidR="0001610A" w:rsidRPr="0001610A" w:rsidRDefault="0001610A" w:rsidP="003B6509">
      <w:pPr>
        <w:numPr>
          <w:ilvl w:val="0"/>
          <w:numId w:val="4"/>
        </w:numPr>
        <w:tabs>
          <w:tab w:val="num" w:pos="360"/>
          <w:tab w:val="num" w:pos="560"/>
        </w:tabs>
        <w:spacing w:after="14" w:line="360" w:lineRule="auto"/>
        <w:ind w:left="425" w:right="11" w:hanging="425"/>
        <w:contextualSpacing/>
        <w:jc w:val="both"/>
        <w:rPr>
          <w:rFonts w:ascii="Roma Neue" w:hAnsi="Roma Neue" w:cs="Arial"/>
          <w:sz w:val="20"/>
          <w:szCs w:val="20"/>
        </w:rPr>
      </w:pPr>
      <w:r w:rsidRPr="00544F09">
        <w:rPr>
          <w:rFonts w:ascii="Roma Neue" w:hAnsi="Roma Neue" w:cs="Arial"/>
          <w:sz w:val="20"/>
          <w:szCs w:val="20"/>
        </w:rPr>
        <w:t>di impegnarsi, in caso di ricorso al subappalto, a stipulare contratti di subappalto, con piccole e medie</w:t>
      </w:r>
      <w:r w:rsidR="008472EA">
        <w:rPr>
          <w:rFonts w:ascii="Roma Neue" w:hAnsi="Roma Neue" w:cs="Arial"/>
          <w:sz w:val="20"/>
          <w:szCs w:val="20"/>
        </w:rPr>
        <w:t xml:space="preserve"> </w:t>
      </w:r>
      <w:r w:rsidRPr="00544F09">
        <w:rPr>
          <w:rFonts w:ascii="Roma Neue" w:hAnsi="Roma Neue" w:cs="Arial"/>
          <w:sz w:val="20"/>
          <w:szCs w:val="20"/>
        </w:rPr>
        <w:t xml:space="preserve">imprese, come definite dall'art 1, co. 1, lett. o), Allegato I.1. al D.lgs. 36/2023:  </w:t>
      </w:r>
    </w:p>
    <w:tbl>
      <w:tblPr>
        <w:tblStyle w:val="Grigliatabella"/>
        <w:tblW w:w="0" w:type="auto"/>
        <w:tblInd w:w="644" w:type="dxa"/>
        <w:tblLook w:val="04A0" w:firstRow="1" w:lastRow="0" w:firstColumn="1" w:lastColumn="0" w:noHBand="0" w:noVBand="1"/>
      </w:tblPr>
      <w:tblGrid>
        <w:gridCol w:w="769"/>
        <w:gridCol w:w="8215"/>
      </w:tblGrid>
      <w:tr w:rsidR="0001610A" w14:paraId="3E9C7807" w14:textId="77777777" w:rsidTr="006212BA">
        <w:trPr>
          <w:trHeight w:val="580"/>
        </w:trPr>
        <w:tc>
          <w:tcPr>
            <w:tcW w:w="769" w:type="dxa"/>
          </w:tcPr>
          <w:p w14:paraId="20C981FC" w14:textId="5A4A402A" w:rsidR="0001610A" w:rsidRPr="00104886" w:rsidRDefault="0001610A" w:rsidP="00104886">
            <w:pPr>
              <w:pStyle w:val="Paragrafoelenco"/>
              <w:numPr>
                <w:ilvl w:val="0"/>
                <w:numId w:val="6"/>
              </w:numPr>
              <w:spacing w:before="120" w:line="280" w:lineRule="exact"/>
              <w:ind w:right="11" w:hanging="689"/>
              <w:jc w:val="both"/>
              <w:rPr>
                <w:rFonts w:ascii="Roma Neue" w:hAnsi="Roma Neue" w:cs="Arial"/>
              </w:rPr>
            </w:pPr>
          </w:p>
        </w:tc>
        <w:tc>
          <w:tcPr>
            <w:tcW w:w="8215" w:type="dxa"/>
          </w:tcPr>
          <w:p w14:paraId="6D8C68C6" w14:textId="77777777" w:rsidR="0001610A" w:rsidRDefault="0001610A" w:rsidP="00D616C5">
            <w:pPr>
              <w:spacing w:before="120" w:line="280" w:lineRule="exact"/>
              <w:ind w:right="11"/>
              <w:jc w:val="both"/>
              <w:rPr>
                <w:rFonts w:ascii="Roma Neue" w:hAnsi="Roma Neue" w:cs="Arial"/>
              </w:rPr>
            </w:pPr>
            <w:r w:rsidRPr="00FD4CEB">
              <w:rPr>
                <w:rFonts w:ascii="Roma Neue" w:hAnsi="Roma Neue" w:cs="Arial"/>
              </w:rPr>
              <w:t xml:space="preserve">in misura non inferiore al 20% delle prestazioni subappaltabili; </w:t>
            </w:r>
          </w:p>
        </w:tc>
      </w:tr>
      <w:tr w:rsidR="0001610A" w14:paraId="361737C1" w14:textId="77777777" w:rsidTr="006212BA">
        <w:trPr>
          <w:trHeight w:val="560"/>
        </w:trPr>
        <w:tc>
          <w:tcPr>
            <w:tcW w:w="8984" w:type="dxa"/>
            <w:gridSpan w:val="2"/>
          </w:tcPr>
          <w:p w14:paraId="13B58760" w14:textId="77777777" w:rsidR="0001610A" w:rsidRPr="00EB497F" w:rsidRDefault="0001610A" w:rsidP="00D616C5">
            <w:pPr>
              <w:tabs>
                <w:tab w:val="num" w:pos="560"/>
                <w:tab w:val="num" w:pos="644"/>
              </w:tabs>
              <w:spacing w:before="120" w:line="280" w:lineRule="exact"/>
              <w:ind w:right="11"/>
              <w:jc w:val="both"/>
              <w:rPr>
                <w:rFonts w:ascii="Roma Neue" w:hAnsi="Roma Neue" w:cs="Arial"/>
                <w:b/>
                <w:bCs/>
                <w:i/>
                <w:iCs/>
              </w:rPr>
            </w:pPr>
            <w:r w:rsidRPr="00FD4CEB">
              <w:rPr>
                <w:rFonts w:ascii="Roma Neue" w:hAnsi="Roma Neue" w:cs="Arial"/>
                <w:b/>
                <w:bCs/>
                <w:i/>
                <w:iCs/>
              </w:rPr>
              <w:t>oppure,</w:t>
            </w:r>
          </w:p>
        </w:tc>
      </w:tr>
      <w:tr w:rsidR="0001610A" w14:paraId="1DBD4A82" w14:textId="77777777" w:rsidTr="00104886">
        <w:trPr>
          <w:trHeight w:val="1007"/>
        </w:trPr>
        <w:tc>
          <w:tcPr>
            <w:tcW w:w="769" w:type="dxa"/>
          </w:tcPr>
          <w:p w14:paraId="5200DBD8" w14:textId="6D8C6339" w:rsidR="0001610A" w:rsidRPr="00104886" w:rsidRDefault="0001610A" w:rsidP="00104886">
            <w:pPr>
              <w:pStyle w:val="Paragrafoelenco"/>
              <w:numPr>
                <w:ilvl w:val="0"/>
                <w:numId w:val="6"/>
              </w:numPr>
              <w:spacing w:before="120" w:after="14" w:line="360" w:lineRule="auto"/>
              <w:ind w:left="97" w:right="297" w:firstLine="0"/>
              <w:jc w:val="both"/>
              <w:rPr>
                <w:rFonts w:ascii="Roma Neue" w:hAnsi="Roma Neue" w:cs="Arial"/>
              </w:rPr>
            </w:pPr>
          </w:p>
        </w:tc>
        <w:tc>
          <w:tcPr>
            <w:tcW w:w="8215" w:type="dxa"/>
          </w:tcPr>
          <w:p w14:paraId="05FEDEFD" w14:textId="77777777" w:rsidR="0001610A" w:rsidRDefault="0001610A" w:rsidP="006D51FD">
            <w:pPr>
              <w:spacing w:before="120" w:line="280" w:lineRule="exact"/>
              <w:ind w:right="11"/>
              <w:jc w:val="both"/>
              <w:rPr>
                <w:rFonts w:ascii="Roma Neue" w:hAnsi="Roma Neue" w:cs="Arial"/>
              </w:rPr>
            </w:pPr>
            <w:r w:rsidRPr="00FD4CEB">
              <w:rPr>
                <w:rFonts w:ascii="Roma Neue" w:hAnsi="Roma Neue" w:cs="Arial"/>
              </w:rPr>
              <w:t>inferiore al 20% delle prestazioni subappaltabili</w:t>
            </w:r>
            <w:r>
              <w:rPr>
                <w:rFonts w:ascii="Roma Neue" w:hAnsi="Roma Neue" w:cs="Arial"/>
              </w:rPr>
              <w:t xml:space="preserve">, </w:t>
            </w:r>
            <w:r w:rsidRPr="00FD4CEB">
              <w:rPr>
                <w:rFonts w:ascii="Roma Neue" w:hAnsi="Roma Neue" w:cs="Arial"/>
              </w:rPr>
              <w:t>ossia pari</w:t>
            </w:r>
            <w:r w:rsidRPr="00FD4CEB">
              <w:rPr>
                <w:rFonts w:ascii="Roma Neue" w:hAnsi="Roma Neue" w:cs="Arial"/>
                <w:b/>
                <w:bCs/>
              </w:rPr>
              <w:t xml:space="preserve"> </w:t>
            </w:r>
            <w:r w:rsidRPr="006A4C39">
              <w:rPr>
                <w:rFonts w:ascii="Roma Neue" w:hAnsi="Roma Neue" w:cs="Arial"/>
              </w:rPr>
              <w:t>al</w:t>
            </w:r>
            <w:r w:rsidRPr="00FD4CEB">
              <w:rPr>
                <w:rFonts w:ascii="Roma Neue" w:hAnsi="Roma Neue" w:cs="Arial"/>
                <w:b/>
                <w:bCs/>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Pr>
                <w:rFonts w:ascii="Roma Neue" w:hAnsi="Roma Neue" w:cs="Arial"/>
              </w:rPr>
              <w:t>%</w:t>
            </w:r>
            <w:r w:rsidRPr="00FD4CEB">
              <w:rPr>
                <w:rFonts w:ascii="Roma Neue" w:hAnsi="Roma Neue" w:cs="Arial"/>
                <w:b/>
                <w:bCs/>
              </w:rPr>
              <w:t xml:space="preserve"> </w:t>
            </w:r>
            <w:r w:rsidRPr="006A4C39">
              <w:rPr>
                <w:rFonts w:ascii="Roma Neue" w:hAnsi="Roma Neue" w:cs="Arial"/>
              </w:rPr>
              <w:t xml:space="preserve">per le seguenti </w:t>
            </w:r>
            <w:r>
              <w:rPr>
                <w:rFonts w:ascii="Roma Neue" w:hAnsi="Roma Neue" w:cs="Arial"/>
              </w:rPr>
              <w:t>motivazioni</w:t>
            </w:r>
            <w:r w:rsidRPr="00FD4CEB">
              <w:rPr>
                <w:rFonts w:ascii="Roma Neue" w:hAnsi="Roma Neue" w:cs="Arial"/>
              </w:rPr>
              <w:t xml:space="preserve">: </w:t>
            </w:r>
            <w:r w:rsidRPr="00FD4CEB">
              <w:rPr>
                <w:rFonts w:ascii="Roma Neue" w:hAnsi="Roma Neue" w:cs="Arial"/>
              </w:rPr>
              <w:fldChar w:fldCharType="begin">
                <w:ffData>
                  <w:name w:val="Testo47"/>
                  <w:enabled/>
                  <w:calcOnExit w:val="0"/>
                  <w:textInput/>
                </w:ffData>
              </w:fldChar>
            </w:r>
            <w:r w:rsidRPr="00FD4CEB">
              <w:rPr>
                <w:rFonts w:ascii="Roma Neue" w:hAnsi="Roma Neue" w:cs="Arial"/>
              </w:rPr>
              <w:instrText xml:space="preserve"> FORMTEXT </w:instrText>
            </w:r>
            <w:r w:rsidRPr="00FD4CEB">
              <w:rPr>
                <w:rFonts w:ascii="Roma Neue" w:hAnsi="Roma Neue" w:cs="Arial"/>
              </w:rPr>
            </w:r>
            <w:r w:rsidRPr="00FD4CEB">
              <w:rPr>
                <w:rFonts w:ascii="Roma Neue" w:hAnsi="Roma Neue" w:cs="Arial"/>
              </w:rPr>
              <w:fldChar w:fldCharType="separate"/>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t> </w:t>
            </w:r>
            <w:r w:rsidRPr="00FD4CEB">
              <w:rPr>
                <w:rFonts w:ascii="Roma Neue" w:hAnsi="Roma Neue" w:cs="Arial"/>
              </w:rPr>
              <w:fldChar w:fldCharType="end"/>
            </w:r>
            <w:r w:rsidRPr="00FD4CEB">
              <w:rPr>
                <w:rFonts w:ascii="Roma Neue" w:hAnsi="Roma Neue" w:cs="Arial"/>
              </w:rPr>
              <w:t xml:space="preserve">  (</w:t>
            </w:r>
            <w:r w:rsidRPr="00FD4CEB">
              <w:rPr>
                <w:rFonts w:ascii="Roma Neue" w:hAnsi="Roma Neue" w:cs="Arial"/>
                <w:i/>
                <w:iCs/>
              </w:rPr>
              <w:t>ai sensi dell’art. 119, comma 2, le ragioni devono essere legate all’oggetto o alle caratteristiche delle prestazioni o al mercato di riferimento</w:t>
            </w:r>
            <w:r w:rsidRPr="00FD4CEB">
              <w:rPr>
                <w:rFonts w:ascii="Roma Neue" w:hAnsi="Roma Neue" w:cs="Arial"/>
              </w:rPr>
              <w:t>)</w:t>
            </w:r>
          </w:p>
        </w:tc>
      </w:tr>
    </w:tbl>
    <w:p w14:paraId="7C26268C" w14:textId="1DBC6157" w:rsidR="006126D9" w:rsidRDefault="006126D9" w:rsidP="00D62E19">
      <w:pPr>
        <w:tabs>
          <w:tab w:val="num" w:pos="560"/>
        </w:tabs>
        <w:spacing w:after="14" w:line="360" w:lineRule="auto"/>
        <w:ind w:right="11"/>
        <w:contextualSpacing/>
        <w:jc w:val="both"/>
        <w:rPr>
          <w:rFonts w:ascii="Roma Neue" w:hAnsi="Roma Neue" w:cs="Arial"/>
          <w:sz w:val="20"/>
          <w:szCs w:val="20"/>
        </w:rPr>
      </w:pPr>
    </w:p>
    <w:p w14:paraId="13206AD6" w14:textId="02DCEA10" w:rsidR="006212BA" w:rsidRDefault="006212BA" w:rsidP="00D62E19">
      <w:pPr>
        <w:numPr>
          <w:ilvl w:val="0"/>
          <w:numId w:val="4"/>
        </w:numPr>
        <w:tabs>
          <w:tab w:val="num" w:pos="360"/>
          <w:tab w:val="num" w:pos="560"/>
        </w:tabs>
        <w:spacing w:after="14" w:line="360" w:lineRule="auto"/>
        <w:ind w:left="425" w:right="11" w:hanging="425"/>
        <w:contextualSpacing/>
        <w:jc w:val="both"/>
        <w:rPr>
          <w:rFonts w:ascii="Roma Neue" w:hAnsi="Roma Neue" w:cs="Arial"/>
          <w:sz w:val="20"/>
          <w:szCs w:val="20"/>
        </w:rPr>
      </w:pPr>
      <w:r w:rsidRPr="006212BA">
        <w:rPr>
          <w:rFonts w:ascii="Roma Neue" w:hAnsi="Roma Neue" w:cs="Arial"/>
          <w:sz w:val="20"/>
          <w:szCs w:val="20"/>
        </w:rPr>
        <w:t>[</w:t>
      </w:r>
      <w:r w:rsidRPr="006212BA">
        <w:rPr>
          <w:rFonts w:ascii="Roma Neue" w:hAnsi="Roma Neue" w:cs="Arial"/>
          <w:b/>
          <w:bCs/>
          <w:i/>
          <w:iCs/>
          <w:sz w:val="20"/>
          <w:szCs w:val="20"/>
        </w:rPr>
        <w:t>solo in caso di subappalto necessario/qualificante</w:t>
      </w:r>
      <w:r w:rsidR="005345B4" w:rsidRPr="005345B4">
        <w:t xml:space="preserve"> </w:t>
      </w:r>
      <w:r w:rsidR="005345B4" w:rsidRPr="005345B4">
        <w:rPr>
          <w:rFonts w:ascii="Roma Neue" w:hAnsi="Roma Neue" w:cs="Arial"/>
          <w:b/>
          <w:bCs/>
          <w:i/>
          <w:iCs/>
          <w:sz w:val="20"/>
          <w:szCs w:val="20"/>
        </w:rPr>
        <w:t>ai fini della partecipazione alla gara</w:t>
      </w:r>
      <w:r w:rsidRPr="006212BA">
        <w:rPr>
          <w:rFonts w:ascii="Roma Neue" w:hAnsi="Roma Neue" w:cs="Arial"/>
          <w:sz w:val="20"/>
          <w:szCs w:val="20"/>
        </w:rPr>
        <w:t>]</w:t>
      </w:r>
    </w:p>
    <w:p w14:paraId="68568B3C" w14:textId="054C3BE2" w:rsidR="006212BA" w:rsidRPr="006212BA" w:rsidRDefault="006212BA" w:rsidP="006212BA">
      <w:pPr>
        <w:pStyle w:val="Paragrafoelenco"/>
        <w:numPr>
          <w:ilvl w:val="0"/>
          <w:numId w:val="20"/>
        </w:numPr>
        <w:spacing w:after="0" w:line="360" w:lineRule="auto"/>
        <w:ind w:left="709" w:hanging="425"/>
        <w:contextualSpacing/>
        <w:jc w:val="both"/>
        <w:rPr>
          <w:rFonts w:ascii="Roma Neue" w:hAnsi="Roma Neue" w:cs="Arial"/>
          <w:sz w:val="20"/>
          <w:szCs w:val="20"/>
          <w:lang w:eastAsia="it-IT"/>
        </w:rPr>
      </w:pPr>
      <w:r w:rsidRPr="006212BA">
        <w:rPr>
          <w:rFonts w:ascii="Roma Neue" w:hAnsi="Roma Neue" w:cs="Arial"/>
          <w:sz w:val="20"/>
          <w:szCs w:val="20"/>
          <w:lang w:eastAsia="it-IT"/>
        </w:rPr>
        <w:t xml:space="preserve">di non essere in possesso della qualificazione necessaria per l’esecuzione delle prestazioni relative alla categoria OG1 </w:t>
      </w:r>
      <w:r w:rsidRPr="00702B0B">
        <w:rPr>
          <w:rFonts w:ascii="Segoe UI Symbol" w:hAnsi="Segoe UI Symbol" w:cs="Segoe UI Symbol"/>
          <w:b/>
          <w:bCs/>
          <w:lang w:eastAsia="it-IT"/>
        </w:rPr>
        <w:t>☐</w:t>
      </w:r>
      <w:r w:rsidRPr="0061220B">
        <w:rPr>
          <w:rFonts w:ascii="Roma Neue" w:hAnsi="Roma Neue" w:cs="Arial"/>
          <w:lang w:eastAsia="it-IT"/>
        </w:rPr>
        <w:t xml:space="preserve"> </w:t>
      </w:r>
      <w:r w:rsidRPr="006212BA">
        <w:rPr>
          <w:rFonts w:ascii="Roma Neue" w:hAnsi="Roma Neue" w:cs="Arial"/>
          <w:sz w:val="20"/>
          <w:szCs w:val="20"/>
          <w:lang w:eastAsia="it-IT"/>
        </w:rPr>
        <w:t xml:space="preserve">/ OS32 </w:t>
      </w:r>
      <w:r w:rsidRPr="00702B0B">
        <w:rPr>
          <w:rFonts w:ascii="Segoe UI Symbol" w:hAnsi="Segoe UI Symbol" w:cs="Segoe UI Symbol"/>
          <w:b/>
          <w:bCs/>
          <w:lang w:eastAsia="it-IT"/>
        </w:rPr>
        <w:t>☐</w:t>
      </w:r>
      <w:r w:rsidRPr="006212BA">
        <w:rPr>
          <w:rFonts w:ascii="Roma Neue" w:hAnsi="Roma Neue" w:cs="Arial"/>
          <w:sz w:val="20"/>
          <w:szCs w:val="20"/>
          <w:lang w:eastAsia="it-IT"/>
        </w:rPr>
        <w:t xml:space="preserve"> </w:t>
      </w:r>
      <w:r w:rsidRPr="0061220B">
        <w:rPr>
          <w:rFonts w:ascii="Roma Neue" w:hAnsi="Roma Neue" w:cs="Arial"/>
          <w:i/>
          <w:iCs/>
          <w:sz w:val="20"/>
          <w:szCs w:val="20"/>
          <w:lang w:eastAsia="it-IT"/>
        </w:rPr>
        <w:t>(</w:t>
      </w:r>
      <w:r w:rsidR="0061220B">
        <w:rPr>
          <w:rFonts w:ascii="Roma Neue" w:hAnsi="Roma Neue" w:cs="Arial"/>
          <w:i/>
          <w:iCs/>
          <w:sz w:val="20"/>
          <w:szCs w:val="20"/>
          <w:lang w:eastAsia="it-IT"/>
        </w:rPr>
        <w:t>selezionare</w:t>
      </w:r>
      <w:r w:rsidRPr="0061220B">
        <w:rPr>
          <w:rFonts w:ascii="Roma Neue" w:hAnsi="Roma Neue" w:cs="Arial"/>
          <w:i/>
          <w:iCs/>
          <w:sz w:val="20"/>
          <w:szCs w:val="20"/>
          <w:lang w:eastAsia="it-IT"/>
        </w:rPr>
        <w:t xml:space="preserve"> la categoria interessata</w:t>
      </w:r>
      <w:r w:rsidRPr="006212BA">
        <w:rPr>
          <w:rFonts w:ascii="Roma Neue" w:hAnsi="Roma Neue" w:cs="Arial"/>
          <w:sz w:val="20"/>
          <w:szCs w:val="20"/>
          <w:lang w:eastAsia="it-IT"/>
        </w:rPr>
        <w:t>) e di volerle subappaltare a soggetti terzi debitamente qualificati;</w:t>
      </w:r>
    </w:p>
    <w:p w14:paraId="74E70C1F" w14:textId="5E40583D" w:rsidR="0061220B" w:rsidRDefault="0061220B" w:rsidP="0061220B">
      <w:pPr>
        <w:pStyle w:val="Paragrafoelenco"/>
        <w:numPr>
          <w:ilvl w:val="0"/>
          <w:numId w:val="20"/>
        </w:numPr>
        <w:spacing w:after="0" w:line="360" w:lineRule="auto"/>
        <w:ind w:left="709" w:hanging="425"/>
        <w:contextualSpacing/>
        <w:jc w:val="both"/>
        <w:rPr>
          <w:rFonts w:ascii="Roma Neue" w:hAnsi="Roma Neue" w:cs="Arial"/>
          <w:sz w:val="20"/>
          <w:szCs w:val="20"/>
        </w:rPr>
      </w:pPr>
      <w:r>
        <w:rPr>
          <w:rFonts w:ascii="Roma Neue" w:hAnsi="Roma Neue" w:cs="Arial"/>
          <w:sz w:val="20"/>
          <w:szCs w:val="20"/>
        </w:rPr>
        <w:t xml:space="preserve"> e </w:t>
      </w:r>
      <w:r w:rsidR="006212BA" w:rsidRPr="006212BA">
        <w:rPr>
          <w:rFonts w:ascii="Roma Neue" w:hAnsi="Roma Neue" w:cs="Arial"/>
          <w:sz w:val="20"/>
          <w:szCs w:val="20"/>
        </w:rPr>
        <w:t xml:space="preserve">di possedere la qualificazione SOA relativa alla categoria prevalente OG11, in classifica adeguata a coprire, oltre all’importo della categoria prevalente, anche l’importo della categoria scorporabile OG1 </w:t>
      </w:r>
      <w:r w:rsidR="006212BA" w:rsidRPr="00702B0B">
        <w:rPr>
          <w:rFonts w:ascii="Segoe UI Symbol" w:hAnsi="Segoe UI Symbol" w:cs="Segoe UI Symbol"/>
          <w:b/>
          <w:bCs/>
        </w:rPr>
        <w:t>☐</w:t>
      </w:r>
      <w:r w:rsidR="006212BA" w:rsidRPr="006212BA">
        <w:rPr>
          <w:rFonts w:ascii="Roma Neue" w:hAnsi="Roma Neue" w:cs="Arial"/>
          <w:sz w:val="20"/>
          <w:szCs w:val="20"/>
        </w:rPr>
        <w:t xml:space="preserve"> / OS32 </w:t>
      </w:r>
      <w:r w:rsidR="006212BA" w:rsidRPr="00702B0B">
        <w:rPr>
          <w:rFonts w:ascii="Segoe UI Symbol" w:hAnsi="Segoe UI Symbol" w:cs="Segoe UI Symbol"/>
          <w:b/>
          <w:bCs/>
        </w:rPr>
        <w:t>☐</w:t>
      </w:r>
      <w:r w:rsidR="006212BA" w:rsidRPr="006212BA">
        <w:rPr>
          <w:rFonts w:ascii="Roma Neue" w:hAnsi="Roma Neue" w:cs="Arial"/>
          <w:sz w:val="20"/>
          <w:szCs w:val="20"/>
        </w:rPr>
        <w:t xml:space="preserve"> per la quale non </w:t>
      </w:r>
      <w:r w:rsidR="006212BA" w:rsidRPr="006212BA">
        <w:rPr>
          <w:rFonts w:ascii="Roma Neue" w:hAnsi="Roma Neue" w:cs="Roma Neue"/>
          <w:sz w:val="20"/>
          <w:szCs w:val="20"/>
        </w:rPr>
        <w:t>è</w:t>
      </w:r>
      <w:r w:rsidR="006212BA" w:rsidRPr="006212BA">
        <w:rPr>
          <w:rFonts w:ascii="Roma Neue" w:hAnsi="Roma Neue" w:cs="Arial"/>
          <w:sz w:val="20"/>
          <w:szCs w:val="20"/>
        </w:rPr>
        <w:t xml:space="preserve"> posseduta la qualificazione.</w:t>
      </w:r>
    </w:p>
    <w:p w14:paraId="60520320" w14:textId="77777777" w:rsidR="0061220B" w:rsidRDefault="0061220B" w:rsidP="0061220B">
      <w:pPr>
        <w:pStyle w:val="Paragrafoelenco"/>
        <w:spacing w:after="0" w:line="360" w:lineRule="auto"/>
        <w:ind w:left="709"/>
        <w:contextualSpacing/>
        <w:jc w:val="both"/>
        <w:rPr>
          <w:rFonts w:ascii="Roma Neue" w:hAnsi="Roma Neue" w:cs="Arial"/>
          <w:sz w:val="20"/>
          <w:szCs w:val="20"/>
        </w:rPr>
      </w:pPr>
    </w:p>
    <w:p w14:paraId="7BE56D44" w14:textId="77777777" w:rsidR="0061220B" w:rsidRDefault="0061220B" w:rsidP="0061220B">
      <w:pPr>
        <w:pStyle w:val="Paragrafoelenco"/>
        <w:spacing w:after="0" w:line="360" w:lineRule="auto"/>
        <w:ind w:left="709"/>
        <w:contextualSpacing/>
        <w:jc w:val="both"/>
        <w:rPr>
          <w:rFonts w:ascii="Roma Neue" w:hAnsi="Roma Neue" w:cs="Arial"/>
          <w:sz w:val="20"/>
          <w:szCs w:val="20"/>
        </w:rPr>
      </w:pPr>
    </w:p>
    <w:p w14:paraId="5DC80CEE" w14:textId="77777777" w:rsidR="0061220B" w:rsidRDefault="0061220B" w:rsidP="0061220B">
      <w:pPr>
        <w:pStyle w:val="Paragrafoelenco"/>
        <w:spacing w:after="0" w:line="360" w:lineRule="auto"/>
        <w:ind w:left="709"/>
        <w:contextualSpacing/>
        <w:jc w:val="both"/>
        <w:rPr>
          <w:rFonts w:ascii="Roma Neue" w:hAnsi="Roma Neue" w:cs="Arial"/>
          <w:sz w:val="20"/>
          <w:szCs w:val="20"/>
        </w:rPr>
      </w:pPr>
    </w:p>
    <w:p w14:paraId="75C7E0F2" w14:textId="77777777" w:rsidR="0061220B" w:rsidRPr="0061220B" w:rsidRDefault="0061220B" w:rsidP="0061220B">
      <w:pPr>
        <w:pStyle w:val="Paragrafoelenco"/>
        <w:spacing w:after="0" w:line="360" w:lineRule="auto"/>
        <w:ind w:left="709"/>
        <w:contextualSpacing/>
        <w:jc w:val="both"/>
        <w:rPr>
          <w:rFonts w:ascii="Roma Neue" w:hAnsi="Roma Neue" w:cs="Arial"/>
          <w:sz w:val="20"/>
          <w:szCs w:val="20"/>
        </w:rPr>
      </w:pPr>
    </w:p>
    <w:p w14:paraId="19137933" w14:textId="220C87DB" w:rsidR="00E57B05" w:rsidRPr="00FD4CEB" w:rsidRDefault="00D62E19" w:rsidP="006212BA">
      <w:pPr>
        <w:numPr>
          <w:ilvl w:val="0"/>
          <w:numId w:val="4"/>
        </w:numPr>
        <w:tabs>
          <w:tab w:val="num" w:pos="360"/>
          <w:tab w:val="num" w:pos="560"/>
        </w:tabs>
        <w:spacing w:after="14" w:line="360" w:lineRule="auto"/>
        <w:ind w:left="425" w:right="11" w:hanging="425"/>
        <w:contextualSpacing/>
        <w:jc w:val="both"/>
        <w:rPr>
          <w:rFonts w:ascii="Roma Neue" w:hAnsi="Roma Neue" w:cs="Arial"/>
          <w:sz w:val="20"/>
          <w:szCs w:val="20"/>
        </w:rPr>
      </w:pPr>
      <w:r>
        <w:rPr>
          <w:rFonts w:ascii="Roma Neue" w:hAnsi="Roma Neue" w:cs="Arial"/>
          <w:sz w:val="20"/>
          <w:szCs w:val="20"/>
        </w:rPr>
        <w:t xml:space="preserve">con riferimento </w:t>
      </w:r>
      <w:r w:rsidR="00E57B05" w:rsidRPr="00FD4CEB">
        <w:rPr>
          <w:rFonts w:ascii="Roma Neue" w:hAnsi="Roma Neue" w:cs="Arial"/>
          <w:sz w:val="20"/>
          <w:szCs w:val="20"/>
        </w:rPr>
        <w:t>all’assolvimento degli obblighi di cui alla legge n. 68/1999</w:t>
      </w:r>
      <w:r w:rsidR="00E57B05">
        <w:rPr>
          <w:rFonts w:ascii="Roma Neue" w:hAnsi="Roma Neue" w:cs="Arial"/>
          <w:sz w:val="20"/>
          <w:szCs w:val="20"/>
        </w:rPr>
        <w:t xml:space="preserve">, dichiara: </w:t>
      </w:r>
    </w:p>
    <w:tbl>
      <w:tblPr>
        <w:tblStyle w:val="Grigliatabella"/>
        <w:tblpPr w:leftFromText="141" w:rightFromText="141" w:vertAnchor="text" w:horzAnchor="page" w:tblpX="1810" w:tblpY="220"/>
        <w:tblW w:w="8941" w:type="dxa"/>
        <w:tblLook w:val="04A0" w:firstRow="1" w:lastRow="0" w:firstColumn="1" w:lastColumn="0" w:noHBand="0" w:noVBand="1"/>
      </w:tblPr>
      <w:tblGrid>
        <w:gridCol w:w="562"/>
        <w:gridCol w:w="567"/>
        <w:gridCol w:w="7812"/>
      </w:tblGrid>
      <w:tr w:rsidR="00E57B05" w:rsidRPr="00FD4CEB" w14:paraId="2741423A" w14:textId="77777777" w:rsidTr="00242825">
        <w:trPr>
          <w:trHeight w:val="746"/>
        </w:trPr>
        <w:tc>
          <w:tcPr>
            <w:tcW w:w="562" w:type="dxa"/>
          </w:tcPr>
          <w:p w14:paraId="1B1D57F2" w14:textId="77777777" w:rsidR="00E57B05" w:rsidRPr="00FD4CEB" w:rsidRDefault="00E57B05" w:rsidP="00D616C5">
            <w:pPr>
              <w:rPr>
                <w:rFonts w:ascii="Roma Neue" w:eastAsiaTheme="minorHAnsi" w:hAnsi="Roma Neue" w:cs="Arial"/>
              </w:rPr>
            </w:pPr>
          </w:p>
          <w:p w14:paraId="4FC39E27" w14:textId="72161780" w:rsidR="00E57B05" w:rsidRPr="00242825" w:rsidRDefault="00E57B05" w:rsidP="00242825">
            <w:pPr>
              <w:pStyle w:val="Paragrafoelenco"/>
              <w:numPr>
                <w:ilvl w:val="0"/>
                <w:numId w:val="6"/>
              </w:numPr>
              <w:ind w:hanging="786"/>
              <w:rPr>
                <w:rFonts w:ascii="Roma Neue" w:hAnsi="Roma Neue" w:cs="Arial"/>
              </w:rPr>
            </w:pPr>
          </w:p>
        </w:tc>
        <w:tc>
          <w:tcPr>
            <w:tcW w:w="8379" w:type="dxa"/>
            <w:gridSpan w:val="2"/>
          </w:tcPr>
          <w:p w14:paraId="1E9723B3" w14:textId="77777777" w:rsidR="00E57B05" w:rsidRPr="00FD4CEB" w:rsidRDefault="00E57B05" w:rsidP="006212BA">
            <w:pPr>
              <w:tabs>
                <w:tab w:val="num" w:pos="560"/>
              </w:tabs>
              <w:spacing w:before="120" w:line="280" w:lineRule="exact"/>
              <w:ind w:right="11"/>
              <w:jc w:val="both"/>
              <w:rPr>
                <w:rFonts w:ascii="Roma Neue" w:hAnsi="Roma Neue" w:cs="Arial"/>
              </w:rPr>
            </w:pPr>
            <w:r w:rsidRPr="00FD4CEB">
              <w:rPr>
                <w:rFonts w:ascii="Roma Neue" w:hAnsi="Roma Neue" w:cs="Arial"/>
              </w:rPr>
              <w:t>di aver assolto, al momento della presentazione dell’offerta, agli obblighi di cui alla Legge 68/1999;</w:t>
            </w:r>
          </w:p>
        </w:tc>
      </w:tr>
      <w:tr w:rsidR="00E57B05" w:rsidRPr="00FD4CEB" w14:paraId="1F9AF3E5" w14:textId="77777777" w:rsidTr="00242825">
        <w:trPr>
          <w:trHeight w:val="375"/>
        </w:trPr>
        <w:tc>
          <w:tcPr>
            <w:tcW w:w="562" w:type="dxa"/>
          </w:tcPr>
          <w:p w14:paraId="0D966764" w14:textId="77777777" w:rsidR="00E57B05" w:rsidRPr="00FD4CEB" w:rsidRDefault="00E57B05" w:rsidP="00D616C5">
            <w:pPr>
              <w:rPr>
                <w:rFonts w:ascii="Roma Neue" w:eastAsiaTheme="minorHAnsi" w:hAnsi="Roma Neue" w:cs="Arial"/>
              </w:rPr>
            </w:pPr>
          </w:p>
        </w:tc>
        <w:tc>
          <w:tcPr>
            <w:tcW w:w="8379" w:type="dxa"/>
            <w:gridSpan w:val="2"/>
            <w:vAlign w:val="center"/>
          </w:tcPr>
          <w:p w14:paraId="5E092345" w14:textId="77777777" w:rsidR="00E57B05" w:rsidRPr="00FD4CEB" w:rsidRDefault="00E57B05" w:rsidP="00D616C5">
            <w:pPr>
              <w:tabs>
                <w:tab w:val="num" w:pos="560"/>
              </w:tabs>
              <w:spacing w:before="120" w:line="280" w:lineRule="exact"/>
              <w:ind w:right="11"/>
              <w:jc w:val="both"/>
              <w:rPr>
                <w:rFonts w:ascii="Roma Neue" w:hAnsi="Roma Neue" w:cs="Arial"/>
                <w:b/>
                <w:bCs/>
                <w:i/>
                <w:iCs/>
              </w:rPr>
            </w:pPr>
            <w:r w:rsidRPr="00FD4CEB">
              <w:rPr>
                <w:rFonts w:ascii="Roma Neue" w:hAnsi="Roma Neue" w:cs="Arial"/>
                <w:b/>
                <w:bCs/>
                <w:i/>
                <w:iCs/>
              </w:rPr>
              <w:t>Oppure, in alternativa</w:t>
            </w:r>
          </w:p>
        </w:tc>
      </w:tr>
      <w:tr w:rsidR="00E57B05" w:rsidRPr="00FD4CEB" w14:paraId="0D4B2394" w14:textId="77777777" w:rsidTr="00242825">
        <w:trPr>
          <w:trHeight w:val="532"/>
        </w:trPr>
        <w:tc>
          <w:tcPr>
            <w:tcW w:w="562" w:type="dxa"/>
            <w:vAlign w:val="center"/>
          </w:tcPr>
          <w:p w14:paraId="168B6C44" w14:textId="54908595" w:rsidR="00E57B05" w:rsidRPr="00242825" w:rsidRDefault="00E57B05" w:rsidP="00242825">
            <w:pPr>
              <w:pStyle w:val="Paragrafoelenco"/>
              <w:numPr>
                <w:ilvl w:val="0"/>
                <w:numId w:val="6"/>
              </w:numPr>
              <w:ind w:hanging="786"/>
              <w:rPr>
                <w:rFonts w:ascii="Roma Neue" w:eastAsiaTheme="minorHAnsi" w:hAnsi="Roma Neue" w:cs="Arial"/>
              </w:rPr>
            </w:pPr>
          </w:p>
        </w:tc>
        <w:tc>
          <w:tcPr>
            <w:tcW w:w="8379" w:type="dxa"/>
            <w:gridSpan w:val="2"/>
          </w:tcPr>
          <w:p w14:paraId="7DC51888" w14:textId="77777777" w:rsidR="00E57B05" w:rsidRPr="00FD4CEB" w:rsidRDefault="00E57B05" w:rsidP="00D616C5">
            <w:pPr>
              <w:tabs>
                <w:tab w:val="num" w:pos="560"/>
              </w:tabs>
              <w:spacing w:before="120" w:line="280" w:lineRule="exact"/>
              <w:ind w:right="11"/>
              <w:jc w:val="both"/>
              <w:rPr>
                <w:rFonts w:ascii="Roma Neue" w:hAnsi="Roma Neue" w:cs="Arial"/>
              </w:rPr>
            </w:pPr>
            <w:r w:rsidRPr="00FD4CEB">
              <w:rPr>
                <w:rFonts w:ascii="Roma Neue" w:hAnsi="Roma Neue" w:cs="Arial"/>
              </w:rPr>
              <w:t>di non essere tenuto alla disciplina della Legge n. 68/1999, in quanto:</w:t>
            </w:r>
          </w:p>
        </w:tc>
      </w:tr>
      <w:tr w:rsidR="00E57B05" w:rsidRPr="00FD4CEB" w14:paraId="4501DF22" w14:textId="77777777" w:rsidTr="00242825">
        <w:trPr>
          <w:trHeight w:val="466"/>
        </w:trPr>
        <w:tc>
          <w:tcPr>
            <w:tcW w:w="562" w:type="dxa"/>
            <w:vMerge w:val="restart"/>
          </w:tcPr>
          <w:p w14:paraId="16A09625" w14:textId="77777777" w:rsidR="00E57B05" w:rsidRPr="00FD4CEB" w:rsidRDefault="00E57B05" w:rsidP="00D616C5">
            <w:pPr>
              <w:rPr>
                <w:rFonts w:ascii="Roma Neue" w:eastAsiaTheme="minorHAnsi" w:hAnsi="Roma Neue" w:cs="Arial"/>
              </w:rPr>
            </w:pPr>
          </w:p>
        </w:tc>
        <w:tc>
          <w:tcPr>
            <w:tcW w:w="567" w:type="dxa"/>
            <w:vAlign w:val="center"/>
          </w:tcPr>
          <w:p w14:paraId="29ACD7D1" w14:textId="7B735729" w:rsidR="00E57B05" w:rsidRPr="00242825" w:rsidRDefault="00E57B05" w:rsidP="00242825">
            <w:pPr>
              <w:pStyle w:val="Paragrafoelenco"/>
              <w:numPr>
                <w:ilvl w:val="0"/>
                <w:numId w:val="6"/>
              </w:numPr>
              <w:tabs>
                <w:tab w:val="left" w:pos="426"/>
              </w:tabs>
              <w:ind w:hanging="786"/>
              <w:rPr>
                <w:rFonts w:ascii="Roma Neue" w:hAnsi="Roma Neue" w:cs="Arial"/>
                <w:i/>
                <w:iCs/>
              </w:rPr>
            </w:pPr>
          </w:p>
        </w:tc>
        <w:tc>
          <w:tcPr>
            <w:tcW w:w="7812" w:type="dxa"/>
          </w:tcPr>
          <w:p w14:paraId="66E0469D" w14:textId="77777777" w:rsidR="00E57B05" w:rsidRPr="00FD4CEB" w:rsidRDefault="00E57B05" w:rsidP="00D616C5">
            <w:pPr>
              <w:tabs>
                <w:tab w:val="num" w:pos="560"/>
              </w:tabs>
              <w:spacing w:before="120" w:line="280" w:lineRule="exact"/>
              <w:ind w:right="11"/>
              <w:jc w:val="both"/>
              <w:rPr>
                <w:rFonts w:ascii="Roma Neue" w:hAnsi="Roma Neue" w:cs="Arial"/>
              </w:rPr>
            </w:pPr>
            <w:r w:rsidRPr="00FD4CEB">
              <w:rPr>
                <w:rFonts w:ascii="Roma Neue" w:hAnsi="Roma Neue" w:cs="Arial"/>
              </w:rPr>
              <w:t>occupa un numero di dipendenti inferiore a 15;</w:t>
            </w:r>
          </w:p>
        </w:tc>
      </w:tr>
      <w:tr w:rsidR="00E57B05" w:rsidRPr="00FD4CEB" w14:paraId="67254220" w14:textId="77777777" w:rsidTr="00242825">
        <w:trPr>
          <w:trHeight w:val="466"/>
        </w:trPr>
        <w:tc>
          <w:tcPr>
            <w:tcW w:w="562" w:type="dxa"/>
            <w:vMerge/>
          </w:tcPr>
          <w:p w14:paraId="73D9FCFB" w14:textId="77777777" w:rsidR="00E57B05" w:rsidRPr="00FD4CEB" w:rsidRDefault="00E57B05" w:rsidP="00D616C5">
            <w:pPr>
              <w:rPr>
                <w:rFonts w:ascii="Roma Neue" w:hAnsi="Roma Neue" w:cs="Arial"/>
                <w:i/>
                <w:iCs/>
              </w:rPr>
            </w:pPr>
          </w:p>
        </w:tc>
        <w:tc>
          <w:tcPr>
            <w:tcW w:w="8379" w:type="dxa"/>
            <w:gridSpan w:val="2"/>
          </w:tcPr>
          <w:p w14:paraId="0CCB1D07" w14:textId="77777777" w:rsidR="00E57B05" w:rsidRPr="00FD4CEB" w:rsidRDefault="00E57B05" w:rsidP="00D616C5">
            <w:pPr>
              <w:tabs>
                <w:tab w:val="num" w:pos="560"/>
              </w:tabs>
              <w:spacing w:before="120" w:line="280" w:lineRule="exact"/>
              <w:ind w:right="11"/>
              <w:jc w:val="both"/>
              <w:rPr>
                <w:rFonts w:ascii="Roma Neue" w:hAnsi="Roma Neue" w:cs="Arial"/>
                <w:i/>
                <w:iCs/>
              </w:rPr>
            </w:pPr>
            <w:r w:rsidRPr="00FD4CEB">
              <w:rPr>
                <w:rFonts w:ascii="Roma Neue" w:hAnsi="Roma Neue" w:cs="Arial"/>
                <w:i/>
                <w:iCs/>
              </w:rPr>
              <w:t>Oppure,</w:t>
            </w:r>
          </w:p>
        </w:tc>
      </w:tr>
      <w:tr w:rsidR="00E57B05" w:rsidRPr="00FD4CEB" w14:paraId="1E262F3E" w14:textId="77777777" w:rsidTr="00242825">
        <w:trPr>
          <w:trHeight w:val="922"/>
        </w:trPr>
        <w:tc>
          <w:tcPr>
            <w:tcW w:w="562" w:type="dxa"/>
          </w:tcPr>
          <w:p w14:paraId="1B66A264" w14:textId="77777777" w:rsidR="00E57B05" w:rsidRPr="00FD4CEB" w:rsidRDefault="00E57B05" w:rsidP="00D616C5">
            <w:pPr>
              <w:rPr>
                <w:rFonts w:ascii="Roma Neue" w:eastAsiaTheme="minorHAnsi" w:hAnsi="Roma Neue" w:cs="Arial"/>
              </w:rPr>
            </w:pPr>
          </w:p>
        </w:tc>
        <w:tc>
          <w:tcPr>
            <w:tcW w:w="567" w:type="dxa"/>
          </w:tcPr>
          <w:p w14:paraId="4B7084DC" w14:textId="77777777" w:rsidR="00E57B05" w:rsidRPr="00FD4CEB" w:rsidRDefault="00E57B05" w:rsidP="00D616C5">
            <w:pPr>
              <w:rPr>
                <w:rFonts w:ascii="Roma Neue" w:eastAsiaTheme="minorHAnsi" w:hAnsi="Roma Neue" w:cs="Arial"/>
              </w:rPr>
            </w:pPr>
          </w:p>
          <w:p w14:paraId="36A5BE0B" w14:textId="73C98F1F" w:rsidR="00E57B05" w:rsidRPr="00242825" w:rsidRDefault="00E57B05" w:rsidP="00242825">
            <w:pPr>
              <w:pStyle w:val="Paragrafoelenco"/>
              <w:numPr>
                <w:ilvl w:val="0"/>
                <w:numId w:val="6"/>
              </w:numPr>
              <w:ind w:hanging="745"/>
              <w:rPr>
                <w:rFonts w:ascii="Roma Neue" w:hAnsi="Roma Neue" w:cs="Arial"/>
              </w:rPr>
            </w:pPr>
          </w:p>
        </w:tc>
        <w:tc>
          <w:tcPr>
            <w:tcW w:w="7812" w:type="dxa"/>
          </w:tcPr>
          <w:p w14:paraId="0F7888D6" w14:textId="77777777" w:rsidR="00E57B05" w:rsidRPr="00FD4CEB" w:rsidRDefault="00E57B05" w:rsidP="006D51FD">
            <w:pPr>
              <w:tabs>
                <w:tab w:val="left" w:pos="851"/>
              </w:tabs>
              <w:spacing w:before="120" w:line="280" w:lineRule="exact"/>
              <w:ind w:right="11"/>
              <w:jc w:val="both"/>
              <w:rPr>
                <w:rFonts w:ascii="Roma Neue" w:eastAsiaTheme="minorHAnsi" w:hAnsi="Roma Neue" w:cs="Arial"/>
              </w:rPr>
            </w:pPr>
            <w:r w:rsidRPr="00FD4CEB">
              <w:rPr>
                <w:rFonts w:ascii="Roma Neue" w:hAnsi="Roma Neue" w:cs="Arial"/>
              </w:rPr>
              <w:t>la</w:t>
            </w:r>
            <w:r w:rsidRPr="00FD4CEB">
              <w:rPr>
                <w:rFonts w:ascii="Roma Neue" w:eastAsiaTheme="minorHAnsi" w:hAnsi="Roma Neue" w:cs="Arial"/>
              </w:rPr>
              <w:t xml:space="preserve"> propria azienda pur avendo un numero di dipendenti pari o superiore a 15, non rientra negli obblighi imposti dalla legge n. 68/1999 in quanto il numero dipendenti computabili nella quota ivi prevista risulta inferiore a 15;</w:t>
            </w:r>
          </w:p>
        </w:tc>
      </w:tr>
    </w:tbl>
    <w:p w14:paraId="7E05BD03" w14:textId="77777777" w:rsidR="00E57B05" w:rsidRDefault="00E57B05" w:rsidP="0001610A">
      <w:pPr>
        <w:jc w:val="both"/>
        <w:rPr>
          <w:rFonts w:ascii="Roma Neue" w:hAnsi="Roma Neue" w:cs="Arial"/>
          <w:sz w:val="20"/>
          <w:szCs w:val="20"/>
        </w:rPr>
      </w:pPr>
    </w:p>
    <w:p w14:paraId="6AAA0F22" w14:textId="77777777" w:rsidR="00E57B05" w:rsidRPr="0001610A" w:rsidRDefault="00E57B05" w:rsidP="0001610A">
      <w:pPr>
        <w:jc w:val="both"/>
        <w:rPr>
          <w:rFonts w:ascii="Roma Neue" w:hAnsi="Roma Neue" w:cs="Arial"/>
          <w:sz w:val="20"/>
          <w:szCs w:val="20"/>
        </w:rPr>
      </w:pPr>
    </w:p>
    <w:p w14:paraId="36812FC2" w14:textId="77777777" w:rsidR="00E57B05" w:rsidRDefault="00E57B05" w:rsidP="00E92C64">
      <w:pPr>
        <w:pStyle w:val="Paragrafoelenco"/>
        <w:spacing w:after="0" w:line="240" w:lineRule="auto"/>
        <w:ind w:left="720"/>
        <w:jc w:val="both"/>
        <w:rPr>
          <w:rFonts w:ascii="Roma Neue" w:hAnsi="Roma Neue" w:cs="Arial"/>
          <w:sz w:val="20"/>
          <w:szCs w:val="20"/>
        </w:rPr>
      </w:pPr>
    </w:p>
    <w:p w14:paraId="3D3062E7" w14:textId="77777777" w:rsidR="0081547A" w:rsidRPr="0081547A" w:rsidRDefault="0081547A" w:rsidP="0081547A">
      <w:pPr>
        <w:spacing w:after="0" w:line="240" w:lineRule="auto"/>
        <w:jc w:val="both"/>
        <w:rPr>
          <w:rFonts w:ascii="Roma Neue" w:eastAsia="Arial Unicode MS" w:hAnsi="Roma Neue" w:cs="Arial"/>
          <w:b/>
          <w:bCs/>
          <w:i/>
          <w:iCs/>
          <w:sz w:val="20"/>
          <w:szCs w:val="20"/>
        </w:rPr>
      </w:pPr>
    </w:p>
    <w:p w14:paraId="291C3506" w14:textId="34C4D9F8" w:rsidR="00575F44" w:rsidRPr="00575F44" w:rsidRDefault="00067856" w:rsidP="00575F44">
      <w:pPr>
        <w:pStyle w:val="Paragrafoelenco"/>
        <w:numPr>
          <w:ilvl w:val="0"/>
          <w:numId w:val="4"/>
        </w:numPr>
        <w:spacing w:after="0" w:line="240" w:lineRule="auto"/>
        <w:ind w:left="714" w:hanging="357"/>
        <w:jc w:val="both"/>
        <w:rPr>
          <w:rFonts w:ascii="Roma Neue" w:eastAsia="Arial Unicode MS" w:hAnsi="Roma Neue" w:cs="Arial"/>
          <w:b/>
          <w:bCs/>
          <w:i/>
          <w:iCs/>
          <w:sz w:val="20"/>
          <w:szCs w:val="20"/>
        </w:rPr>
      </w:pPr>
      <w:r>
        <w:rPr>
          <w:rFonts w:ascii="Roma Neue" w:hAnsi="Roma Neue" w:cs="Arial"/>
          <w:sz w:val="20"/>
          <w:szCs w:val="20"/>
        </w:rPr>
        <w:t xml:space="preserve"> </w:t>
      </w:r>
      <w:r w:rsidR="00575F44" w:rsidRPr="00575F44">
        <w:rPr>
          <w:rFonts w:ascii="Roma Neue" w:eastAsia="Arial Unicode MS" w:hAnsi="Roma Neue" w:cs="Arial"/>
          <w:b/>
          <w:bCs/>
          <w:i/>
          <w:iCs/>
          <w:sz w:val="20"/>
          <w:szCs w:val="20"/>
        </w:rPr>
        <w:t>[in caso di adozione di misure di self-</w:t>
      </w:r>
      <w:proofErr w:type="spellStart"/>
      <w:r w:rsidR="00575F44" w:rsidRPr="00575F44">
        <w:rPr>
          <w:rFonts w:ascii="Roma Neue" w:eastAsia="Arial Unicode MS" w:hAnsi="Roma Neue" w:cs="Arial"/>
          <w:b/>
          <w:bCs/>
          <w:i/>
          <w:iCs/>
          <w:sz w:val="20"/>
          <w:szCs w:val="20"/>
        </w:rPr>
        <w:t>cleaning</w:t>
      </w:r>
      <w:proofErr w:type="spellEnd"/>
      <w:r w:rsidR="00575F44" w:rsidRPr="00575F44">
        <w:rPr>
          <w:rFonts w:ascii="Roma Neue" w:eastAsia="Arial Unicode MS" w:hAnsi="Roma Neue" w:cs="Arial"/>
          <w:b/>
          <w:bCs/>
          <w:i/>
          <w:iCs/>
          <w:sz w:val="20"/>
          <w:szCs w:val="20"/>
        </w:rPr>
        <w:t xml:space="preserve">] </w:t>
      </w:r>
    </w:p>
    <w:p w14:paraId="3A2AE200" w14:textId="32289AFA" w:rsidR="00575F44" w:rsidRPr="00575F44" w:rsidRDefault="00FF169A" w:rsidP="00174743">
      <w:pPr>
        <w:pStyle w:val="Paragrafoelenco"/>
        <w:numPr>
          <w:ilvl w:val="0"/>
          <w:numId w:val="20"/>
        </w:numPr>
        <w:spacing w:after="0" w:line="360" w:lineRule="auto"/>
        <w:ind w:left="851" w:hanging="284"/>
        <w:contextualSpacing/>
        <w:jc w:val="both"/>
        <w:rPr>
          <w:rFonts w:ascii="Roma Neue" w:hAnsi="Roma Neue"/>
          <w:sz w:val="20"/>
          <w:szCs w:val="20"/>
        </w:rPr>
      </w:pPr>
      <w:r w:rsidRPr="00575F44">
        <w:rPr>
          <w:rFonts w:ascii="Roma Neue" w:hAnsi="Roma Neue" w:cs="Arial"/>
          <w:sz w:val="20"/>
          <w:szCs w:val="20"/>
          <w:lang w:eastAsia="it-IT"/>
        </w:rPr>
        <w:t xml:space="preserve">Inserisce </w:t>
      </w:r>
      <w:r w:rsidR="00575F44" w:rsidRPr="00575F44">
        <w:rPr>
          <w:rFonts w:ascii="Roma Neue" w:hAnsi="Roma Neue" w:cs="Arial"/>
          <w:sz w:val="20"/>
          <w:szCs w:val="20"/>
          <w:lang w:eastAsia="it-IT"/>
        </w:rPr>
        <w:t xml:space="preserve">nel FVOE la relazione che illustra le misure di self </w:t>
      </w:r>
      <w:proofErr w:type="spellStart"/>
      <w:r w:rsidR="00575F44" w:rsidRPr="00575F44">
        <w:rPr>
          <w:rFonts w:ascii="Roma Neue" w:hAnsi="Roma Neue" w:cs="Arial"/>
          <w:sz w:val="20"/>
          <w:szCs w:val="20"/>
          <w:lang w:eastAsia="it-IT"/>
        </w:rPr>
        <w:t>cleaning</w:t>
      </w:r>
      <w:proofErr w:type="spellEnd"/>
      <w:r w:rsidR="00575F44" w:rsidRPr="00575F44">
        <w:rPr>
          <w:rFonts w:ascii="Roma Neue" w:hAnsi="Roma Neue" w:cs="Arial"/>
          <w:sz w:val="20"/>
          <w:szCs w:val="20"/>
          <w:lang w:eastAsia="it-IT"/>
        </w:rPr>
        <w:t xml:space="preserve"> adottate in relazione alle cause di esclusione che si sono verificate prima della presentazione della presente domanda e indica nel DGUE, il riferimento al documento caricato nel FVOE;</w:t>
      </w:r>
    </w:p>
    <w:p w14:paraId="4734CC11" w14:textId="04464E9E" w:rsidR="00575F44" w:rsidRPr="00FF169A" w:rsidRDefault="00575F44" w:rsidP="00174743">
      <w:pPr>
        <w:spacing w:after="0" w:line="360" w:lineRule="auto"/>
        <w:ind w:left="851" w:hanging="143"/>
        <w:rPr>
          <w:rFonts w:ascii="Roma Neue" w:hAnsi="Roma Neue"/>
          <w:sz w:val="20"/>
          <w:szCs w:val="20"/>
        </w:rPr>
      </w:pPr>
      <w:r w:rsidRPr="00575F44">
        <w:rPr>
          <w:rFonts w:ascii="Roma Neue" w:hAnsi="Roma Neue" w:cs="Arial"/>
          <w:i/>
          <w:iCs/>
          <w:sz w:val="20"/>
          <w:szCs w:val="20"/>
        </w:rPr>
        <w:t>Oppure</w:t>
      </w:r>
      <w:r w:rsidR="00174743">
        <w:rPr>
          <w:rFonts w:ascii="Roma Neue" w:hAnsi="Roma Neue" w:cs="Arial"/>
          <w:i/>
          <w:iCs/>
          <w:sz w:val="20"/>
          <w:szCs w:val="20"/>
        </w:rPr>
        <w:t>,</w:t>
      </w:r>
      <w:r w:rsidRPr="00575F44">
        <w:rPr>
          <w:rFonts w:ascii="Roma Neue" w:hAnsi="Roma Neue" w:cs="Arial"/>
          <w:i/>
          <w:iCs/>
          <w:sz w:val="20"/>
          <w:szCs w:val="20"/>
        </w:rPr>
        <w:t xml:space="preserve"> </w:t>
      </w:r>
    </w:p>
    <w:p w14:paraId="79AD7146" w14:textId="61FBD569" w:rsidR="0061220B" w:rsidRPr="0061220B" w:rsidRDefault="003B32E4" w:rsidP="0061220B">
      <w:pPr>
        <w:pStyle w:val="Paragrafoelenco"/>
        <w:numPr>
          <w:ilvl w:val="0"/>
          <w:numId w:val="20"/>
        </w:numPr>
        <w:spacing w:after="0" w:line="360" w:lineRule="auto"/>
        <w:ind w:left="851" w:hanging="284"/>
        <w:contextualSpacing/>
        <w:jc w:val="both"/>
        <w:rPr>
          <w:rFonts w:ascii="Roma Neue" w:hAnsi="Roma Neue" w:cs="Arial"/>
          <w:sz w:val="20"/>
          <w:szCs w:val="20"/>
          <w:lang w:eastAsia="it-IT"/>
        </w:rPr>
      </w:pPr>
      <w:r>
        <w:rPr>
          <w:rFonts w:ascii="Roma Neue" w:hAnsi="Roma Neue" w:cs="Arial"/>
          <w:sz w:val="20"/>
          <w:szCs w:val="20"/>
          <w:lang w:eastAsia="it-IT"/>
        </w:rPr>
        <w:t>d</w:t>
      </w:r>
      <w:r w:rsidR="00FF169A" w:rsidRPr="00804608">
        <w:rPr>
          <w:rFonts w:ascii="Roma Neue" w:hAnsi="Roma Neue" w:cs="Arial"/>
          <w:sz w:val="20"/>
          <w:szCs w:val="20"/>
          <w:lang w:eastAsia="it-IT"/>
        </w:rPr>
        <w:t>ichiara</w:t>
      </w:r>
      <w:r w:rsidR="00575F44" w:rsidRPr="00804608">
        <w:rPr>
          <w:rFonts w:ascii="Roma Neue" w:hAnsi="Roma Neue" w:cs="Arial"/>
          <w:sz w:val="20"/>
          <w:szCs w:val="20"/>
          <w:lang w:eastAsia="it-IT"/>
        </w:rPr>
        <w:t xml:space="preserve"> che è stato impossibilitato </w:t>
      </w:r>
      <w:proofErr w:type="gramStart"/>
      <w:r w:rsidR="00575F44" w:rsidRPr="00804608">
        <w:rPr>
          <w:rFonts w:ascii="Roma Neue" w:hAnsi="Roma Neue" w:cs="Arial"/>
          <w:sz w:val="20"/>
          <w:szCs w:val="20"/>
          <w:lang w:eastAsia="it-IT"/>
        </w:rPr>
        <w:t>ad</w:t>
      </w:r>
      <w:proofErr w:type="gramEnd"/>
      <w:r w:rsidR="00575F44" w:rsidRPr="00804608">
        <w:rPr>
          <w:rFonts w:ascii="Roma Neue" w:hAnsi="Roma Neue" w:cs="Arial"/>
          <w:sz w:val="20"/>
          <w:szCs w:val="20"/>
          <w:lang w:eastAsia="it-IT"/>
        </w:rPr>
        <w:t xml:space="preserve"> adottare misure di self </w:t>
      </w:r>
      <w:proofErr w:type="spellStart"/>
      <w:r w:rsidR="00575F44" w:rsidRPr="00804608">
        <w:rPr>
          <w:rFonts w:ascii="Roma Neue" w:hAnsi="Roma Neue" w:cs="Arial"/>
          <w:sz w:val="20"/>
          <w:szCs w:val="20"/>
          <w:lang w:eastAsia="it-IT"/>
        </w:rPr>
        <w:t>cleaning</w:t>
      </w:r>
      <w:proofErr w:type="spellEnd"/>
      <w:r w:rsidR="00575F44" w:rsidRPr="00804608">
        <w:rPr>
          <w:rFonts w:ascii="Roma Neue" w:hAnsi="Roma Neue" w:cs="Arial"/>
          <w:sz w:val="20"/>
          <w:szCs w:val="20"/>
          <w:lang w:eastAsia="it-IT"/>
        </w:rPr>
        <w:t xml:space="preserve"> per i seguenti motivi … [</w:t>
      </w:r>
      <w:r w:rsidR="00575F44" w:rsidRPr="00804608">
        <w:rPr>
          <w:rFonts w:ascii="Roma Neue" w:hAnsi="Roma Neue" w:cs="Arial"/>
          <w:i/>
          <w:iCs/>
          <w:sz w:val="20"/>
          <w:szCs w:val="20"/>
          <w:lang w:eastAsia="it-IT"/>
        </w:rPr>
        <w:t>indicare le motivazioni</w:t>
      </w:r>
      <w:r w:rsidR="00575F44" w:rsidRPr="00804608">
        <w:rPr>
          <w:rFonts w:ascii="Roma Neue" w:hAnsi="Roma Neue" w:cs="Arial"/>
          <w:sz w:val="20"/>
          <w:szCs w:val="20"/>
          <w:lang w:eastAsia="it-IT"/>
        </w:rPr>
        <w:t xml:space="preserve">] e si impegna </w:t>
      </w:r>
      <w:proofErr w:type="gramStart"/>
      <w:r w:rsidR="00575F44" w:rsidRPr="00804608">
        <w:rPr>
          <w:rFonts w:ascii="Roma Neue" w:hAnsi="Roma Neue" w:cs="Arial"/>
          <w:sz w:val="20"/>
          <w:szCs w:val="20"/>
          <w:lang w:eastAsia="it-IT"/>
        </w:rPr>
        <w:t>ad</w:t>
      </w:r>
      <w:proofErr w:type="gramEnd"/>
      <w:r w:rsidR="00575F44" w:rsidRPr="00804608">
        <w:rPr>
          <w:rFonts w:ascii="Roma Neue" w:hAnsi="Roma Neue" w:cs="Arial"/>
          <w:sz w:val="20"/>
          <w:szCs w:val="20"/>
          <w:lang w:eastAsia="it-IT"/>
        </w:rPr>
        <w:t xml:space="preserve"> adottare misure idonee e a comunicare le stesse tempestivamente e comunque prima dell’aggiudicazione.</w:t>
      </w:r>
    </w:p>
    <w:p w14:paraId="65BAA16E" w14:textId="0500322E" w:rsidR="00575F44" w:rsidRPr="00804608" w:rsidRDefault="00575F44" w:rsidP="00575F44">
      <w:pPr>
        <w:pStyle w:val="Paragrafoelenco"/>
        <w:numPr>
          <w:ilvl w:val="0"/>
          <w:numId w:val="4"/>
        </w:numPr>
        <w:spacing w:after="0" w:line="240" w:lineRule="auto"/>
        <w:ind w:left="714" w:hanging="357"/>
        <w:jc w:val="both"/>
        <w:rPr>
          <w:rFonts w:ascii="Roma Neue" w:eastAsia="Arial Unicode MS" w:hAnsi="Roma Neue" w:cs="Arial"/>
          <w:b/>
          <w:bCs/>
          <w:i/>
          <w:iCs/>
          <w:sz w:val="20"/>
          <w:szCs w:val="20"/>
        </w:rPr>
      </w:pPr>
      <w:r>
        <w:rPr>
          <w:rFonts w:ascii="Arial" w:eastAsia="Arial Unicode MS" w:hAnsi="Arial" w:cs="Arial"/>
          <w:b/>
          <w:bCs/>
          <w:i/>
          <w:iCs/>
        </w:rPr>
        <w:t xml:space="preserve"> </w:t>
      </w:r>
      <w:r w:rsidRPr="00804608">
        <w:rPr>
          <w:rFonts w:ascii="Roma Neue" w:eastAsia="Arial Unicode MS" w:hAnsi="Roma Neue" w:cs="Arial"/>
          <w:b/>
          <w:bCs/>
          <w:i/>
          <w:iCs/>
          <w:sz w:val="20"/>
          <w:szCs w:val="20"/>
        </w:rPr>
        <w:t>[in caso di adozione di sottoposizione a concordato preventivo con continuità aziendale]</w:t>
      </w:r>
    </w:p>
    <w:p w14:paraId="43CFF74A" w14:textId="6EAEA643" w:rsidR="00575F44" w:rsidRPr="00804608" w:rsidRDefault="00575F44" w:rsidP="00174743">
      <w:pPr>
        <w:pStyle w:val="Paragrafoelenco"/>
        <w:numPr>
          <w:ilvl w:val="0"/>
          <w:numId w:val="20"/>
        </w:numPr>
        <w:spacing w:after="0" w:line="360" w:lineRule="auto"/>
        <w:ind w:left="851" w:hanging="284"/>
        <w:contextualSpacing/>
        <w:jc w:val="both"/>
        <w:rPr>
          <w:rFonts w:ascii="Roma Neue" w:hAnsi="Roma Neue" w:cs="Arial"/>
          <w:bCs/>
          <w:i/>
          <w:sz w:val="20"/>
          <w:szCs w:val="20"/>
        </w:rPr>
      </w:pPr>
      <w:r w:rsidRPr="00804608">
        <w:rPr>
          <w:rFonts w:ascii="Roma Neue" w:hAnsi="Roma Neue" w:cs="Arial"/>
          <w:bCs/>
          <w:sz w:val="20"/>
          <w:szCs w:val="20"/>
        </w:rPr>
        <w:t xml:space="preserve">che il provvedimento di ammissione al concordato è stato emesso il </w:t>
      </w:r>
      <w:r w:rsidR="00FF169A">
        <w:rPr>
          <w:rFonts w:ascii="Roma Neue" w:hAnsi="Roma Neue" w:cs="Arial"/>
          <w:bCs/>
          <w:iCs/>
          <w:spacing w:val="-1"/>
          <w:sz w:val="20"/>
          <w:szCs w:val="20"/>
        </w:rPr>
        <w:t>_____</w:t>
      </w:r>
      <w:r w:rsidRPr="00804608">
        <w:rPr>
          <w:rFonts w:ascii="Roma Neue" w:hAnsi="Roma Neue" w:cs="Arial"/>
          <w:bCs/>
          <w:sz w:val="20"/>
          <w:szCs w:val="20"/>
        </w:rPr>
        <w:t xml:space="preserve"> da </w:t>
      </w:r>
      <w:r w:rsidR="00FF169A">
        <w:rPr>
          <w:rFonts w:ascii="Roma Neue" w:hAnsi="Roma Neue" w:cs="Arial"/>
          <w:bCs/>
          <w:iCs/>
          <w:spacing w:val="-1"/>
          <w:sz w:val="20"/>
          <w:szCs w:val="20"/>
        </w:rPr>
        <w:t>_______</w:t>
      </w:r>
    </w:p>
    <w:p w14:paraId="1288D996" w14:textId="0B3571AA" w:rsidR="00575F44" w:rsidRPr="00804608" w:rsidRDefault="00575F44" w:rsidP="00174743">
      <w:pPr>
        <w:pStyle w:val="Paragrafoelenco"/>
        <w:numPr>
          <w:ilvl w:val="0"/>
          <w:numId w:val="20"/>
        </w:numPr>
        <w:spacing w:after="0" w:line="360" w:lineRule="auto"/>
        <w:ind w:left="851" w:hanging="284"/>
        <w:contextualSpacing/>
        <w:jc w:val="both"/>
        <w:rPr>
          <w:rFonts w:ascii="Roma Neue" w:hAnsi="Roma Neue" w:cs="Arial"/>
          <w:sz w:val="20"/>
          <w:szCs w:val="20"/>
        </w:rPr>
      </w:pPr>
      <w:r w:rsidRPr="00804608">
        <w:rPr>
          <w:rFonts w:ascii="Roma Neue" w:hAnsi="Roma Neue" w:cs="Arial"/>
          <w:sz w:val="20"/>
          <w:szCs w:val="20"/>
        </w:rPr>
        <w:t xml:space="preserve">che il provvedimento di autorizzazione a partecipare alle gare è stato emesso il </w:t>
      </w:r>
      <w:r w:rsidR="00FF169A">
        <w:rPr>
          <w:rFonts w:ascii="Roma Neue" w:hAnsi="Roma Neue" w:cs="Arial"/>
          <w:bCs/>
          <w:iCs/>
          <w:spacing w:val="-1"/>
          <w:sz w:val="20"/>
          <w:szCs w:val="20"/>
        </w:rPr>
        <w:t>_____</w:t>
      </w:r>
      <w:r w:rsidRPr="00804608">
        <w:rPr>
          <w:rFonts w:ascii="Roma Neue" w:hAnsi="Roma Neue" w:cs="Arial"/>
          <w:sz w:val="20"/>
          <w:szCs w:val="20"/>
        </w:rPr>
        <w:t>d</w:t>
      </w:r>
      <w:r w:rsidR="00FF169A">
        <w:rPr>
          <w:rFonts w:ascii="Roma Neue" w:hAnsi="Roma Neue" w:cs="Arial"/>
          <w:sz w:val="20"/>
          <w:szCs w:val="20"/>
        </w:rPr>
        <w:t>a____</w:t>
      </w:r>
      <w:r w:rsidR="00D74C01">
        <w:rPr>
          <w:rFonts w:ascii="Roma Neue" w:hAnsi="Roma Neue"/>
          <w:i/>
          <w:sz w:val="20"/>
          <w:szCs w:val="20"/>
        </w:rPr>
        <w:t>___</w:t>
      </w:r>
    </w:p>
    <w:p w14:paraId="2710145A" w14:textId="7A281C9D" w:rsidR="00575F44" w:rsidRPr="00804608" w:rsidRDefault="00575F44" w:rsidP="00575F44">
      <w:pPr>
        <w:pStyle w:val="Paragrafoelenco"/>
        <w:keepLines/>
        <w:tabs>
          <w:tab w:val="left" w:pos="8647"/>
        </w:tabs>
        <w:spacing w:after="0" w:line="360" w:lineRule="auto"/>
        <w:ind w:left="0"/>
        <w:rPr>
          <w:rFonts w:ascii="Roma Neue" w:hAnsi="Roma Neue" w:cs="Arial"/>
          <w:sz w:val="20"/>
          <w:szCs w:val="20"/>
        </w:rPr>
      </w:pPr>
      <w:r w:rsidRPr="00804608">
        <w:rPr>
          <w:rFonts w:ascii="Roma Neue" w:hAnsi="Roma Neue" w:cs="Arial"/>
          <w:i/>
          <w:sz w:val="20"/>
          <w:szCs w:val="20"/>
        </w:rPr>
        <w:t xml:space="preserve">        </w:t>
      </w:r>
      <w:r w:rsidR="00174743">
        <w:rPr>
          <w:rFonts w:ascii="Roma Neue" w:hAnsi="Roma Neue" w:cs="Arial"/>
          <w:i/>
          <w:sz w:val="20"/>
          <w:szCs w:val="20"/>
        </w:rPr>
        <w:t xml:space="preserve">    </w:t>
      </w:r>
      <w:r w:rsidRPr="00804608">
        <w:rPr>
          <w:rFonts w:ascii="Roma Neue" w:hAnsi="Roma Neue" w:cs="Arial"/>
          <w:i/>
          <w:sz w:val="20"/>
          <w:szCs w:val="20"/>
        </w:rPr>
        <w:t>(solo in caso di raggruppamento)</w:t>
      </w:r>
      <w:r w:rsidRPr="00804608">
        <w:rPr>
          <w:rFonts w:ascii="Roma Neue" w:hAnsi="Roma Neue" w:cs="Arial"/>
          <w:sz w:val="20"/>
          <w:szCs w:val="20"/>
        </w:rPr>
        <w:t xml:space="preserve">  </w:t>
      </w:r>
    </w:p>
    <w:p w14:paraId="13B53A7E" w14:textId="1C563A29" w:rsidR="00575F44" w:rsidRPr="00804608" w:rsidRDefault="00575F44" w:rsidP="00174743">
      <w:pPr>
        <w:pStyle w:val="Paragrafoelenco"/>
        <w:numPr>
          <w:ilvl w:val="0"/>
          <w:numId w:val="20"/>
        </w:numPr>
        <w:spacing w:after="0" w:line="360" w:lineRule="auto"/>
        <w:ind w:left="851" w:hanging="284"/>
        <w:contextualSpacing/>
        <w:jc w:val="both"/>
        <w:rPr>
          <w:rFonts w:ascii="Roma Neue" w:hAnsi="Roma Neue" w:cs="Arial"/>
          <w:sz w:val="20"/>
          <w:szCs w:val="20"/>
        </w:rPr>
      </w:pPr>
      <w:r w:rsidRPr="00804608">
        <w:rPr>
          <w:rFonts w:ascii="Roma Neue" w:hAnsi="Roma Neue" w:cs="Arial"/>
          <w:sz w:val="20"/>
          <w:szCs w:val="20"/>
        </w:rPr>
        <w:t>che le altre imprese aderenti al raggruppamento non sono assoggettate ad una procedura concorsuale, ai sensi dell’articolo 95, commi 4 e 5, del decreto legislativo n. 14/2019.</w:t>
      </w:r>
    </w:p>
    <w:p w14:paraId="3F96C999" w14:textId="61B3CEF7" w:rsidR="006D51FD" w:rsidRPr="00804608" w:rsidRDefault="003B32E4" w:rsidP="00174743">
      <w:pPr>
        <w:pStyle w:val="Paragrafoelenco"/>
        <w:numPr>
          <w:ilvl w:val="0"/>
          <w:numId w:val="20"/>
        </w:numPr>
        <w:spacing w:after="0" w:line="360" w:lineRule="auto"/>
        <w:ind w:left="851" w:hanging="284"/>
        <w:contextualSpacing/>
        <w:jc w:val="both"/>
        <w:rPr>
          <w:rFonts w:ascii="Roma Neue" w:hAnsi="Roma Neue" w:cs="Arial"/>
          <w:sz w:val="20"/>
          <w:szCs w:val="20"/>
        </w:rPr>
      </w:pPr>
      <w:r>
        <w:rPr>
          <w:rFonts w:ascii="Roma Neue" w:hAnsi="Roma Neue" w:cs="Arial"/>
          <w:bCs/>
          <w:sz w:val="20"/>
          <w:szCs w:val="20"/>
        </w:rPr>
        <w:t>a</w:t>
      </w:r>
      <w:r w:rsidR="00804608" w:rsidRPr="00804608">
        <w:rPr>
          <w:rFonts w:ascii="Roma Neue" w:hAnsi="Roma Neue" w:cs="Arial"/>
          <w:bCs/>
          <w:sz w:val="20"/>
          <w:szCs w:val="20"/>
        </w:rPr>
        <w:t>llega</w:t>
      </w:r>
      <w:r w:rsidR="00575F44" w:rsidRPr="00804608">
        <w:rPr>
          <w:rFonts w:ascii="Roma Neue" w:hAnsi="Roma Neue" w:cs="Arial"/>
          <w:sz w:val="20"/>
          <w:szCs w:val="20"/>
        </w:rPr>
        <w:t xml:space="preserve"> la relazione di un professionista in possesso dei requisiti di cui all'articolo 2, comma 1, lettera o) del decreto legislativo succitato che attesta la conformità al piano e la ragionevole capacità di adempimento del contratto.</w:t>
      </w:r>
    </w:p>
    <w:p w14:paraId="16C0CDEC" w14:textId="77777777" w:rsidR="006D51FD" w:rsidRPr="00F86AA9" w:rsidRDefault="006D51FD" w:rsidP="00D42C91">
      <w:pPr>
        <w:pStyle w:val="Paragrafoelenco"/>
        <w:numPr>
          <w:ilvl w:val="0"/>
          <w:numId w:val="4"/>
        </w:numPr>
        <w:spacing w:after="70" w:line="360" w:lineRule="auto"/>
        <w:ind w:left="426" w:hanging="426"/>
        <w:contextualSpacing/>
        <w:jc w:val="both"/>
        <w:rPr>
          <w:rFonts w:ascii="Roma Neue" w:hAnsi="Roma Neue" w:cs="Arial"/>
          <w:sz w:val="20"/>
          <w:szCs w:val="20"/>
        </w:rPr>
      </w:pPr>
      <w:r w:rsidRPr="00C30ADF">
        <w:rPr>
          <w:rFonts w:ascii="Roma Neue" w:hAnsi="Roma Neue" w:cs="Arial"/>
          <w:b/>
          <w:sz w:val="20"/>
          <w:szCs w:val="20"/>
        </w:rPr>
        <w:t>[</w:t>
      </w:r>
      <w:r w:rsidRPr="00D42C91">
        <w:rPr>
          <w:rFonts w:ascii="Roma Neue" w:hAnsi="Roma Neue" w:cs="Arial"/>
          <w:b/>
          <w:bCs/>
          <w:i/>
          <w:iCs/>
          <w:sz w:val="20"/>
          <w:szCs w:val="20"/>
        </w:rPr>
        <w:t>In caso di sottoposizione a sequestro o confisca ai sensi dell'articolo 240-bis del Codice penale o degli articoli 20 e 24 del decreto legislativo 6 settembre 2011, n. 159, e affidamento a custode o amministratore giudiziario o finanziario. La dichiarazione è resa per gli effetti dell’articolo 96, comma 13, del Codice</w:t>
      </w:r>
      <w:r w:rsidRPr="00F86AA9">
        <w:rPr>
          <w:rFonts w:ascii="Roma Neue" w:hAnsi="Roma Neue" w:cs="Arial"/>
          <w:sz w:val="20"/>
          <w:szCs w:val="20"/>
        </w:rPr>
        <w:t>]</w:t>
      </w:r>
    </w:p>
    <w:p w14:paraId="01AF82D0" w14:textId="33020199" w:rsidR="00174743" w:rsidRPr="00D74C01" w:rsidRDefault="006D51FD" w:rsidP="00D74C01">
      <w:pPr>
        <w:pStyle w:val="Paragrafoelenco"/>
        <w:numPr>
          <w:ilvl w:val="0"/>
          <w:numId w:val="20"/>
        </w:numPr>
        <w:spacing w:after="0" w:line="360" w:lineRule="auto"/>
        <w:ind w:left="851" w:hanging="284"/>
        <w:contextualSpacing/>
        <w:jc w:val="both"/>
        <w:rPr>
          <w:rFonts w:ascii="Roma Neue" w:hAnsi="Roma Neue" w:cs="Arial"/>
          <w:sz w:val="20"/>
          <w:szCs w:val="20"/>
        </w:rPr>
      </w:pPr>
      <w:r w:rsidRPr="00F86AA9">
        <w:rPr>
          <w:rFonts w:ascii="Roma Neue" w:hAnsi="Roma Neue" w:cs="Arial"/>
          <w:sz w:val="20"/>
          <w:szCs w:val="20"/>
        </w:rPr>
        <w:t xml:space="preserve">che è stato emesso il provvedimento </w:t>
      </w:r>
      <w:r w:rsidR="007C7BCD">
        <w:rPr>
          <w:rFonts w:ascii="Roma Neue" w:hAnsi="Roma Neue" w:cs="Arial"/>
          <w:sz w:val="20"/>
          <w:szCs w:val="20"/>
        </w:rPr>
        <w:t>_____</w:t>
      </w:r>
      <w:r w:rsidRPr="00F86AA9">
        <w:rPr>
          <w:rFonts w:ascii="Roma Neue" w:hAnsi="Roma Neue" w:cs="Arial"/>
          <w:sz w:val="20"/>
          <w:szCs w:val="20"/>
        </w:rPr>
        <w:t xml:space="preserve"> (</w:t>
      </w:r>
      <w:r w:rsidRPr="00575F44">
        <w:rPr>
          <w:rFonts w:ascii="Roma Neue" w:hAnsi="Roma Neue" w:cs="Arial"/>
          <w:i/>
          <w:iCs/>
          <w:sz w:val="20"/>
          <w:szCs w:val="20"/>
        </w:rPr>
        <w:t xml:space="preserve">indicare il tipo di provvedimento … Sottoposizione a sequestro o confisca ai sensi dell'articolo 240-bis del </w:t>
      </w:r>
      <w:r w:rsidR="004640E8" w:rsidRPr="00575F44">
        <w:rPr>
          <w:rFonts w:ascii="Roma Neue" w:hAnsi="Roma Neue" w:cs="Arial"/>
          <w:i/>
          <w:iCs/>
          <w:sz w:val="20"/>
          <w:szCs w:val="20"/>
        </w:rPr>
        <w:t>Codice penale</w:t>
      </w:r>
      <w:r w:rsidRPr="00575F44">
        <w:rPr>
          <w:rFonts w:ascii="Roma Neue" w:hAnsi="Roma Neue" w:cs="Arial"/>
          <w:i/>
          <w:iCs/>
          <w:sz w:val="20"/>
          <w:szCs w:val="20"/>
        </w:rPr>
        <w:t xml:space="preserve"> o degli articoli 20 e 24 del </w:t>
      </w:r>
      <w:r w:rsidRPr="00575F44">
        <w:rPr>
          <w:rFonts w:ascii="Roma Neue" w:hAnsi="Roma Neue" w:cs="Arial"/>
          <w:i/>
          <w:iCs/>
          <w:sz w:val="20"/>
          <w:szCs w:val="20"/>
        </w:rPr>
        <w:lastRenderedPageBreak/>
        <w:t>decreto legislativo 6 settembre 2011, n. 159, e affidamento a custode o amministratore giudiziario o finanziario)</w:t>
      </w:r>
      <w:r w:rsidRPr="00F86AA9">
        <w:rPr>
          <w:rFonts w:ascii="Roma Neue" w:hAnsi="Roma Neue" w:cs="Arial"/>
          <w:sz w:val="20"/>
          <w:szCs w:val="20"/>
        </w:rPr>
        <w:t xml:space="preserve"> in data </w:t>
      </w:r>
      <w:r w:rsidR="007C7BCD">
        <w:rPr>
          <w:rFonts w:ascii="Roma Neue" w:hAnsi="Roma Neue" w:cs="Arial"/>
          <w:sz w:val="20"/>
          <w:szCs w:val="20"/>
        </w:rPr>
        <w:t>_____</w:t>
      </w:r>
      <w:r w:rsidRPr="00F86AA9">
        <w:rPr>
          <w:rFonts w:ascii="Roma Neue" w:hAnsi="Roma Neue" w:cs="Arial"/>
          <w:sz w:val="20"/>
          <w:szCs w:val="20"/>
        </w:rPr>
        <w:t xml:space="preserve"> da parte </w:t>
      </w:r>
      <w:r w:rsidR="002F3A4B" w:rsidRPr="00F86AA9">
        <w:rPr>
          <w:rFonts w:ascii="Roma Neue" w:hAnsi="Roma Neue" w:cs="Arial"/>
          <w:sz w:val="20"/>
          <w:szCs w:val="20"/>
        </w:rPr>
        <w:t>di _</w:t>
      </w:r>
      <w:r w:rsidR="007C7BCD">
        <w:rPr>
          <w:rFonts w:ascii="Roma Neue" w:hAnsi="Roma Neue" w:cs="Arial"/>
          <w:sz w:val="20"/>
          <w:szCs w:val="20"/>
        </w:rPr>
        <w:t>____</w:t>
      </w:r>
    </w:p>
    <w:p w14:paraId="1FE36C9B" w14:textId="48FC0676" w:rsidR="00D771BA" w:rsidRPr="00D771BA" w:rsidRDefault="00D771BA" w:rsidP="00D771BA">
      <w:pPr>
        <w:pStyle w:val="Paragrafoelenco"/>
        <w:numPr>
          <w:ilvl w:val="0"/>
          <w:numId w:val="4"/>
        </w:numPr>
        <w:spacing w:after="70" w:line="360" w:lineRule="auto"/>
        <w:ind w:left="426" w:hanging="426"/>
        <w:contextualSpacing/>
        <w:jc w:val="both"/>
        <w:rPr>
          <w:rFonts w:ascii="Roma Neue" w:hAnsi="Roma Neue" w:cs="Arial"/>
          <w:sz w:val="20"/>
          <w:szCs w:val="20"/>
        </w:rPr>
      </w:pPr>
      <w:r w:rsidRPr="00D771BA">
        <w:rPr>
          <w:rFonts w:ascii="Roma Neue" w:hAnsi="Roma Neue" w:cs="Arial"/>
          <w:sz w:val="20"/>
          <w:szCs w:val="20"/>
        </w:rPr>
        <w:t>di essere pienamente edotto di tutte le circostanze di fatto e di luogo riguardanti l'esecuzione delle prestazioni</w:t>
      </w:r>
      <w:r>
        <w:rPr>
          <w:rFonts w:ascii="Roma Neue" w:hAnsi="Roma Neue" w:cs="Arial"/>
          <w:sz w:val="20"/>
          <w:szCs w:val="20"/>
        </w:rPr>
        <w:t xml:space="preserve"> oggetto</w:t>
      </w:r>
      <w:r w:rsidRPr="00D771BA">
        <w:rPr>
          <w:rFonts w:ascii="Roma Neue" w:hAnsi="Roma Neue" w:cs="Arial"/>
          <w:sz w:val="20"/>
          <w:szCs w:val="20"/>
        </w:rPr>
        <w:t xml:space="preserve"> dell'appalto;</w:t>
      </w:r>
    </w:p>
    <w:p w14:paraId="602A1973" w14:textId="60617D4B" w:rsidR="00D771BA" w:rsidRPr="00D771BA" w:rsidRDefault="00D771BA" w:rsidP="00D771BA">
      <w:pPr>
        <w:pStyle w:val="Paragrafoelenco"/>
        <w:numPr>
          <w:ilvl w:val="0"/>
          <w:numId w:val="4"/>
        </w:numPr>
        <w:spacing w:after="70" w:line="360" w:lineRule="auto"/>
        <w:ind w:left="426" w:hanging="426"/>
        <w:contextualSpacing/>
        <w:jc w:val="both"/>
        <w:rPr>
          <w:rFonts w:ascii="Roma Neue" w:hAnsi="Roma Neue" w:cs="Arial"/>
          <w:sz w:val="20"/>
          <w:szCs w:val="20"/>
        </w:rPr>
      </w:pPr>
      <w:r w:rsidRPr="00D771BA">
        <w:rPr>
          <w:rFonts w:ascii="Roma Neue" w:hAnsi="Roma Neue" w:cs="Arial"/>
          <w:sz w:val="20"/>
          <w:szCs w:val="20"/>
        </w:rPr>
        <w:t>di avere piena ed esaustiva conoscenza dello stato, delle circostanze e delle condizioni dei luoghi ove saranno</w:t>
      </w:r>
      <w:r>
        <w:rPr>
          <w:rFonts w:ascii="Roma Neue" w:hAnsi="Roma Neue" w:cs="Arial"/>
          <w:sz w:val="20"/>
          <w:szCs w:val="20"/>
        </w:rPr>
        <w:t xml:space="preserve"> </w:t>
      </w:r>
      <w:r w:rsidRPr="00D771BA">
        <w:rPr>
          <w:rFonts w:ascii="Roma Neue" w:hAnsi="Roma Neue" w:cs="Arial"/>
          <w:sz w:val="20"/>
          <w:szCs w:val="20"/>
        </w:rPr>
        <w:t>eseguiti i lavori e di riconoscere che tale conoscenza è idonea a garantire la corretta e regolare esecuzione dei</w:t>
      </w:r>
      <w:r>
        <w:rPr>
          <w:rFonts w:ascii="Roma Neue" w:hAnsi="Roma Neue" w:cs="Arial"/>
          <w:sz w:val="20"/>
          <w:szCs w:val="20"/>
        </w:rPr>
        <w:t xml:space="preserve"> </w:t>
      </w:r>
      <w:r w:rsidRPr="00D771BA">
        <w:rPr>
          <w:rFonts w:ascii="Roma Neue" w:hAnsi="Roma Neue" w:cs="Arial"/>
          <w:sz w:val="20"/>
          <w:szCs w:val="20"/>
        </w:rPr>
        <w:t>lavori;</w:t>
      </w:r>
    </w:p>
    <w:p w14:paraId="40866384" w14:textId="2696980F" w:rsidR="00D90787" w:rsidRDefault="007C7BCD" w:rsidP="00F65FA0">
      <w:pPr>
        <w:pStyle w:val="Paragrafoelenco"/>
        <w:numPr>
          <w:ilvl w:val="0"/>
          <w:numId w:val="4"/>
        </w:numPr>
        <w:spacing w:after="70" w:line="360" w:lineRule="auto"/>
        <w:ind w:left="426" w:hanging="426"/>
        <w:contextualSpacing/>
        <w:jc w:val="both"/>
        <w:rPr>
          <w:rFonts w:ascii="Roma Neue" w:hAnsi="Roma Neue" w:cs="Arial"/>
          <w:sz w:val="20"/>
          <w:szCs w:val="20"/>
        </w:rPr>
      </w:pPr>
      <w:r w:rsidRPr="007C7BCD">
        <w:rPr>
          <w:rFonts w:ascii="Roma Neue" w:hAnsi="Roma Neue" w:cs="Arial"/>
          <w:sz w:val="20"/>
          <w:szCs w:val="20"/>
        </w:rPr>
        <w:t>di prendere atto di quanto previsto dalla Lettera di invito in ordine all’esecuzione anticipata dei lavori prima della stipula del contratto e dell’espletamento dei controlli sui requisiti e, conseguentemente, di impegnarsi, in caso di aggiudicazione, ad assicurare la piena e immediata disponibilità operativa, garantendo l’avvio dell’esecuzione delle attività oggetto del contratto su richiesta del RUP, immediatamente e comunque entro e non oltre due (2) giorni lavorativi dal ricevimento della richiesta, ai sensi dell’art. 16 del Capitolato Speciale d’Appalto.</w:t>
      </w:r>
    </w:p>
    <w:p w14:paraId="0E6C24D2" w14:textId="77777777" w:rsidR="00F65FA0" w:rsidRPr="00F65FA0" w:rsidRDefault="00F65FA0" w:rsidP="00F65FA0">
      <w:pPr>
        <w:pStyle w:val="Paragrafoelenco"/>
        <w:spacing w:after="70" w:line="360" w:lineRule="auto"/>
        <w:ind w:left="426"/>
        <w:contextualSpacing/>
        <w:jc w:val="both"/>
        <w:rPr>
          <w:rFonts w:ascii="Roma Neue" w:hAnsi="Roma Neue" w:cs="Arial"/>
          <w:sz w:val="20"/>
          <w:szCs w:val="20"/>
        </w:rPr>
      </w:pPr>
    </w:p>
    <w:tbl>
      <w:tblPr>
        <w:tblW w:w="4926"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2F2F2" w:themeFill="background1" w:themeFillShade="F2"/>
        <w:tblCellMar>
          <w:left w:w="70" w:type="dxa"/>
          <w:right w:w="70" w:type="dxa"/>
        </w:tblCellMar>
        <w:tblLook w:val="0000" w:firstRow="0" w:lastRow="0" w:firstColumn="0" w:lastColumn="0" w:noHBand="0" w:noVBand="0"/>
      </w:tblPr>
      <w:tblGrid>
        <w:gridCol w:w="9486"/>
      </w:tblGrid>
      <w:tr w:rsidR="00D90787" w:rsidRPr="00FD4CEB" w14:paraId="208FF32F" w14:textId="77777777" w:rsidTr="002D6C0E">
        <w:trPr>
          <w:trHeight w:val="815"/>
        </w:trPr>
        <w:tc>
          <w:tcPr>
            <w:tcW w:w="5000" w:type="pct"/>
            <w:shd w:val="clear" w:color="auto" w:fill="F2F2F2" w:themeFill="background1" w:themeFillShade="F2"/>
            <w:vAlign w:val="center"/>
          </w:tcPr>
          <w:p w14:paraId="23F9825B" w14:textId="77777777" w:rsidR="00D90787" w:rsidRDefault="00D90787" w:rsidP="00D90787">
            <w:pPr>
              <w:spacing w:after="70" w:line="360" w:lineRule="auto"/>
              <w:contextualSpacing/>
              <w:jc w:val="both"/>
              <w:rPr>
                <w:b/>
                <w:bCs/>
              </w:rPr>
            </w:pPr>
            <w:r w:rsidRPr="00BC1035">
              <w:rPr>
                <w:rFonts w:ascii="Roma Neue" w:hAnsi="Roma Neue" w:cs="Arial"/>
                <w:b/>
                <w:bCs/>
                <w:sz w:val="20"/>
                <w:szCs w:val="20"/>
              </w:rPr>
              <w:t>Gli operatori economici sono tenuti a compilare integralmente il DGUE in ogni sua parte, inserendo nella Parte II – Sezione B tutti i dati identificativi (nome, cognome, data e luogo di nascita, codice fiscale, residenza, ecc.) di tutti i soggetti di cui all’art. 94, commi 3 e 4, del D.lgs. 36/2023</w:t>
            </w:r>
            <w:r>
              <w:rPr>
                <w:rFonts w:ascii="Roma Neue" w:hAnsi="Roma Neue" w:cs="Arial"/>
                <w:b/>
                <w:bCs/>
                <w:sz w:val="20"/>
                <w:szCs w:val="20"/>
              </w:rPr>
              <w:t>, secondo quanto previsto nella lettera di invito</w:t>
            </w:r>
            <w:r w:rsidRPr="00BC1035">
              <w:rPr>
                <w:rFonts w:ascii="Roma Neue" w:hAnsi="Roma Neue" w:cs="Arial"/>
                <w:b/>
                <w:bCs/>
                <w:sz w:val="20"/>
                <w:szCs w:val="20"/>
              </w:rPr>
              <w:t>.</w:t>
            </w:r>
            <w:r w:rsidRPr="00BC1035">
              <w:rPr>
                <w:b/>
                <w:bCs/>
              </w:rPr>
              <w:t xml:space="preserve"> </w:t>
            </w:r>
            <w:r w:rsidRPr="00BC1035">
              <w:rPr>
                <w:rFonts w:ascii="Roma Neue" w:hAnsi="Roma Neue" w:cs="Arial"/>
                <w:b/>
                <w:bCs/>
                <w:sz w:val="20"/>
                <w:szCs w:val="20"/>
              </w:rPr>
              <w:t>Si precisa che, in caso di soci persone giuridiche, sono indicati anche i relativi amministratori, ai sensi della normativa vigente.</w:t>
            </w:r>
            <w:r w:rsidRPr="00BC1035">
              <w:rPr>
                <w:b/>
                <w:bCs/>
              </w:rPr>
              <w:t xml:space="preserve"> </w:t>
            </w:r>
          </w:p>
          <w:p w14:paraId="7181EDE2" w14:textId="4595EEDE" w:rsidR="00D90787" w:rsidRPr="00D90787" w:rsidRDefault="00D90787" w:rsidP="00D90787">
            <w:pPr>
              <w:spacing w:after="70" w:line="360" w:lineRule="auto"/>
              <w:contextualSpacing/>
              <w:jc w:val="both"/>
              <w:rPr>
                <w:b/>
                <w:bCs/>
              </w:rPr>
            </w:pPr>
            <w:r w:rsidRPr="00BC1035">
              <w:rPr>
                <w:rFonts w:ascii="Roma Neue" w:hAnsi="Roma Neue" w:cs="Arial"/>
                <w:b/>
                <w:bCs/>
                <w:sz w:val="20"/>
                <w:szCs w:val="20"/>
              </w:rPr>
              <w:t>Qualora tali informazioni siano contenute in apposito elenco allegato al DGUE, si rinvia integralmente a detto elenco, che deve risultare coerente e aggiornato.</w:t>
            </w:r>
          </w:p>
        </w:tc>
      </w:tr>
    </w:tbl>
    <w:p w14:paraId="63496A80" w14:textId="77777777" w:rsidR="00174743" w:rsidRDefault="00174743" w:rsidP="00174743">
      <w:pPr>
        <w:autoSpaceDE w:val="0"/>
        <w:autoSpaceDN w:val="0"/>
        <w:adjustRightInd w:val="0"/>
        <w:spacing w:after="0" w:line="240" w:lineRule="auto"/>
        <w:rPr>
          <w:rFonts w:ascii="CIDFont+F4" w:eastAsiaTheme="minorHAnsi" w:hAnsi="CIDFont+F4" w:cs="CIDFont+F4"/>
        </w:rPr>
      </w:pPr>
    </w:p>
    <w:p w14:paraId="4AA42735" w14:textId="77777777" w:rsidR="0028613F" w:rsidRDefault="0028613F" w:rsidP="00174743">
      <w:pPr>
        <w:autoSpaceDE w:val="0"/>
        <w:autoSpaceDN w:val="0"/>
        <w:adjustRightInd w:val="0"/>
        <w:spacing w:after="0" w:line="240" w:lineRule="auto"/>
        <w:rPr>
          <w:rFonts w:ascii="CIDFont+F4" w:eastAsiaTheme="minorHAnsi" w:hAnsi="CIDFont+F4" w:cs="CIDFont+F4"/>
        </w:rPr>
      </w:pPr>
    </w:p>
    <w:p w14:paraId="30A12371" w14:textId="77777777" w:rsidR="0001610A" w:rsidRPr="00FD4CEB" w:rsidRDefault="0001610A" w:rsidP="00827D16">
      <w:pPr>
        <w:spacing w:before="120" w:after="120" w:line="280" w:lineRule="exact"/>
        <w:ind w:right="11"/>
        <w:jc w:val="both"/>
        <w:rPr>
          <w:rFonts w:ascii="Roma Neue" w:hAnsi="Roma Neue" w:cs="Arial"/>
          <w:sz w:val="20"/>
          <w:szCs w:val="20"/>
        </w:rPr>
      </w:pPr>
      <w:r w:rsidRPr="00FD4CEB">
        <w:rPr>
          <w:rFonts w:ascii="Roma Neue" w:hAnsi="Roma Neue" w:cs="Arial"/>
          <w:sz w:val="20"/>
          <w:szCs w:val="20"/>
        </w:rPr>
        <w:t>L’operatore economico,</w:t>
      </w:r>
    </w:p>
    <w:tbl>
      <w:tblPr>
        <w:tblW w:w="3789"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03"/>
        <w:gridCol w:w="5193"/>
      </w:tblGrid>
      <w:tr w:rsidR="0001610A" w:rsidRPr="00FD4CEB" w14:paraId="4EAC7BCA" w14:textId="77777777" w:rsidTr="00D616C5">
        <w:trPr>
          <w:trHeight w:val="511"/>
        </w:trPr>
        <w:tc>
          <w:tcPr>
            <w:tcW w:w="1441" w:type="pct"/>
            <w:vAlign w:val="center"/>
          </w:tcPr>
          <w:p w14:paraId="30D9770D"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Luogo</w:t>
            </w:r>
          </w:p>
        </w:tc>
        <w:tc>
          <w:tcPr>
            <w:tcW w:w="3559" w:type="pct"/>
            <w:vAlign w:val="center"/>
          </w:tcPr>
          <w:p w14:paraId="21B8EEC3"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Data</w:t>
            </w:r>
          </w:p>
        </w:tc>
      </w:tr>
      <w:tr w:rsidR="0001610A" w:rsidRPr="00FD4CEB" w14:paraId="4277F41F" w14:textId="77777777" w:rsidTr="00D616C5">
        <w:trPr>
          <w:trHeight w:val="561"/>
        </w:trPr>
        <w:tc>
          <w:tcPr>
            <w:tcW w:w="1441" w:type="pct"/>
            <w:vAlign w:val="center"/>
          </w:tcPr>
          <w:p w14:paraId="4A15E320"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c>
          <w:tcPr>
            <w:tcW w:w="3559" w:type="pct"/>
            <w:vAlign w:val="center"/>
          </w:tcPr>
          <w:p w14:paraId="44B72E4C"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r>
      <w:tr w:rsidR="0001610A" w:rsidRPr="00FD4CEB" w14:paraId="5705522F" w14:textId="77777777" w:rsidTr="00D616C5">
        <w:trPr>
          <w:trHeight w:val="1023"/>
        </w:trPr>
        <w:tc>
          <w:tcPr>
            <w:tcW w:w="5000" w:type="pct"/>
            <w:gridSpan w:val="2"/>
            <w:vAlign w:val="center"/>
          </w:tcPr>
          <w:p w14:paraId="0EDD334A" w14:textId="77777777" w:rsidR="0001610A" w:rsidRPr="00FD4CEB" w:rsidRDefault="0001610A" w:rsidP="00D616C5">
            <w:pPr>
              <w:spacing w:before="120" w:after="0" w:line="280" w:lineRule="exact"/>
              <w:ind w:right="11"/>
              <w:jc w:val="both"/>
              <w:rPr>
                <w:rFonts w:ascii="Roma Neue" w:hAnsi="Roma Neue" w:cs="Arial"/>
                <w:b/>
                <w:sz w:val="20"/>
                <w:szCs w:val="20"/>
              </w:rPr>
            </w:pPr>
            <w:r w:rsidRPr="00FD4CEB">
              <w:rPr>
                <w:rFonts w:ascii="Roma Neue" w:hAnsi="Roma Neue" w:cs="Arial"/>
                <w:b/>
                <w:sz w:val="20"/>
                <w:szCs w:val="20"/>
              </w:rPr>
              <w:t>Sottoscritto digitalmente da:</w:t>
            </w:r>
            <w:r w:rsidRPr="00FD4CEB">
              <w:rPr>
                <w:rFonts w:ascii="Roma Neue" w:hAnsi="Roma Neue" w:cs="Arial"/>
                <w:b/>
                <w:sz w:val="20"/>
                <w:szCs w:val="20"/>
              </w:rPr>
              <w:fldChar w:fldCharType="begin">
                <w:ffData>
                  <w:name w:val="Testo656"/>
                  <w:enabled/>
                  <w:calcOnExit w:val="0"/>
                  <w:textInput/>
                </w:ffData>
              </w:fldChar>
            </w:r>
            <w:r w:rsidRPr="00FD4CEB">
              <w:rPr>
                <w:rFonts w:ascii="Roma Neue" w:hAnsi="Roma Neue" w:cs="Arial"/>
                <w:b/>
                <w:sz w:val="20"/>
                <w:szCs w:val="20"/>
              </w:rPr>
              <w:instrText xml:space="preserve"> FORMTEXT </w:instrText>
            </w:r>
            <w:r w:rsidRPr="00FD4CEB">
              <w:rPr>
                <w:rFonts w:ascii="Roma Neue" w:hAnsi="Roma Neue" w:cs="Arial"/>
                <w:b/>
                <w:sz w:val="20"/>
                <w:szCs w:val="20"/>
              </w:rPr>
            </w:r>
            <w:r w:rsidRPr="00FD4CEB">
              <w:rPr>
                <w:rFonts w:ascii="Roma Neue" w:hAnsi="Roma Neue" w:cs="Arial"/>
                <w:b/>
                <w:sz w:val="20"/>
                <w:szCs w:val="20"/>
              </w:rPr>
              <w:fldChar w:fldCharType="separate"/>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noProof/>
                <w:sz w:val="20"/>
                <w:szCs w:val="20"/>
              </w:rPr>
              <w:t> </w:t>
            </w:r>
            <w:r w:rsidRPr="00FD4CEB">
              <w:rPr>
                <w:rFonts w:ascii="Roma Neue" w:hAnsi="Roma Neue" w:cs="Arial"/>
                <w:b/>
                <w:sz w:val="20"/>
                <w:szCs w:val="20"/>
              </w:rPr>
              <w:fldChar w:fldCharType="end"/>
            </w:r>
          </w:p>
        </w:tc>
      </w:tr>
    </w:tbl>
    <w:p w14:paraId="0252974D" w14:textId="77777777" w:rsidR="0001610A" w:rsidRPr="001D0C3B" w:rsidRDefault="0001610A" w:rsidP="0001610A">
      <w:pPr>
        <w:spacing w:before="120" w:after="70" w:line="360" w:lineRule="auto"/>
        <w:ind w:right="11"/>
        <w:contextualSpacing/>
        <w:jc w:val="both"/>
        <w:rPr>
          <w:rFonts w:ascii="Roma Neue" w:hAnsi="Roma Neue" w:cs="Arial"/>
          <w:color w:val="000000"/>
          <w:kern w:val="2"/>
          <w:sz w:val="20"/>
          <w:szCs w:val="20"/>
          <w:lang w:eastAsia="it-IT"/>
          <w14:ligatures w14:val="standardContextual"/>
        </w:rPr>
      </w:pPr>
    </w:p>
    <w:p w14:paraId="6956F26E" w14:textId="77777777" w:rsidR="009B0902" w:rsidRPr="001D0C3B" w:rsidRDefault="009B0902" w:rsidP="00AD6A16">
      <w:pPr>
        <w:spacing w:line="360" w:lineRule="auto"/>
        <w:contextualSpacing/>
        <w:rPr>
          <w:rFonts w:ascii="Roma Neue" w:eastAsia="Arial Unicode MS" w:hAnsi="Roma Neue" w:cs="Arial"/>
          <w:sz w:val="20"/>
          <w:szCs w:val="20"/>
        </w:rPr>
      </w:pPr>
    </w:p>
    <w:p w14:paraId="0B199E51" w14:textId="77777777" w:rsidR="00ED50CB" w:rsidRPr="001D0C3B" w:rsidRDefault="00ED50CB" w:rsidP="00AD6A16">
      <w:pPr>
        <w:spacing w:line="360" w:lineRule="auto"/>
        <w:contextualSpacing/>
        <w:rPr>
          <w:rFonts w:ascii="Roma Neue" w:eastAsia="Arial Unicode MS" w:hAnsi="Roma Neue" w:cs="Arial"/>
          <w:sz w:val="20"/>
          <w:szCs w:val="20"/>
        </w:rPr>
      </w:pPr>
    </w:p>
    <w:p w14:paraId="2538018A" w14:textId="77777777" w:rsidR="00ED50CB" w:rsidRPr="001D0C3B" w:rsidRDefault="00ED50CB" w:rsidP="00AD6A16">
      <w:pPr>
        <w:spacing w:line="360" w:lineRule="auto"/>
        <w:contextualSpacing/>
        <w:rPr>
          <w:rFonts w:ascii="Roma Neue" w:eastAsia="Arial Unicode MS" w:hAnsi="Roma Neue" w:cs="Arial"/>
          <w:sz w:val="20"/>
          <w:szCs w:val="20"/>
        </w:rPr>
      </w:pPr>
    </w:p>
    <w:p w14:paraId="4952E89A" w14:textId="77777777" w:rsidR="009B0902" w:rsidRPr="001D0C3B" w:rsidRDefault="009B0902" w:rsidP="00AD6A16">
      <w:pPr>
        <w:pStyle w:val="Paragrafoelenco"/>
        <w:spacing w:line="360" w:lineRule="auto"/>
        <w:ind w:left="720"/>
        <w:contextualSpacing/>
        <w:rPr>
          <w:rFonts w:ascii="Roma Neue" w:hAnsi="Roma Neue" w:cstheme="minorHAnsi"/>
          <w:sz w:val="20"/>
          <w:szCs w:val="20"/>
        </w:rPr>
      </w:pPr>
    </w:p>
    <w:sectPr w:rsidR="009B0902" w:rsidRPr="001D0C3B" w:rsidSect="00104886">
      <w:footerReference w:type="default" r:id="rId8"/>
      <w:pgSz w:w="11906" w:h="16838"/>
      <w:pgMar w:top="851" w:right="1134" w:bottom="426" w:left="1134" w:header="708" w:footer="9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D5D0B" w14:textId="77777777" w:rsidR="002A5256" w:rsidRDefault="002A5256" w:rsidP="00A6104B">
      <w:pPr>
        <w:spacing w:after="0" w:line="240" w:lineRule="auto"/>
      </w:pPr>
      <w:r>
        <w:separator/>
      </w:r>
    </w:p>
  </w:endnote>
  <w:endnote w:type="continuationSeparator" w:id="0">
    <w:p w14:paraId="6F0EAAE9" w14:textId="77777777" w:rsidR="002A5256" w:rsidRDefault="002A5256" w:rsidP="00A6104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Roma Neue">
    <w:panose1 w:val="00000000000000000000"/>
    <w:charset w:val="00"/>
    <w:family w:val="modern"/>
    <w:notTrueType/>
    <w:pitch w:val="variable"/>
    <w:sig w:usb0="A00000FF" w:usb1="4001207B" w:usb2="00000010" w:usb3="00000000" w:csb0="00000093"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Univers 55">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Lucida Sans Unicode">
    <w:panose1 w:val="020B0602030504020204"/>
    <w:charset w:val="00"/>
    <w:family w:val="swiss"/>
    <w:pitch w:val="variable"/>
    <w:sig w:usb0="80000AFF" w:usb1="0000396B" w:usb2="00000000" w:usb3="00000000" w:csb0="000000BF" w:csb1="00000000"/>
  </w:font>
  <w:font w:name="CG Times">
    <w:altName w:val="Times New Roman"/>
    <w:panose1 w:val="00000000000000000000"/>
    <w:charset w:val="00"/>
    <w:family w:val="roman"/>
    <w:notTrueType/>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IDFont+F4">
    <w:altName w:val="Calibri"/>
    <w:panose1 w:val="00000000000000000000"/>
    <w:charset w:val="00"/>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85313309"/>
      <w:docPartObj>
        <w:docPartGallery w:val="Page Numbers (Bottom of Page)"/>
        <w:docPartUnique/>
      </w:docPartObj>
    </w:sdtPr>
    <w:sdtEndPr>
      <w:rPr>
        <w:rFonts w:ascii="Arial" w:hAnsi="Arial" w:cs="Arial"/>
      </w:rPr>
    </w:sdtEndPr>
    <w:sdtContent>
      <w:p w14:paraId="523F9B47" w14:textId="77777777" w:rsidR="0035214A" w:rsidRPr="00F900A4" w:rsidRDefault="0035214A" w:rsidP="00AD5105">
        <w:pPr>
          <w:pStyle w:val="Pidipagina"/>
          <w:spacing w:before="240"/>
          <w:rPr>
            <w:rFonts w:ascii="Arial" w:hAnsi="Arial" w:cs="Arial"/>
            <w:sz w:val="22"/>
            <w:szCs w:val="22"/>
          </w:rPr>
        </w:pPr>
        <w:r w:rsidRPr="00F900A4">
          <w:rPr>
            <w:rFonts w:ascii="Arial" w:hAnsi="Arial" w:cs="Arial"/>
            <w:sz w:val="22"/>
            <w:szCs w:val="22"/>
          </w:rPr>
          <w:tab/>
        </w:r>
        <w:r w:rsidRPr="00F900A4">
          <w:rPr>
            <w:rFonts w:ascii="Arial" w:hAnsi="Arial" w:cs="Arial"/>
            <w:sz w:val="22"/>
            <w:szCs w:val="22"/>
          </w:rPr>
          <w:tab/>
        </w:r>
        <w:sdt>
          <w:sdtPr>
            <w:rPr>
              <w:rFonts w:ascii="Arial" w:hAnsi="Arial" w:cs="Arial"/>
            </w:rPr>
            <w:id w:val="860082579"/>
            <w:docPartObj>
              <w:docPartGallery w:val="Page Numbers (Top of Page)"/>
              <w:docPartUnique/>
            </w:docPartObj>
          </w:sdtPr>
          <w:sdtContent>
            <w:r w:rsidRPr="002D550C">
              <w:rPr>
                <w:rFonts w:ascii="Arial" w:hAnsi="Arial" w:cs="Arial"/>
              </w:rPr>
              <w:t xml:space="preserve">Pag. </w:t>
            </w:r>
            <w:r w:rsidRPr="002D550C">
              <w:rPr>
                <w:rFonts w:ascii="Arial" w:hAnsi="Arial" w:cs="Arial"/>
                <w:b/>
                <w:bCs/>
              </w:rPr>
              <w:fldChar w:fldCharType="begin"/>
            </w:r>
            <w:r w:rsidRPr="002D550C">
              <w:rPr>
                <w:rFonts w:ascii="Arial" w:hAnsi="Arial" w:cs="Arial"/>
                <w:b/>
                <w:bCs/>
              </w:rPr>
              <w:instrText>PAGE</w:instrText>
            </w:r>
            <w:r w:rsidRPr="002D550C">
              <w:rPr>
                <w:rFonts w:ascii="Arial" w:hAnsi="Arial" w:cs="Arial"/>
                <w:b/>
                <w:bCs/>
              </w:rPr>
              <w:fldChar w:fldCharType="separate"/>
            </w:r>
            <w:r w:rsidR="008353E2">
              <w:rPr>
                <w:rFonts w:ascii="Arial" w:hAnsi="Arial" w:cs="Arial"/>
                <w:b/>
                <w:bCs/>
                <w:noProof/>
              </w:rPr>
              <w:t>1</w:t>
            </w:r>
            <w:r w:rsidRPr="002D550C">
              <w:rPr>
                <w:rFonts w:ascii="Arial" w:hAnsi="Arial" w:cs="Arial"/>
                <w:b/>
                <w:bCs/>
              </w:rPr>
              <w:fldChar w:fldCharType="end"/>
            </w:r>
            <w:r w:rsidRPr="002D550C">
              <w:rPr>
                <w:rFonts w:ascii="Arial" w:hAnsi="Arial" w:cs="Arial"/>
              </w:rPr>
              <w:t xml:space="preserve"> di </w:t>
            </w:r>
            <w:r w:rsidRPr="002D550C">
              <w:rPr>
                <w:rFonts w:ascii="Arial" w:hAnsi="Arial" w:cs="Arial"/>
                <w:b/>
                <w:bCs/>
              </w:rPr>
              <w:fldChar w:fldCharType="begin"/>
            </w:r>
            <w:r w:rsidRPr="002D550C">
              <w:rPr>
                <w:rFonts w:ascii="Arial" w:hAnsi="Arial" w:cs="Arial"/>
                <w:b/>
                <w:bCs/>
              </w:rPr>
              <w:instrText>NUMPAGES</w:instrText>
            </w:r>
            <w:r w:rsidRPr="002D550C">
              <w:rPr>
                <w:rFonts w:ascii="Arial" w:hAnsi="Arial" w:cs="Arial"/>
                <w:b/>
                <w:bCs/>
              </w:rPr>
              <w:fldChar w:fldCharType="separate"/>
            </w:r>
            <w:r w:rsidR="008353E2">
              <w:rPr>
                <w:rFonts w:ascii="Arial" w:hAnsi="Arial" w:cs="Arial"/>
                <w:b/>
                <w:bCs/>
                <w:noProof/>
              </w:rPr>
              <w:t>23</w:t>
            </w:r>
            <w:r w:rsidRPr="002D550C">
              <w:rPr>
                <w:rFonts w:ascii="Arial" w:hAnsi="Arial" w:cs="Arial"/>
                <w:b/>
                <w:bCs/>
              </w:rPr>
              <w:fldChar w:fldCharType="end"/>
            </w:r>
          </w:sdtContent>
        </w:sdt>
      </w:p>
    </w:sdtContent>
  </w:sdt>
  <w:p w14:paraId="6D34CDC1" w14:textId="77777777" w:rsidR="0035214A" w:rsidRPr="0074638C" w:rsidRDefault="0035214A" w:rsidP="00A1504F">
    <w:pPr>
      <w:pStyle w:val="Pidipagina"/>
      <w:tabs>
        <w:tab w:val="clear" w:pos="4819"/>
        <w:tab w:val="clear" w:pos="9638"/>
        <w:tab w:val="left" w:pos="3549"/>
      </w:tabs>
      <w:rPr>
        <w:rFonts w:ascii="Arial" w:hAnsi="Arial" w:cs="Arial"/>
        <w:sz w:val="22"/>
        <w:szCs w:val="22"/>
      </w:rPr>
    </w:pPr>
    <w:r>
      <w:rPr>
        <w:rFonts w:ascii="Arial" w:hAnsi="Arial" w:cs="Arial"/>
        <w:sz w:val="22"/>
        <w:szCs w:val="2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1FF688" w14:textId="77777777" w:rsidR="002A5256" w:rsidRDefault="002A5256" w:rsidP="00A6104B">
      <w:pPr>
        <w:spacing w:after="0" w:line="240" w:lineRule="auto"/>
      </w:pPr>
      <w:r>
        <w:separator/>
      </w:r>
    </w:p>
  </w:footnote>
  <w:footnote w:type="continuationSeparator" w:id="0">
    <w:p w14:paraId="2C965D24" w14:textId="77777777" w:rsidR="002A5256" w:rsidRDefault="002A5256" w:rsidP="00A6104B">
      <w:pPr>
        <w:spacing w:after="0" w:line="240" w:lineRule="auto"/>
      </w:pPr>
      <w:r>
        <w:continuationSeparator/>
      </w:r>
    </w:p>
  </w:footnote>
  <w:footnote w:id="1">
    <w:p w14:paraId="5A3B4FB0" w14:textId="5632A160" w:rsidR="00747E48" w:rsidRPr="00747E48" w:rsidRDefault="00747E48" w:rsidP="00747E48">
      <w:pPr>
        <w:pStyle w:val="Testonotaapidipagina"/>
        <w:ind w:left="142" w:hanging="142"/>
        <w:jc w:val="both"/>
        <w:rPr>
          <w:rFonts w:ascii="Roma Neue" w:hAnsi="Roma Neue"/>
          <w:sz w:val="12"/>
          <w:szCs w:val="12"/>
        </w:rPr>
      </w:pPr>
      <w:r w:rsidRPr="00747E48">
        <w:rPr>
          <w:rStyle w:val="Rimandonotaapidipagina"/>
          <w:rFonts w:ascii="Roma Neue" w:hAnsi="Roma Neue"/>
          <w:b/>
          <w:bCs/>
          <w:i/>
          <w:iCs/>
          <w:sz w:val="12"/>
          <w:szCs w:val="12"/>
        </w:rPr>
        <w:footnoteRef/>
      </w:r>
      <w:r w:rsidRPr="00747E48">
        <w:rPr>
          <w:sz w:val="12"/>
          <w:szCs w:val="12"/>
        </w:rPr>
        <w:t xml:space="preserve"> </w:t>
      </w:r>
      <w:r w:rsidRPr="00747E48">
        <w:rPr>
          <w:rFonts w:ascii="Roma Neue" w:eastAsia="Calibri" w:hAnsi="Roma Neue" w:cs="Arial"/>
          <w:sz w:val="12"/>
          <w:szCs w:val="12"/>
        </w:rPr>
        <w:t xml:space="preserve">Nel settore EDILIZIA, </w:t>
      </w:r>
      <w:r w:rsidRPr="00747E48">
        <w:rPr>
          <w:rFonts w:ascii="Roma Neue" w:eastAsia="Calibri" w:hAnsi="Roma Neue" w:cs="Arial"/>
          <w:bCs/>
          <w:iCs/>
          <w:sz w:val="12"/>
          <w:szCs w:val="12"/>
        </w:rPr>
        <w:t xml:space="preserve">ai sensi dell’art. 3, comma 2, dell’Allegato I.01 al D.lgs. 36/2023, si presumono equivalenti - nei limiti di cui al comma 1-, i CCNL classificati con codice unico alfanumerico </w:t>
      </w:r>
      <w:r w:rsidRPr="00747E48">
        <w:rPr>
          <w:rFonts w:ascii="Roma Neue" w:eastAsia="Calibri" w:hAnsi="Roma Neue" w:cs="Arial"/>
          <w:sz w:val="12"/>
          <w:szCs w:val="12"/>
        </w:rPr>
        <w:t>CNEL/INPES F012, F015, F018, ovvero:</w:t>
      </w:r>
    </w:p>
    <w:p w14:paraId="306D09C6"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F012 - AZIENDE EDILI: Industrie e Cooperative - CCNL per i lavoratori dipendenti delle imprese edili ed affini e delle Cooperative;</w:t>
      </w:r>
    </w:p>
    <w:p w14:paraId="621CCDEA"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F015 - AZIENDE EDILI: Artigiane - CCNL per i lavoratori dipendenti delle imprese artigiane e delle piccole e medie imprese industriali dell'edilizia e affini,</w:t>
      </w:r>
    </w:p>
    <w:p w14:paraId="061473CF" w14:textId="77777777" w:rsidR="00747E48" w:rsidRPr="00747E48" w:rsidRDefault="00747E48" w:rsidP="00747E48">
      <w:pPr>
        <w:pStyle w:val="Testonotaapidipagina"/>
        <w:ind w:left="142"/>
        <w:jc w:val="both"/>
        <w:rPr>
          <w:rFonts w:ascii="Roma Neue" w:eastAsia="Calibri" w:hAnsi="Roma Neue" w:cs="Arial"/>
          <w:sz w:val="12"/>
          <w:szCs w:val="12"/>
        </w:rPr>
      </w:pPr>
      <w:r w:rsidRPr="00747E48">
        <w:rPr>
          <w:rFonts w:ascii="Roma Neue" w:eastAsia="Calibri" w:hAnsi="Roma Neue" w:cs="Arial"/>
          <w:sz w:val="12"/>
          <w:szCs w:val="12"/>
        </w:rPr>
        <w:t>F018 - AZIENDE EDILI: PMI - CCNL per gli addetti delle piccole e medie industrie edili ed affini.</w:t>
      </w:r>
    </w:p>
    <w:p w14:paraId="59AB91F5" w14:textId="6F65D4C3" w:rsidR="00747E48" w:rsidRPr="00747E48" w:rsidRDefault="00747E48" w:rsidP="00747E48">
      <w:pPr>
        <w:pStyle w:val="Testonotaapidipagina"/>
        <w:ind w:left="142"/>
        <w:jc w:val="both"/>
        <w:rPr>
          <w:rFonts w:ascii="Roma Neue" w:eastAsiaTheme="minorHAnsi" w:hAnsi="Roma Neue" w:cs="Arial"/>
          <w:color w:val="004E9A"/>
          <w:sz w:val="12"/>
          <w:szCs w:val="12"/>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WW8Num1"/>
    <w:lvl w:ilvl="0">
      <w:start w:val="1"/>
      <w:numFmt w:val="bullet"/>
      <w:lvlText w:val=""/>
      <w:lvlJc w:val="left"/>
      <w:pPr>
        <w:tabs>
          <w:tab w:val="num" w:pos="360"/>
        </w:tabs>
        <w:ind w:left="360" w:hanging="360"/>
      </w:pPr>
      <w:rPr>
        <w:rFonts w:ascii="Symbol" w:hAnsi="Symbol"/>
      </w:rPr>
    </w:lvl>
    <w:lvl w:ilvl="1">
      <w:start w:val="1"/>
      <w:numFmt w:val="bullet"/>
      <w:lvlText w:val="o"/>
      <w:lvlJc w:val="left"/>
      <w:pPr>
        <w:tabs>
          <w:tab w:val="num" w:pos="1080"/>
        </w:tabs>
        <w:ind w:left="1080" w:hanging="360"/>
      </w:pPr>
      <w:rPr>
        <w:rFonts w:ascii="Courier New" w:hAnsi="Courier New" w:cs="Tahoma"/>
      </w:rPr>
    </w:lvl>
    <w:lvl w:ilvl="2">
      <w:start w:val="1"/>
      <w:numFmt w:val="bullet"/>
      <w:lvlText w:val=""/>
      <w:lvlJc w:val="left"/>
      <w:pPr>
        <w:tabs>
          <w:tab w:val="num" w:pos="1800"/>
        </w:tabs>
        <w:ind w:left="1800" w:hanging="360"/>
      </w:pPr>
      <w:rPr>
        <w:rFonts w:ascii="Wingdings" w:hAnsi="Wingdings"/>
      </w:rPr>
    </w:lvl>
    <w:lvl w:ilvl="3">
      <w:start w:val="1"/>
      <w:numFmt w:val="bullet"/>
      <w:lvlText w:val=""/>
      <w:lvlJc w:val="left"/>
      <w:pPr>
        <w:tabs>
          <w:tab w:val="num" w:pos="2520"/>
        </w:tabs>
        <w:ind w:left="2520" w:hanging="360"/>
      </w:pPr>
      <w:rPr>
        <w:rFonts w:ascii="Wingdings" w:hAnsi="Wingdings"/>
      </w:rPr>
    </w:lvl>
    <w:lvl w:ilvl="4">
      <w:start w:val="1"/>
      <w:numFmt w:val="bullet"/>
      <w:lvlText w:val=""/>
      <w:lvlJc w:val="left"/>
      <w:pPr>
        <w:tabs>
          <w:tab w:val="num" w:pos="3240"/>
        </w:tabs>
        <w:ind w:left="3240" w:hanging="360"/>
      </w:pPr>
      <w:rPr>
        <w:rFonts w:ascii="Wingdings" w:hAnsi="Wingdings"/>
      </w:rPr>
    </w:lvl>
    <w:lvl w:ilvl="5">
      <w:start w:val="1"/>
      <w:numFmt w:val="bullet"/>
      <w:lvlText w:val=""/>
      <w:lvlJc w:val="left"/>
      <w:pPr>
        <w:tabs>
          <w:tab w:val="num" w:pos="3960"/>
        </w:tabs>
        <w:ind w:left="3960" w:hanging="360"/>
      </w:pPr>
      <w:rPr>
        <w:rFonts w:ascii="Wingdings" w:hAnsi="Wingdings"/>
      </w:rPr>
    </w:lvl>
    <w:lvl w:ilvl="6">
      <w:start w:val="1"/>
      <w:numFmt w:val="bullet"/>
      <w:lvlText w:val=""/>
      <w:lvlJc w:val="left"/>
      <w:pPr>
        <w:tabs>
          <w:tab w:val="num" w:pos="4680"/>
        </w:tabs>
        <w:ind w:left="4680" w:hanging="360"/>
      </w:pPr>
      <w:rPr>
        <w:rFonts w:ascii="Wingdings" w:hAnsi="Wingdings"/>
      </w:rPr>
    </w:lvl>
    <w:lvl w:ilvl="7">
      <w:start w:val="1"/>
      <w:numFmt w:val="bullet"/>
      <w:lvlText w:val=""/>
      <w:lvlJc w:val="left"/>
      <w:pPr>
        <w:tabs>
          <w:tab w:val="num" w:pos="5400"/>
        </w:tabs>
        <w:ind w:left="5400" w:hanging="360"/>
      </w:pPr>
      <w:rPr>
        <w:rFonts w:ascii="Wingdings" w:hAnsi="Wingdings"/>
      </w:rPr>
    </w:lvl>
    <w:lvl w:ilvl="8">
      <w:start w:val="1"/>
      <w:numFmt w:val="bullet"/>
      <w:lvlText w:val=""/>
      <w:lvlJc w:val="left"/>
      <w:pPr>
        <w:tabs>
          <w:tab w:val="num" w:pos="6120"/>
        </w:tabs>
        <w:ind w:left="6120" w:hanging="360"/>
      </w:pPr>
      <w:rPr>
        <w:rFonts w:ascii="Wingdings" w:hAnsi="Wingdings"/>
      </w:rPr>
    </w:lvl>
  </w:abstractNum>
  <w:abstractNum w:abstractNumId="1" w15:restartNumberingAfterBreak="0">
    <w:nsid w:val="00000002"/>
    <w:multiLevelType w:val="multilevel"/>
    <w:tmpl w:val="00000002"/>
    <w:name w:val="WW8Num2"/>
    <w:lvl w:ilvl="0">
      <w:start w:val="1"/>
      <w:numFmt w:val="bullet"/>
      <w:lvlText w:val=""/>
      <w:lvlJc w:val="left"/>
      <w:pPr>
        <w:tabs>
          <w:tab w:val="num" w:pos="0"/>
        </w:tabs>
        <w:ind w:left="360" w:hanging="360"/>
      </w:pPr>
      <w:rPr>
        <w:rFonts w:ascii="Symbol" w:hAnsi="Symbol" w:cs="Times New Roman"/>
        <w:b/>
        <w:bCs/>
        <w:color w:val="auto"/>
        <w:sz w:val="20"/>
        <w:szCs w:val="20"/>
      </w:rPr>
    </w:lvl>
    <w:lvl w:ilvl="1">
      <w:start w:val="1"/>
      <w:numFmt w:val="bullet"/>
      <w:lvlText w:val="o"/>
      <w:lvlJc w:val="left"/>
      <w:pPr>
        <w:tabs>
          <w:tab w:val="num" w:pos="0"/>
        </w:tabs>
        <w:ind w:left="1080" w:hanging="360"/>
      </w:pPr>
      <w:rPr>
        <w:rFonts w:ascii="Courier New" w:hAnsi="Courier New" w:cs="Courier New"/>
        <w:kern w:val="2"/>
        <w:sz w:val="20"/>
        <w:szCs w:val="20"/>
      </w:rPr>
    </w:lvl>
    <w:lvl w:ilvl="2">
      <w:start w:val="1"/>
      <w:numFmt w:val="bullet"/>
      <w:lvlText w:val=""/>
      <w:lvlJc w:val="left"/>
      <w:pPr>
        <w:tabs>
          <w:tab w:val="num" w:pos="0"/>
        </w:tabs>
        <w:ind w:left="1800" w:hanging="360"/>
      </w:pPr>
      <w:rPr>
        <w:rFonts w:ascii="Wingdings" w:hAnsi="Wingdings" w:cs="Wingdings"/>
        <w:sz w:val="20"/>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kern w:val="2"/>
        <w:sz w:val="20"/>
        <w:szCs w:val="20"/>
      </w:rPr>
    </w:lvl>
    <w:lvl w:ilvl="5">
      <w:start w:val="1"/>
      <w:numFmt w:val="bullet"/>
      <w:lvlText w:val=""/>
      <w:lvlJc w:val="left"/>
      <w:pPr>
        <w:tabs>
          <w:tab w:val="num" w:pos="0"/>
        </w:tabs>
        <w:ind w:left="3960" w:hanging="360"/>
      </w:pPr>
      <w:rPr>
        <w:rFonts w:ascii="Wingdings" w:hAnsi="Wingdings" w:cs="Wingdings"/>
        <w:sz w:val="20"/>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kern w:val="2"/>
        <w:sz w:val="20"/>
        <w:szCs w:val="20"/>
      </w:rPr>
    </w:lvl>
    <w:lvl w:ilvl="8">
      <w:start w:val="1"/>
      <w:numFmt w:val="bullet"/>
      <w:lvlText w:val=""/>
      <w:lvlJc w:val="left"/>
      <w:pPr>
        <w:tabs>
          <w:tab w:val="num" w:pos="0"/>
        </w:tabs>
        <w:ind w:left="6120" w:hanging="360"/>
      </w:pPr>
      <w:rPr>
        <w:rFonts w:ascii="Wingdings" w:hAnsi="Wingdings" w:cs="Wingdings"/>
        <w:sz w:val="20"/>
      </w:rPr>
    </w:lvl>
  </w:abstractNum>
  <w:abstractNum w:abstractNumId="2" w15:restartNumberingAfterBreak="0">
    <w:nsid w:val="00000013"/>
    <w:multiLevelType w:val="multilevel"/>
    <w:tmpl w:val="00000013"/>
    <w:name w:val="WW8Num19"/>
    <w:lvl w:ilvl="0">
      <w:start w:val="1"/>
      <w:numFmt w:val="bullet"/>
      <w:lvlText w:val=""/>
      <w:lvlJc w:val="left"/>
      <w:pPr>
        <w:tabs>
          <w:tab w:val="num" w:pos="360"/>
        </w:tabs>
        <w:ind w:left="360" w:hanging="360"/>
      </w:pPr>
      <w:rPr>
        <w:rFonts w:ascii="Symbol" w:hAnsi="Symbol" w:cs="Times New Roman"/>
        <w:b/>
        <w:bCs/>
        <w:color w:val="auto"/>
        <w:sz w:val="20"/>
        <w:szCs w:val="20"/>
      </w:rPr>
    </w:lvl>
    <w:lvl w:ilvl="1">
      <w:start w:val="1"/>
      <w:numFmt w:val="bullet"/>
      <w:lvlText w:val="o"/>
      <w:lvlJc w:val="left"/>
      <w:pPr>
        <w:tabs>
          <w:tab w:val="num" w:pos="1080"/>
        </w:tabs>
        <w:ind w:left="1080" w:hanging="360"/>
      </w:pPr>
      <w:rPr>
        <w:rFonts w:ascii="Courier New" w:hAnsi="Courier New" w:cs="Courier New"/>
        <w:sz w:val="20"/>
      </w:rPr>
    </w:lvl>
    <w:lvl w:ilvl="2">
      <w:start w:val="1"/>
      <w:numFmt w:val="bullet"/>
      <w:lvlText w:val=""/>
      <w:lvlJc w:val="left"/>
      <w:pPr>
        <w:tabs>
          <w:tab w:val="num" w:pos="1800"/>
        </w:tabs>
        <w:ind w:left="1800" w:hanging="360"/>
      </w:pPr>
      <w:rPr>
        <w:rFonts w:ascii="Wingdings" w:hAnsi="Wingdings" w:cs="Wingdings"/>
        <w:sz w:val="20"/>
      </w:rPr>
    </w:lvl>
    <w:lvl w:ilvl="3">
      <w:start w:val="1"/>
      <w:numFmt w:val="bullet"/>
      <w:lvlText w:val=""/>
      <w:lvlJc w:val="left"/>
      <w:pPr>
        <w:tabs>
          <w:tab w:val="num" w:pos="2520"/>
        </w:tabs>
        <w:ind w:left="2520" w:hanging="360"/>
      </w:pPr>
      <w:rPr>
        <w:rFonts w:ascii="Wingdings" w:hAnsi="Wingdings" w:cs="Wingdings"/>
        <w:sz w:val="20"/>
      </w:rPr>
    </w:lvl>
    <w:lvl w:ilvl="4">
      <w:start w:val="1"/>
      <w:numFmt w:val="bullet"/>
      <w:lvlText w:val=""/>
      <w:lvlJc w:val="left"/>
      <w:pPr>
        <w:tabs>
          <w:tab w:val="num" w:pos="3240"/>
        </w:tabs>
        <w:ind w:left="3240" w:hanging="360"/>
      </w:pPr>
      <w:rPr>
        <w:rFonts w:ascii="Wingdings" w:hAnsi="Wingdings" w:cs="Wingdings"/>
        <w:sz w:val="20"/>
      </w:rPr>
    </w:lvl>
    <w:lvl w:ilvl="5">
      <w:start w:val="1"/>
      <w:numFmt w:val="bullet"/>
      <w:lvlText w:val=""/>
      <w:lvlJc w:val="left"/>
      <w:pPr>
        <w:tabs>
          <w:tab w:val="num" w:pos="3960"/>
        </w:tabs>
        <w:ind w:left="3960" w:hanging="360"/>
      </w:pPr>
      <w:rPr>
        <w:rFonts w:ascii="Wingdings" w:hAnsi="Wingdings" w:cs="Wingdings"/>
        <w:sz w:val="20"/>
      </w:rPr>
    </w:lvl>
    <w:lvl w:ilvl="6">
      <w:start w:val="1"/>
      <w:numFmt w:val="bullet"/>
      <w:lvlText w:val=""/>
      <w:lvlJc w:val="left"/>
      <w:pPr>
        <w:tabs>
          <w:tab w:val="num" w:pos="4680"/>
        </w:tabs>
        <w:ind w:left="4680" w:hanging="360"/>
      </w:pPr>
      <w:rPr>
        <w:rFonts w:ascii="Wingdings" w:hAnsi="Wingdings" w:cs="Wingdings"/>
        <w:sz w:val="20"/>
      </w:rPr>
    </w:lvl>
    <w:lvl w:ilvl="7">
      <w:start w:val="1"/>
      <w:numFmt w:val="bullet"/>
      <w:lvlText w:val=""/>
      <w:lvlJc w:val="left"/>
      <w:pPr>
        <w:tabs>
          <w:tab w:val="num" w:pos="5400"/>
        </w:tabs>
        <w:ind w:left="5400" w:hanging="360"/>
      </w:pPr>
      <w:rPr>
        <w:rFonts w:ascii="Wingdings" w:hAnsi="Wingdings" w:cs="Wingdings"/>
        <w:sz w:val="20"/>
      </w:rPr>
    </w:lvl>
    <w:lvl w:ilvl="8">
      <w:start w:val="1"/>
      <w:numFmt w:val="bullet"/>
      <w:lvlText w:val=""/>
      <w:lvlJc w:val="left"/>
      <w:pPr>
        <w:tabs>
          <w:tab w:val="num" w:pos="6120"/>
        </w:tabs>
        <w:ind w:left="6120" w:hanging="360"/>
      </w:pPr>
      <w:rPr>
        <w:rFonts w:ascii="Wingdings" w:hAnsi="Wingdings" w:cs="Wingdings"/>
        <w:sz w:val="20"/>
      </w:rPr>
    </w:lvl>
  </w:abstractNum>
  <w:abstractNum w:abstractNumId="3" w15:restartNumberingAfterBreak="0">
    <w:nsid w:val="029F4DA1"/>
    <w:multiLevelType w:val="hybridMultilevel"/>
    <w:tmpl w:val="52F4C994"/>
    <w:lvl w:ilvl="0" w:tplc="11AE96A4">
      <w:start w:val="1"/>
      <w:numFmt w:val="decimal"/>
      <w:pStyle w:val="Numeroelenco"/>
      <w:lvlText w:val="%1."/>
      <w:lvlJc w:val="left"/>
      <w:pPr>
        <w:tabs>
          <w:tab w:val="num" w:pos="360"/>
        </w:tabs>
        <w:ind w:left="360" w:hanging="360"/>
      </w:pPr>
      <w:rPr>
        <w:rFonts w:hint="default"/>
        <w:i w:val="0"/>
        <w:strike w:val="0"/>
        <w:color w:val="auto"/>
      </w:rPr>
    </w:lvl>
    <w:lvl w:ilvl="1" w:tplc="04100003">
      <w:start w:val="1"/>
      <w:numFmt w:val="bullet"/>
      <w:lvlText w:val="o"/>
      <w:lvlJc w:val="left"/>
      <w:pPr>
        <w:tabs>
          <w:tab w:val="num" w:pos="1800"/>
        </w:tabs>
        <w:ind w:left="1800" w:hanging="360"/>
      </w:pPr>
      <w:rPr>
        <w:rFonts w:ascii="Courier New" w:hAnsi="Courier New" w:cs="Courier New" w:hint="default"/>
      </w:rPr>
    </w:lvl>
    <w:lvl w:ilvl="2" w:tplc="04100005">
      <w:start w:val="1"/>
      <w:numFmt w:val="bullet"/>
      <w:lvlText w:val=""/>
      <w:lvlJc w:val="left"/>
      <w:pPr>
        <w:tabs>
          <w:tab w:val="num" w:pos="2520"/>
        </w:tabs>
        <w:ind w:left="2520" w:hanging="360"/>
      </w:pPr>
      <w:rPr>
        <w:rFonts w:ascii="Wingdings" w:hAnsi="Wingdings" w:hint="default"/>
      </w:rPr>
    </w:lvl>
    <w:lvl w:ilvl="3" w:tplc="04100001" w:tentative="1">
      <w:start w:val="1"/>
      <w:numFmt w:val="bullet"/>
      <w:lvlText w:val=""/>
      <w:lvlJc w:val="left"/>
      <w:pPr>
        <w:tabs>
          <w:tab w:val="num" w:pos="3240"/>
        </w:tabs>
        <w:ind w:left="3240" w:hanging="360"/>
      </w:pPr>
      <w:rPr>
        <w:rFonts w:ascii="Symbol" w:hAnsi="Symbol" w:hint="default"/>
      </w:rPr>
    </w:lvl>
    <w:lvl w:ilvl="4" w:tplc="04100003" w:tentative="1">
      <w:start w:val="1"/>
      <w:numFmt w:val="bullet"/>
      <w:lvlText w:val="o"/>
      <w:lvlJc w:val="left"/>
      <w:pPr>
        <w:tabs>
          <w:tab w:val="num" w:pos="3960"/>
        </w:tabs>
        <w:ind w:left="3960" w:hanging="360"/>
      </w:pPr>
      <w:rPr>
        <w:rFonts w:ascii="Courier New" w:hAnsi="Courier New" w:cs="Courier New" w:hint="default"/>
      </w:rPr>
    </w:lvl>
    <w:lvl w:ilvl="5" w:tplc="04100005" w:tentative="1">
      <w:start w:val="1"/>
      <w:numFmt w:val="bullet"/>
      <w:lvlText w:val=""/>
      <w:lvlJc w:val="left"/>
      <w:pPr>
        <w:tabs>
          <w:tab w:val="num" w:pos="4680"/>
        </w:tabs>
        <w:ind w:left="4680" w:hanging="360"/>
      </w:pPr>
      <w:rPr>
        <w:rFonts w:ascii="Wingdings" w:hAnsi="Wingdings" w:hint="default"/>
      </w:rPr>
    </w:lvl>
    <w:lvl w:ilvl="6" w:tplc="04100001" w:tentative="1">
      <w:start w:val="1"/>
      <w:numFmt w:val="bullet"/>
      <w:lvlText w:val=""/>
      <w:lvlJc w:val="left"/>
      <w:pPr>
        <w:tabs>
          <w:tab w:val="num" w:pos="5400"/>
        </w:tabs>
        <w:ind w:left="5400" w:hanging="360"/>
      </w:pPr>
      <w:rPr>
        <w:rFonts w:ascii="Symbol" w:hAnsi="Symbol" w:hint="default"/>
      </w:rPr>
    </w:lvl>
    <w:lvl w:ilvl="7" w:tplc="04100003" w:tentative="1">
      <w:start w:val="1"/>
      <w:numFmt w:val="bullet"/>
      <w:lvlText w:val="o"/>
      <w:lvlJc w:val="left"/>
      <w:pPr>
        <w:tabs>
          <w:tab w:val="num" w:pos="6120"/>
        </w:tabs>
        <w:ind w:left="6120" w:hanging="360"/>
      </w:pPr>
      <w:rPr>
        <w:rFonts w:ascii="Courier New" w:hAnsi="Courier New" w:cs="Courier New" w:hint="default"/>
      </w:rPr>
    </w:lvl>
    <w:lvl w:ilvl="8" w:tplc="0410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03E52473"/>
    <w:multiLevelType w:val="hybridMultilevel"/>
    <w:tmpl w:val="F982B5CA"/>
    <w:lvl w:ilvl="0" w:tplc="CF903EFE">
      <w:start w:val="1"/>
      <w:numFmt w:val="bullet"/>
      <w:lvlText w:val=""/>
      <w:lvlJc w:val="left"/>
      <w:pPr>
        <w:ind w:left="1145" w:hanging="360"/>
      </w:pPr>
      <w:rPr>
        <w:rFonts w:ascii="Wingdings" w:hAnsi="Wingdings" w:hint="default"/>
        <w:sz w:val="28"/>
        <w:szCs w:val="28"/>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5" w15:restartNumberingAfterBreak="0">
    <w:nsid w:val="063E3170"/>
    <w:multiLevelType w:val="singleLevel"/>
    <w:tmpl w:val="EE3E6500"/>
    <w:lvl w:ilvl="0">
      <w:start w:val="1"/>
      <w:numFmt w:val="bullet"/>
      <w:lvlText w:val=""/>
      <w:lvlJc w:val="left"/>
      <w:pPr>
        <w:tabs>
          <w:tab w:val="num" w:pos="360"/>
        </w:tabs>
        <w:ind w:left="360" w:hanging="360"/>
      </w:pPr>
      <w:rPr>
        <w:rFonts w:ascii="Wingdings" w:hAnsi="Wingdings" w:hint="default"/>
        <w:sz w:val="36"/>
        <w:szCs w:val="36"/>
      </w:rPr>
    </w:lvl>
  </w:abstractNum>
  <w:abstractNum w:abstractNumId="6" w15:restartNumberingAfterBreak="0">
    <w:nsid w:val="07F025BC"/>
    <w:multiLevelType w:val="hybridMultilevel"/>
    <w:tmpl w:val="BC72D560"/>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7" w15:restartNumberingAfterBreak="0">
    <w:nsid w:val="0ABB4918"/>
    <w:multiLevelType w:val="hybridMultilevel"/>
    <w:tmpl w:val="8ED4E34C"/>
    <w:lvl w:ilvl="0" w:tplc="FFFFFFFF">
      <w:start w:val="1"/>
      <w:numFmt w:val="decimal"/>
      <w:lvlText w:val="%1."/>
      <w:lvlJc w:val="left"/>
      <w:pPr>
        <w:tabs>
          <w:tab w:val="num" w:pos="360"/>
        </w:tabs>
        <w:ind w:left="360" w:hanging="360"/>
      </w:pPr>
      <w:rPr>
        <w:rFonts w:ascii="Arial" w:hAnsi="Arial" w:cs="Arial" w:hint="default"/>
        <w:b/>
        <w:i w:val="0"/>
        <w:color w:val="auto"/>
        <w:sz w:val="20"/>
        <w:szCs w:val="20"/>
      </w:rPr>
    </w:lvl>
    <w:lvl w:ilvl="1" w:tplc="FFFFFFFF">
      <w:start w:val="1"/>
      <w:numFmt w:val="lowerLetter"/>
      <w:lvlText w:val="%2."/>
      <w:lvlJc w:val="left"/>
      <w:pPr>
        <w:tabs>
          <w:tab w:val="num" w:pos="1080"/>
        </w:tabs>
        <w:ind w:left="1080" w:hanging="360"/>
      </w:pPr>
    </w:lvl>
    <w:lvl w:ilvl="2" w:tplc="FFFFFFFF">
      <w:start w:val="1"/>
      <w:numFmt w:val="lowerRoman"/>
      <w:lvlText w:val="%3."/>
      <w:lvlJc w:val="right"/>
      <w:pPr>
        <w:tabs>
          <w:tab w:val="num" w:pos="1800"/>
        </w:tabs>
        <w:ind w:left="1800" w:hanging="180"/>
      </w:pPr>
    </w:lvl>
    <w:lvl w:ilvl="3" w:tplc="FFFFFFFF">
      <w:start w:val="1"/>
      <w:numFmt w:val="lowerLetter"/>
      <w:lvlText w:val="%4)"/>
      <w:lvlJc w:val="left"/>
      <w:pPr>
        <w:tabs>
          <w:tab w:val="num" w:pos="2520"/>
        </w:tabs>
        <w:ind w:left="2520" w:hanging="360"/>
      </w:pPr>
      <w:rPr>
        <w:rFonts w:hint="default"/>
        <w:b/>
        <w:color w:val="000000"/>
        <w:sz w:val="22"/>
        <w:szCs w:val="22"/>
      </w:rPr>
    </w:lvl>
    <w:lvl w:ilvl="4" w:tplc="FFFFFFFF">
      <w:start w:val="1"/>
      <w:numFmt w:val="bullet"/>
      <w:lvlText w:val=""/>
      <w:lvlJc w:val="left"/>
      <w:pPr>
        <w:tabs>
          <w:tab w:val="num" w:pos="1760"/>
        </w:tabs>
        <w:ind w:left="1760" w:hanging="360"/>
      </w:pPr>
      <w:rPr>
        <w:rFonts w:ascii="Wingdings" w:hAnsi="Wingdings" w:hint="default"/>
        <w:b/>
        <w:color w:val="auto"/>
        <w:sz w:val="20"/>
        <w:szCs w:val="20"/>
      </w:rPr>
    </w:lvl>
    <w:lvl w:ilvl="5" w:tplc="FFFFFFFF">
      <w:start w:val="1"/>
      <w:numFmt w:val="lowerRoman"/>
      <w:lvlText w:val="%6."/>
      <w:lvlJc w:val="right"/>
      <w:pPr>
        <w:tabs>
          <w:tab w:val="num" w:pos="3960"/>
        </w:tabs>
        <w:ind w:left="3960" w:hanging="180"/>
      </w:pPr>
    </w:lvl>
    <w:lvl w:ilvl="6" w:tplc="FFFFFFFF" w:tentative="1">
      <w:start w:val="1"/>
      <w:numFmt w:val="decimal"/>
      <w:lvlText w:val="%7."/>
      <w:lvlJc w:val="left"/>
      <w:pPr>
        <w:tabs>
          <w:tab w:val="num" w:pos="4680"/>
        </w:tabs>
        <w:ind w:left="4680" w:hanging="360"/>
      </w:pPr>
    </w:lvl>
    <w:lvl w:ilvl="7" w:tplc="FFFFFFFF" w:tentative="1">
      <w:start w:val="1"/>
      <w:numFmt w:val="lowerLetter"/>
      <w:lvlText w:val="%8."/>
      <w:lvlJc w:val="left"/>
      <w:pPr>
        <w:tabs>
          <w:tab w:val="num" w:pos="5400"/>
        </w:tabs>
        <w:ind w:left="5400" w:hanging="360"/>
      </w:pPr>
    </w:lvl>
    <w:lvl w:ilvl="8" w:tplc="FFFFFFFF" w:tentative="1">
      <w:start w:val="1"/>
      <w:numFmt w:val="lowerRoman"/>
      <w:lvlText w:val="%9."/>
      <w:lvlJc w:val="right"/>
      <w:pPr>
        <w:tabs>
          <w:tab w:val="num" w:pos="6120"/>
        </w:tabs>
        <w:ind w:left="6120" w:hanging="180"/>
      </w:pPr>
    </w:lvl>
  </w:abstractNum>
  <w:abstractNum w:abstractNumId="8" w15:restartNumberingAfterBreak="0">
    <w:nsid w:val="16C81CC8"/>
    <w:multiLevelType w:val="hybridMultilevel"/>
    <w:tmpl w:val="28F47A9E"/>
    <w:lvl w:ilvl="0" w:tplc="F14A5E40">
      <w:start w:val="1"/>
      <w:numFmt w:val="decimal"/>
      <w:lvlText w:val="%1)"/>
      <w:lvlJc w:val="left"/>
      <w:pPr>
        <w:ind w:left="720" w:hanging="360"/>
      </w:pPr>
      <w:rPr>
        <w:rFonts w:eastAsia="Segoe UI Symbol" w:hint="default"/>
        <w:b/>
        <w:bCs/>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9" w15:restartNumberingAfterBreak="0">
    <w:nsid w:val="1968602A"/>
    <w:multiLevelType w:val="hybridMultilevel"/>
    <w:tmpl w:val="FA7054E8"/>
    <w:lvl w:ilvl="0" w:tplc="CF903EFE">
      <w:start w:val="1"/>
      <w:numFmt w:val="bullet"/>
      <w:lvlText w:val=""/>
      <w:lvlJc w:val="left"/>
      <w:pPr>
        <w:ind w:left="3690" w:hanging="360"/>
      </w:pPr>
      <w:rPr>
        <w:rFonts w:ascii="Wingdings" w:hAnsi="Wingdings" w:hint="default"/>
        <w:sz w:val="28"/>
        <w:szCs w:val="28"/>
      </w:rPr>
    </w:lvl>
    <w:lvl w:ilvl="1" w:tplc="04100003">
      <w:start w:val="1"/>
      <w:numFmt w:val="bullet"/>
      <w:lvlText w:val="o"/>
      <w:lvlJc w:val="left"/>
      <w:pPr>
        <w:ind w:left="4213" w:hanging="360"/>
      </w:pPr>
      <w:rPr>
        <w:rFonts w:ascii="Courier New" w:hAnsi="Courier New" w:cs="Courier New" w:hint="default"/>
      </w:rPr>
    </w:lvl>
    <w:lvl w:ilvl="2" w:tplc="04100005" w:tentative="1">
      <w:start w:val="1"/>
      <w:numFmt w:val="bullet"/>
      <w:lvlText w:val=""/>
      <w:lvlJc w:val="left"/>
      <w:pPr>
        <w:ind w:left="4933" w:hanging="360"/>
      </w:pPr>
      <w:rPr>
        <w:rFonts w:ascii="Wingdings" w:hAnsi="Wingdings" w:hint="default"/>
      </w:rPr>
    </w:lvl>
    <w:lvl w:ilvl="3" w:tplc="04100001" w:tentative="1">
      <w:start w:val="1"/>
      <w:numFmt w:val="bullet"/>
      <w:lvlText w:val=""/>
      <w:lvlJc w:val="left"/>
      <w:pPr>
        <w:ind w:left="5653" w:hanging="360"/>
      </w:pPr>
      <w:rPr>
        <w:rFonts w:ascii="Symbol" w:hAnsi="Symbol" w:hint="default"/>
      </w:rPr>
    </w:lvl>
    <w:lvl w:ilvl="4" w:tplc="04100003" w:tentative="1">
      <w:start w:val="1"/>
      <w:numFmt w:val="bullet"/>
      <w:lvlText w:val="o"/>
      <w:lvlJc w:val="left"/>
      <w:pPr>
        <w:ind w:left="6373" w:hanging="360"/>
      </w:pPr>
      <w:rPr>
        <w:rFonts w:ascii="Courier New" w:hAnsi="Courier New" w:cs="Courier New" w:hint="default"/>
      </w:rPr>
    </w:lvl>
    <w:lvl w:ilvl="5" w:tplc="04100005" w:tentative="1">
      <w:start w:val="1"/>
      <w:numFmt w:val="bullet"/>
      <w:lvlText w:val=""/>
      <w:lvlJc w:val="left"/>
      <w:pPr>
        <w:ind w:left="7093" w:hanging="360"/>
      </w:pPr>
      <w:rPr>
        <w:rFonts w:ascii="Wingdings" w:hAnsi="Wingdings" w:hint="default"/>
      </w:rPr>
    </w:lvl>
    <w:lvl w:ilvl="6" w:tplc="04100001" w:tentative="1">
      <w:start w:val="1"/>
      <w:numFmt w:val="bullet"/>
      <w:lvlText w:val=""/>
      <w:lvlJc w:val="left"/>
      <w:pPr>
        <w:ind w:left="7813" w:hanging="360"/>
      </w:pPr>
      <w:rPr>
        <w:rFonts w:ascii="Symbol" w:hAnsi="Symbol" w:hint="default"/>
      </w:rPr>
    </w:lvl>
    <w:lvl w:ilvl="7" w:tplc="04100003" w:tentative="1">
      <w:start w:val="1"/>
      <w:numFmt w:val="bullet"/>
      <w:lvlText w:val="o"/>
      <w:lvlJc w:val="left"/>
      <w:pPr>
        <w:ind w:left="8533" w:hanging="360"/>
      </w:pPr>
      <w:rPr>
        <w:rFonts w:ascii="Courier New" w:hAnsi="Courier New" w:cs="Courier New" w:hint="default"/>
      </w:rPr>
    </w:lvl>
    <w:lvl w:ilvl="8" w:tplc="04100005" w:tentative="1">
      <w:start w:val="1"/>
      <w:numFmt w:val="bullet"/>
      <w:lvlText w:val=""/>
      <w:lvlJc w:val="left"/>
      <w:pPr>
        <w:ind w:left="9253" w:hanging="360"/>
      </w:pPr>
      <w:rPr>
        <w:rFonts w:ascii="Wingdings" w:hAnsi="Wingdings" w:hint="default"/>
      </w:rPr>
    </w:lvl>
  </w:abstractNum>
  <w:abstractNum w:abstractNumId="10" w15:restartNumberingAfterBreak="0">
    <w:nsid w:val="2C783BF4"/>
    <w:multiLevelType w:val="singleLevel"/>
    <w:tmpl w:val="A0B60E2E"/>
    <w:lvl w:ilvl="0">
      <w:start w:val="1"/>
      <w:numFmt w:val="bullet"/>
      <w:lvlText w:val=""/>
      <w:lvlJc w:val="left"/>
      <w:pPr>
        <w:ind w:left="720" w:hanging="360"/>
      </w:pPr>
      <w:rPr>
        <w:rFonts w:ascii="Wingdings" w:hAnsi="Wingdings" w:hint="default"/>
        <w:sz w:val="36"/>
        <w:szCs w:val="36"/>
      </w:rPr>
    </w:lvl>
  </w:abstractNum>
  <w:abstractNum w:abstractNumId="11" w15:restartNumberingAfterBreak="0">
    <w:nsid w:val="32C56541"/>
    <w:multiLevelType w:val="hybridMultilevel"/>
    <w:tmpl w:val="02BC686E"/>
    <w:lvl w:ilvl="0" w:tplc="155CAE6C">
      <w:numFmt w:val="bullet"/>
      <w:lvlText w:val="-"/>
      <w:lvlJc w:val="left"/>
      <w:pPr>
        <w:ind w:left="785" w:hanging="360"/>
      </w:pPr>
      <w:rPr>
        <w:rFonts w:ascii="Roma Neue" w:eastAsia="Calibri" w:hAnsi="Roma Neue" w:cs="Arial" w:hint="default"/>
      </w:rPr>
    </w:lvl>
    <w:lvl w:ilvl="1" w:tplc="04100003" w:tentative="1">
      <w:start w:val="1"/>
      <w:numFmt w:val="bullet"/>
      <w:lvlText w:val="o"/>
      <w:lvlJc w:val="left"/>
      <w:pPr>
        <w:ind w:left="1505" w:hanging="360"/>
      </w:pPr>
      <w:rPr>
        <w:rFonts w:ascii="Courier New" w:hAnsi="Courier New" w:cs="Courier New" w:hint="default"/>
      </w:rPr>
    </w:lvl>
    <w:lvl w:ilvl="2" w:tplc="04100005" w:tentative="1">
      <w:start w:val="1"/>
      <w:numFmt w:val="bullet"/>
      <w:lvlText w:val=""/>
      <w:lvlJc w:val="left"/>
      <w:pPr>
        <w:ind w:left="2225" w:hanging="360"/>
      </w:pPr>
      <w:rPr>
        <w:rFonts w:ascii="Wingdings" w:hAnsi="Wingdings" w:hint="default"/>
      </w:rPr>
    </w:lvl>
    <w:lvl w:ilvl="3" w:tplc="04100001" w:tentative="1">
      <w:start w:val="1"/>
      <w:numFmt w:val="bullet"/>
      <w:lvlText w:val=""/>
      <w:lvlJc w:val="left"/>
      <w:pPr>
        <w:ind w:left="2945" w:hanging="360"/>
      </w:pPr>
      <w:rPr>
        <w:rFonts w:ascii="Symbol" w:hAnsi="Symbol" w:hint="default"/>
      </w:rPr>
    </w:lvl>
    <w:lvl w:ilvl="4" w:tplc="04100003" w:tentative="1">
      <w:start w:val="1"/>
      <w:numFmt w:val="bullet"/>
      <w:lvlText w:val="o"/>
      <w:lvlJc w:val="left"/>
      <w:pPr>
        <w:ind w:left="3665" w:hanging="360"/>
      </w:pPr>
      <w:rPr>
        <w:rFonts w:ascii="Courier New" w:hAnsi="Courier New" w:cs="Courier New" w:hint="default"/>
      </w:rPr>
    </w:lvl>
    <w:lvl w:ilvl="5" w:tplc="04100005" w:tentative="1">
      <w:start w:val="1"/>
      <w:numFmt w:val="bullet"/>
      <w:lvlText w:val=""/>
      <w:lvlJc w:val="left"/>
      <w:pPr>
        <w:ind w:left="4385" w:hanging="360"/>
      </w:pPr>
      <w:rPr>
        <w:rFonts w:ascii="Wingdings" w:hAnsi="Wingdings" w:hint="default"/>
      </w:rPr>
    </w:lvl>
    <w:lvl w:ilvl="6" w:tplc="04100001" w:tentative="1">
      <w:start w:val="1"/>
      <w:numFmt w:val="bullet"/>
      <w:lvlText w:val=""/>
      <w:lvlJc w:val="left"/>
      <w:pPr>
        <w:ind w:left="5105" w:hanging="360"/>
      </w:pPr>
      <w:rPr>
        <w:rFonts w:ascii="Symbol" w:hAnsi="Symbol" w:hint="default"/>
      </w:rPr>
    </w:lvl>
    <w:lvl w:ilvl="7" w:tplc="04100003" w:tentative="1">
      <w:start w:val="1"/>
      <w:numFmt w:val="bullet"/>
      <w:lvlText w:val="o"/>
      <w:lvlJc w:val="left"/>
      <w:pPr>
        <w:ind w:left="5825" w:hanging="360"/>
      </w:pPr>
      <w:rPr>
        <w:rFonts w:ascii="Courier New" w:hAnsi="Courier New" w:cs="Courier New" w:hint="default"/>
      </w:rPr>
    </w:lvl>
    <w:lvl w:ilvl="8" w:tplc="04100005" w:tentative="1">
      <w:start w:val="1"/>
      <w:numFmt w:val="bullet"/>
      <w:lvlText w:val=""/>
      <w:lvlJc w:val="left"/>
      <w:pPr>
        <w:ind w:left="6545" w:hanging="360"/>
      </w:pPr>
      <w:rPr>
        <w:rFonts w:ascii="Wingdings" w:hAnsi="Wingdings" w:hint="default"/>
      </w:rPr>
    </w:lvl>
  </w:abstractNum>
  <w:abstractNum w:abstractNumId="12" w15:restartNumberingAfterBreak="0">
    <w:nsid w:val="3480458E"/>
    <w:multiLevelType w:val="hybridMultilevel"/>
    <w:tmpl w:val="84DC7D90"/>
    <w:lvl w:ilvl="0" w:tplc="3BA8287C">
      <w:numFmt w:val="bullet"/>
      <w:lvlText w:val="-"/>
      <w:lvlJc w:val="left"/>
      <w:pPr>
        <w:ind w:left="786" w:hanging="360"/>
      </w:pPr>
      <w:rPr>
        <w:rFonts w:ascii="Roma Neue" w:eastAsia="Calibri" w:hAnsi="Roma Neue" w:cs="Arial" w:hint="default"/>
      </w:rPr>
    </w:lvl>
    <w:lvl w:ilvl="1" w:tplc="04100003" w:tentative="1">
      <w:start w:val="1"/>
      <w:numFmt w:val="bullet"/>
      <w:lvlText w:val="o"/>
      <w:lvlJc w:val="left"/>
      <w:pPr>
        <w:ind w:left="1506" w:hanging="360"/>
      </w:pPr>
      <w:rPr>
        <w:rFonts w:ascii="Courier New" w:hAnsi="Courier New" w:cs="Courier New" w:hint="default"/>
      </w:rPr>
    </w:lvl>
    <w:lvl w:ilvl="2" w:tplc="04100005" w:tentative="1">
      <w:start w:val="1"/>
      <w:numFmt w:val="bullet"/>
      <w:lvlText w:val=""/>
      <w:lvlJc w:val="left"/>
      <w:pPr>
        <w:ind w:left="2226" w:hanging="360"/>
      </w:pPr>
      <w:rPr>
        <w:rFonts w:ascii="Wingdings" w:hAnsi="Wingdings" w:hint="default"/>
      </w:rPr>
    </w:lvl>
    <w:lvl w:ilvl="3" w:tplc="04100001" w:tentative="1">
      <w:start w:val="1"/>
      <w:numFmt w:val="bullet"/>
      <w:lvlText w:val=""/>
      <w:lvlJc w:val="left"/>
      <w:pPr>
        <w:ind w:left="2946" w:hanging="360"/>
      </w:pPr>
      <w:rPr>
        <w:rFonts w:ascii="Symbol" w:hAnsi="Symbol" w:hint="default"/>
      </w:rPr>
    </w:lvl>
    <w:lvl w:ilvl="4" w:tplc="04100003" w:tentative="1">
      <w:start w:val="1"/>
      <w:numFmt w:val="bullet"/>
      <w:lvlText w:val="o"/>
      <w:lvlJc w:val="left"/>
      <w:pPr>
        <w:ind w:left="3666" w:hanging="360"/>
      </w:pPr>
      <w:rPr>
        <w:rFonts w:ascii="Courier New" w:hAnsi="Courier New" w:cs="Courier New" w:hint="default"/>
      </w:rPr>
    </w:lvl>
    <w:lvl w:ilvl="5" w:tplc="04100005" w:tentative="1">
      <w:start w:val="1"/>
      <w:numFmt w:val="bullet"/>
      <w:lvlText w:val=""/>
      <w:lvlJc w:val="left"/>
      <w:pPr>
        <w:ind w:left="4386" w:hanging="360"/>
      </w:pPr>
      <w:rPr>
        <w:rFonts w:ascii="Wingdings" w:hAnsi="Wingdings" w:hint="default"/>
      </w:rPr>
    </w:lvl>
    <w:lvl w:ilvl="6" w:tplc="04100001" w:tentative="1">
      <w:start w:val="1"/>
      <w:numFmt w:val="bullet"/>
      <w:lvlText w:val=""/>
      <w:lvlJc w:val="left"/>
      <w:pPr>
        <w:ind w:left="5106" w:hanging="360"/>
      </w:pPr>
      <w:rPr>
        <w:rFonts w:ascii="Symbol" w:hAnsi="Symbol" w:hint="default"/>
      </w:rPr>
    </w:lvl>
    <w:lvl w:ilvl="7" w:tplc="04100003" w:tentative="1">
      <w:start w:val="1"/>
      <w:numFmt w:val="bullet"/>
      <w:lvlText w:val="o"/>
      <w:lvlJc w:val="left"/>
      <w:pPr>
        <w:ind w:left="5826" w:hanging="360"/>
      </w:pPr>
      <w:rPr>
        <w:rFonts w:ascii="Courier New" w:hAnsi="Courier New" w:cs="Courier New" w:hint="default"/>
      </w:rPr>
    </w:lvl>
    <w:lvl w:ilvl="8" w:tplc="04100005" w:tentative="1">
      <w:start w:val="1"/>
      <w:numFmt w:val="bullet"/>
      <w:lvlText w:val=""/>
      <w:lvlJc w:val="left"/>
      <w:pPr>
        <w:ind w:left="6546" w:hanging="360"/>
      </w:pPr>
      <w:rPr>
        <w:rFonts w:ascii="Wingdings" w:hAnsi="Wingdings" w:hint="default"/>
      </w:rPr>
    </w:lvl>
  </w:abstractNum>
  <w:abstractNum w:abstractNumId="13" w15:restartNumberingAfterBreak="0">
    <w:nsid w:val="3915232A"/>
    <w:multiLevelType w:val="hybridMultilevel"/>
    <w:tmpl w:val="6D9EAA9C"/>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3A010839"/>
    <w:multiLevelType w:val="hybridMultilevel"/>
    <w:tmpl w:val="32F8B892"/>
    <w:lvl w:ilvl="0" w:tplc="04100001">
      <w:start w:val="1"/>
      <w:numFmt w:val="bullet"/>
      <w:lvlText w:val=""/>
      <w:lvlJc w:val="left"/>
      <w:pPr>
        <w:ind w:left="1283" w:hanging="360"/>
      </w:pPr>
      <w:rPr>
        <w:rFonts w:ascii="Symbol" w:hAnsi="Symbol" w:hint="default"/>
      </w:rPr>
    </w:lvl>
    <w:lvl w:ilvl="1" w:tplc="04100003" w:tentative="1">
      <w:start w:val="1"/>
      <w:numFmt w:val="bullet"/>
      <w:lvlText w:val="o"/>
      <w:lvlJc w:val="left"/>
      <w:pPr>
        <w:ind w:left="2003" w:hanging="360"/>
      </w:pPr>
      <w:rPr>
        <w:rFonts w:ascii="Courier New" w:hAnsi="Courier New" w:cs="Courier New" w:hint="default"/>
      </w:rPr>
    </w:lvl>
    <w:lvl w:ilvl="2" w:tplc="04100005" w:tentative="1">
      <w:start w:val="1"/>
      <w:numFmt w:val="bullet"/>
      <w:lvlText w:val=""/>
      <w:lvlJc w:val="left"/>
      <w:pPr>
        <w:ind w:left="2723" w:hanging="360"/>
      </w:pPr>
      <w:rPr>
        <w:rFonts w:ascii="Wingdings" w:hAnsi="Wingdings" w:hint="default"/>
      </w:rPr>
    </w:lvl>
    <w:lvl w:ilvl="3" w:tplc="04100001" w:tentative="1">
      <w:start w:val="1"/>
      <w:numFmt w:val="bullet"/>
      <w:lvlText w:val=""/>
      <w:lvlJc w:val="left"/>
      <w:pPr>
        <w:ind w:left="3443" w:hanging="360"/>
      </w:pPr>
      <w:rPr>
        <w:rFonts w:ascii="Symbol" w:hAnsi="Symbol" w:hint="default"/>
      </w:rPr>
    </w:lvl>
    <w:lvl w:ilvl="4" w:tplc="04100003" w:tentative="1">
      <w:start w:val="1"/>
      <w:numFmt w:val="bullet"/>
      <w:lvlText w:val="o"/>
      <w:lvlJc w:val="left"/>
      <w:pPr>
        <w:ind w:left="4163" w:hanging="360"/>
      </w:pPr>
      <w:rPr>
        <w:rFonts w:ascii="Courier New" w:hAnsi="Courier New" w:cs="Courier New" w:hint="default"/>
      </w:rPr>
    </w:lvl>
    <w:lvl w:ilvl="5" w:tplc="04100005" w:tentative="1">
      <w:start w:val="1"/>
      <w:numFmt w:val="bullet"/>
      <w:lvlText w:val=""/>
      <w:lvlJc w:val="left"/>
      <w:pPr>
        <w:ind w:left="4883" w:hanging="360"/>
      </w:pPr>
      <w:rPr>
        <w:rFonts w:ascii="Wingdings" w:hAnsi="Wingdings" w:hint="default"/>
      </w:rPr>
    </w:lvl>
    <w:lvl w:ilvl="6" w:tplc="04100001" w:tentative="1">
      <w:start w:val="1"/>
      <w:numFmt w:val="bullet"/>
      <w:lvlText w:val=""/>
      <w:lvlJc w:val="left"/>
      <w:pPr>
        <w:ind w:left="5603" w:hanging="360"/>
      </w:pPr>
      <w:rPr>
        <w:rFonts w:ascii="Symbol" w:hAnsi="Symbol" w:hint="default"/>
      </w:rPr>
    </w:lvl>
    <w:lvl w:ilvl="7" w:tplc="04100003" w:tentative="1">
      <w:start w:val="1"/>
      <w:numFmt w:val="bullet"/>
      <w:lvlText w:val="o"/>
      <w:lvlJc w:val="left"/>
      <w:pPr>
        <w:ind w:left="6323" w:hanging="360"/>
      </w:pPr>
      <w:rPr>
        <w:rFonts w:ascii="Courier New" w:hAnsi="Courier New" w:cs="Courier New" w:hint="default"/>
      </w:rPr>
    </w:lvl>
    <w:lvl w:ilvl="8" w:tplc="04100005" w:tentative="1">
      <w:start w:val="1"/>
      <w:numFmt w:val="bullet"/>
      <w:lvlText w:val=""/>
      <w:lvlJc w:val="left"/>
      <w:pPr>
        <w:ind w:left="7043" w:hanging="360"/>
      </w:pPr>
      <w:rPr>
        <w:rFonts w:ascii="Wingdings" w:hAnsi="Wingdings" w:hint="default"/>
      </w:rPr>
    </w:lvl>
  </w:abstractNum>
  <w:abstractNum w:abstractNumId="15" w15:restartNumberingAfterBreak="0">
    <w:nsid w:val="3E5629C8"/>
    <w:multiLevelType w:val="hybridMultilevel"/>
    <w:tmpl w:val="8ED4E34C"/>
    <w:lvl w:ilvl="0" w:tplc="AABC9826">
      <w:start w:val="1"/>
      <w:numFmt w:val="decimal"/>
      <w:lvlText w:val="%1."/>
      <w:lvlJc w:val="left"/>
      <w:pPr>
        <w:tabs>
          <w:tab w:val="num" w:pos="360"/>
        </w:tabs>
        <w:ind w:left="360" w:hanging="360"/>
      </w:pPr>
      <w:rPr>
        <w:rFonts w:ascii="Arial" w:hAnsi="Arial" w:cs="Arial" w:hint="default"/>
        <w:b/>
        <w:i w:val="0"/>
        <w:color w:val="auto"/>
        <w:sz w:val="20"/>
        <w:szCs w:val="20"/>
      </w:rPr>
    </w:lvl>
    <w:lvl w:ilvl="1" w:tplc="04100019">
      <w:start w:val="1"/>
      <w:numFmt w:val="lowerLetter"/>
      <w:lvlText w:val="%2."/>
      <w:lvlJc w:val="left"/>
      <w:pPr>
        <w:tabs>
          <w:tab w:val="num" w:pos="1080"/>
        </w:tabs>
        <w:ind w:left="1080" w:hanging="360"/>
      </w:pPr>
    </w:lvl>
    <w:lvl w:ilvl="2" w:tplc="0410001B">
      <w:start w:val="1"/>
      <w:numFmt w:val="lowerRoman"/>
      <w:lvlText w:val="%3."/>
      <w:lvlJc w:val="right"/>
      <w:pPr>
        <w:tabs>
          <w:tab w:val="num" w:pos="1800"/>
        </w:tabs>
        <w:ind w:left="1800" w:hanging="180"/>
      </w:pPr>
    </w:lvl>
    <w:lvl w:ilvl="3" w:tplc="63BCBF54">
      <w:start w:val="1"/>
      <w:numFmt w:val="lowerLetter"/>
      <w:lvlText w:val="%4)"/>
      <w:lvlJc w:val="left"/>
      <w:pPr>
        <w:tabs>
          <w:tab w:val="num" w:pos="2520"/>
        </w:tabs>
        <w:ind w:left="2520" w:hanging="360"/>
      </w:pPr>
      <w:rPr>
        <w:rFonts w:hint="default"/>
        <w:b/>
        <w:color w:val="000000"/>
        <w:sz w:val="22"/>
        <w:szCs w:val="22"/>
      </w:rPr>
    </w:lvl>
    <w:lvl w:ilvl="4" w:tplc="2226521C">
      <w:start w:val="1"/>
      <w:numFmt w:val="bullet"/>
      <w:lvlText w:val=""/>
      <w:lvlJc w:val="left"/>
      <w:pPr>
        <w:tabs>
          <w:tab w:val="num" w:pos="1760"/>
        </w:tabs>
        <w:ind w:left="1760" w:hanging="360"/>
      </w:pPr>
      <w:rPr>
        <w:rFonts w:ascii="Wingdings" w:hAnsi="Wingdings" w:hint="default"/>
        <w:b/>
        <w:color w:val="auto"/>
        <w:sz w:val="20"/>
        <w:szCs w:val="20"/>
      </w:rPr>
    </w:lvl>
    <w:lvl w:ilvl="5" w:tplc="0410001B">
      <w:start w:val="1"/>
      <w:numFmt w:val="lowerRoman"/>
      <w:lvlText w:val="%6."/>
      <w:lvlJc w:val="right"/>
      <w:pPr>
        <w:tabs>
          <w:tab w:val="num" w:pos="3960"/>
        </w:tabs>
        <w:ind w:left="3960" w:hanging="180"/>
      </w:pPr>
    </w:lvl>
    <w:lvl w:ilvl="6" w:tplc="0410000F" w:tentative="1">
      <w:start w:val="1"/>
      <w:numFmt w:val="decimal"/>
      <w:lvlText w:val="%7."/>
      <w:lvlJc w:val="left"/>
      <w:pPr>
        <w:tabs>
          <w:tab w:val="num" w:pos="4680"/>
        </w:tabs>
        <w:ind w:left="4680" w:hanging="360"/>
      </w:pPr>
    </w:lvl>
    <w:lvl w:ilvl="7" w:tplc="04100019" w:tentative="1">
      <w:start w:val="1"/>
      <w:numFmt w:val="lowerLetter"/>
      <w:lvlText w:val="%8."/>
      <w:lvlJc w:val="left"/>
      <w:pPr>
        <w:tabs>
          <w:tab w:val="num" w:pos="5400"/>
        </w:tabs>
        <w:ind w:left="5400" w:hanging="360"/>
      </w:pPr>
    </w:lvl>
    <w:lvl w:ilvl="8" w:tplc="0410001B" w:tentative="1">
      <w:start w:val="1"/>
      <w:numFmt w:val="lowerRoman"/>
      <w:lvlText w:val="%9."/>
      <w:lvlJc w:val="right"/>
      <w:pPr>
        <w:tabs>
          <w:tab w:val="num" w:pos="6120"/>
        </w:tabs>
        <w:ind w:left="6120" w:hanging="180"/>
      </w:pPr>
    </w:lvl>
  </w:abstractNum>
  <w:abstractNum w:abstractNumId="16" w15:restartNumberingAfterBreak="0">
    <w:nsid w:val="43D912DE"/>
    <w:multiLevelType w:val="hybridMultilevel"/>
    <w:tmpl w:val="1CCC453E"/>
    <w:lvl w:ilvl="0" w:tplc="CF903EFE">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447C0032"/>
    <w:multiLevelType w:val="hybridMultilevel"/>
    <w:tmpl w:val="803C2520"/>
    <w:lvl w:ilvl="0" w:tplc="04100005">
      <w:start w:val="1"/>
      <w:numFmt w:val="bullet"/>
      <w:lvlText w:val=""/>
      <w:lvlJc w:val="left"/>
      <w:pPr>
        <w:ind w:left="1275" w:hanging="360"/>
      </w:pPr>
      <w:rPr>
        <w:rFonts w:ascii="Wingdings" w:hAnsi="Wingdings" w:hint="default"/>
      </w:rPr>
    </w:lvl>
    <w:lvl w:ilvl="1" w:tplc="04100003" w:tentative="1">
      <w:start w:val="1"/>
      <w:numFmt w:val="bullet"/>
      <w:lvlText w:val="o"/>
      <w:lvlJc w:val="left"/>
      <w:pPr>
        <w:ind w:left="1995" w:hanging="360"/>
      </w:pPr>
      <w:rPr>
        <w:rFonts w:ascii="Courier New" w:hAnsi="Courier New" w:cs="Courier New" w:hint="default"/>
      </w:rPr>
    </w:lvl>
    <w:lvl w:ilvl="2" w:tplc="04100005" w:tentative="1">
      <w:start w:val="1"/>
      <w:numFmt w:val="bullet"/>
      <w:lvlText w:val=""/>
      <w:lvlJc w:val="left"/>
      <w:pPr>
        <w:ind w:left="2715" w:hanging="360"/>
      </w:pPr>
      <w:rPr>
        <w:rFonts w:ascii="Wingdings" w:hAnsi="Wingdings" w:hint="default"/>
      </w:rPr>
    </w:lvl>
    <w:lvl w:ilvl="3" w:tplc="04100001" w:tentative="1">
      <w:start w:val="1"/>
      <w:numFmt w:val="bullet"/>
      <w:lvlText w:val=""/>
      <w:lvlJc w:val="left"/>
      <w:pPr>
        <w:ind w:left="3435" w:hanging="360"/>
      </w:pPr>
      <w:rPr>
        <w:rFonts w:ascii="Symbol" w:hAnsi="Symbol" w:hint="default"/>
      </w:rPr>
    </w:lvl>
    <w:lvl w:ilvl="4" w:tplc="04100003" w:tentative="1">
      <w:start w:val="1"/>
      <w:numFmt w:val="bullet"/>
      <w:lvlText w:val="o"/>
      <w:lvlJc w:val="left"/>
      <w:pPr>
        <w:ind w:left="4155" w:hanging="360"/>
      </w:pPr>
      <w:rPr>
        <w:rFonts w:ascii="Courier New" w:hAnsi="Courier New" w:cs="Courier New" w:hint="default"/>
      </w:rPr>
    </w:lvl>
    <w:lvl w:ilvl="5" w:tplc="04100005" w:tentative="1">
      <w:start w:val="1"/>
      <w:numFmt w:val="bullet"/>
      <w:lvlText w:val=""/>
      <w:lvlJc w:val="left"/>
      <w:pPr>
        <w:ind w:left="4875" w:hanging="360"/>
      </w:pPr>
      <w:rPr>
        <w:rFonts w:ascii="Wingdings" w:hAnsi="Wingdings" w:hint="default"/>
      </w:rPr>
    </w:lvl>
    <w:lvl w:ilvl="6" w:tplc="04100001" w:tentative="1">
      <w:start w:val="1"/>
      <w:numFmt w:val="bullet"/>
      <w:lvlText w:val=""/>
      <w:lvlJc w:val="left"/>
      <w:pPr>
        <w:ind w:left="5595" w:hanging="360"/>
      </w:pPr>
      <w:rPr>
        <w:rFonts w:ascii="Symbol" w:hAnsi="Symbol" w:hint="default"/>
      </w:rPr>
    </w:lvl>
    <w:lvl w:ilvl="7" w:tplc="04100003" w:tentative="1">
      <w:start w:val="1"/>
      <w:numFmt w:val="bullet"/>
      <w:lvlText w:val="o"/>
      <w:lvlJc w:val="left"/>
      <w:pPr>
        <w:ind w:left="6315" w:hanging="360"/>
      </w:pPr>
      <w:rPr>
        <w:rFonts w:ascii="Courier New" w:hAnsi="Courier New" w:cs="Courier New" w:hint="default"/>
      </w:rPr>
    </w:lvl>
    <w:lvl w:ilvl="8" w:tplc="04100005" w:tentative="1">
      <w:start w:val="1"/>
      <w:numFmt w:val="bullet"/>
      <w:lvlText w:val=""/>
      <w:lvlJc w:val="left"/>
      <w:pPr>
        <w:ind w:left="7035" w:hanging="360"/>
      </w:pPr>
      <w:rPr>
        <w:rFonts w:ascii="Wingdings" w:hAnsi="Wingdings" w:hint="default"/>
      </w:rPr>
    </w:lvl>
  </w:abstractNum>
  <w:abstractNum w:abstractNumId="18" w15:restartNumberingAfterBreak="0">
    <w:nsid w:val="4ACF24D5"/>
    <w:multiLevelType w:val="hybridMultilevel"/>
    <w:tmpl w:val="949EE988"/>
    <w:lvl w:ilvl="0" w:tplc="9A16E8B8">
      <w:start w:val="1"/>
      <w:numFmt w:val="bullet"/>
      <w:lvlText w:val=""/>
      <w:lvlJc w:val="left"/>
      <w:pPr>
        <w:ind w:left="1440" w:hanging="360"/>
      </w:pPr>
      <w:rPr>
        <w:rFonts w:ascii="Wingdings" w:hAnsi="Wingdings" w:hint="default"/>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9" w15:restartNumberingAfterBreak="0">
    <w:nsid w:val="559042AB"/>
    <w:multiLevelType w:val="hybridMultilevel"/>
    <w:tmpl w:val="E8D4B028"/>
    <w:lvl w:ilvl="0" w:tplc="62A4C3B0">
      <w:start w:val="1"/>
      <w:numFmt w:val="decimal"/>
      <w:lvlText w:val="%1."/>
      <w:lvlJc w:val="left"/>
      <w:pPr>
        <w:ind w:left="360" w:hanging="360"/>
      </w:pPr>
      <w:rPr>
        <w:rFonts w:ascii="Roma Neue" w:hAnsi="Roma Neue" w:hint="default"/>
        <w:b/>
        <w:i w:val="0"/>
        <w:iCs/>
        <w:sz w:val="22"/>
        <w:szCs w:val="22"/>
      </w:rPr>
    </w:lvl>
    <w:lvl w:ilvl="1" w:tplc="35EE4312">
      <w:start w:val="1"/>
      <w:numFmt w:val="decimal"/>
      <w:lvlText w:val="%2)"/>
      <w:lvlJc w:val="left"/>
      <w:pPr>
        <w:ind w:left="2149" w:hanging="360"/>
      </w:pPr>
      <w:rPr>
        <w:rFonts w:cs="Tahoma" w:hint="default"/>
        <w:u w:val="none"/>
      </w:rPr>
    </w:lvl>
    <w:lvl w:ilvl="2" w:tplc="0410001B" w:tentative="1">
      <w:start w:val="1"/>
      <w:numFmt w:val="lowerRoman"/>
      <w:lvlText w:val="%3."/>
      <w:lvlJc w:val="right"/>
      <w:pPr>
        <w:ind w:left="2869" w:hanging="180"/>
      </w:pPr>
    </w:lvl>
    <w:lvl w:ilvl="3" w:tplc="0410000F" w:tentative="1">
      <w:start w:val="1"/>
      <w:numFmt w:val="decimal"/>
      <w:lvlText w:val="%4."/>
      <w:lvlJc w:val="left"/>
      <w:pPr>
        <w:ind w:left="3589" w:hanging="360"/>
      </w:pPr>
    </w:lvl>
    <w:lvl w:ilvl="4" w:tplc="04100019" w:tentative="1">
      <w:start w:val="1"/>
      <w:numFmt w:val="lowerLetter"/>
      <w:lvlText w:val="%5."/>
      <w:lvlJc w:val="left"/>
      <w:pPr>
        <w:ind w:left="4309" w:hanging="360"/>
      </w:pPr>
    </w:lvl>
    <w:lvl w:ilvl="5" w:tplc="0410001B" w:tentative="1">
      <w:start w:val="1"/>
      <w:numFmt w:val="lowerRoman"/>
      <w:lvlText w:val="%6."/>
      <w:lvlJc w:val="right"/>
      <w:pPr>
        <w:ind w:left="5029" w:hanging="180"/>
      </w:pPr>
    </w:lvl>
    <w:lvl w:ilvl="6" w:tplc="0410000F" w:tentative="1">
      <w:start w:val="1"/>
      <w:numFmt w:val="decimal"/>
      <w:lvlText w:val="%7."/>
      <w:lvlJc w:val="left"/>
      <w:pPr>
        <w:ind w:left="5749" w:hanging="360"/>
      </w:pPr>
    </w:lvl>
    <w:lvl w:ilvl="7" w:tplc="04100019" w:tentative="1">
      <w:start w:val="1"/>
      <w:numFmt w:val="lowerLetter"/>
      <w:lvlText w:val="%8."/>
      <w:lvlJc w:val="left"/>
      <w:pPr>
        <w:ind w:left="6469" w:hanging="360"/>
      </w:pPr>
    </w:lvl>
    <w:lvl w:ilvl="8" w:tplc="0410001B" w:tentative="1">
      <w:start w:val="1"/>
      <w:numFmt w:val="lowerRoman"/>
      <w:lvlText w:val="%9."/>
      <w:lvlJc w:val="right"/>
      <w:pPr>
        <w:ind w:left="7189" w:hanging="180"/>
      </w:pPr>
    </w:lvl>
  </w:abstractNum>
  <w:abstractNum w:abstractNumId="20" w15:restartNumberingAfterBreak="0">
    <w:nsid w:val="59391A78"/>
    <w:multiLevelType w:val="hybridMultilevel"/>
    <w:tmpl w:val="8BBE8376"/>
    <w:lvl w:ilvl="0" w:tplc="397E2786">
      <w:start w:val="1"/>
      <w:numFmt w:val="bullet"/>
      <w:lvlText w:val=""/>
      <w:lvlJc w:val="left"/>
      <w:pPr>
        <w:ind w:left="786" w:hanging="360"/>
      </w:pPr>
      <w:rPr>
        <w:rFonts w:ascii="Wingdings" w:hAnsi="Wingdings" w:hint="default"/>
        <w:sz w:val="30"/>
        <w:szCs w:val="30"/>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1" w15:restartNumberingAfterBreak="0">
    <w:nsid w:val="5A3455DF"/>
    <w:multiLevelType w:val="hybridMultilevel"/>
    <w:tmpl w:val="3EAC97C8"/>
    <w:lvl w:ilvl="0" w:tplc="BE30BC6E">
      <w:start w:val="1"/>
      <w:numFmt w:val="bullet"/>
      <w:lvlText w:val="-"/>
      <w:lvlJc w:val="left"/>
      <w:pPr>
        <w:ind w:left="1440" w:hanging="360"/>
      </w:pPr>
      <w:rPr>
        <w:rFonts w:ascii="Garamond" w:eastAsia="Garamond" w:hAnsi="Garamond" w:cs="Garamond"/>
        <w:b/>
        <w:bCs/>
        <w:i w:val="0"/>
        <w:strike w:val="0"/>
        <w:dstrike w:val="0"/>
        <w:color w:val="000000"/>
        <w:sz w:val="28"/>
        <w:szCs w:val="28"/>
        <w:u w:val="none" w:color="000000"/>
        <w:bdr w:val="none" w:sz="0" w:space="0" w:color="auto"/>
        <w:shd w:val="clear" w:color="auto" w:fill="auto"/>
        <w:vertAlign w:val="superscript"/>
      </w:rPr>
    </w:lvl>
    <w:lvl w:ilvl="1" w:tplc="04100003" w:tentative="1">
      <w:start w:val="1"/>
      <w:numFmt w:val="bullet"/>
      <w:lvlText w:val="o"/>
      <w:lvlJc w:val="left"/>
      <w:pPr>
        <w:ind w:left="2160" w:hanging="360"/>
      </w:pPr>
      <w:rPr>
        <w:rFonts w:ascii="Courier New" w:hAnsi="Courier New" w:cs="Courier New" w:hint="default"/>
      </w:rPr>
    </w:lvl>
    <w:lvl w:ilvl="2" w:tplc="04100005" w:tentative="1">
      <w:start w:val="1"/>
      <w:numFmt w:val="bullet"/>
      <w:lvlText w:val=""/>
      <w:lvlJc w:val="left"/>
      <w:pPr>
        <w:ind w:left="2880" w:hanging="360"/>
      </w:pPr>
      <w:rPr>
        <w:rFonts w:ascii="Wingdings" w:hAnsi="Wingdings" w:hint="default"/>
      </w:rPr>
    </w:lvl>
    <w:lvl w:ilvl="3" w:tplc="04100001" w:tentative="1">
      <w:start w:val="1"/>
      <w:numFmt w:val="bullet"/>
      <w:lvlText w:val=""/>
      <w:lvlJc w:val="left"/>
      <w:pPr>
        <w:ind w:left="3600" w:hanging="360"/>
      </w:pPr>
      <w:rPr>
        <w:rFonts w:ascii="Symbol" w:hAnsi="Symbol" w:hint="default"/>
      </w:rPr>
    </w:lvl>
    <w:lvl w:ilvl="4" w:tplc="04100003" w:tentative="1">
      <w:start w:val="1"/>
      <w:numFmt w:val="bullet"/>
      <w:lvlText w:val="o"/>
      <w:lvlJc w:val="left"/>
      <w:pPr>
        <w:ind w:left="4320" w:hanging="360"/>
      </w:pPr>
      <w:rPr>
        <w:rFonts w:ascii="Courier New" w:hAnsi="Courier New" w:cs="Courier New" w:hint="default"/>
      </w:rPr>
    </w:lvl>
    <w:lvl w:ilvl="5" w:tplc="04100005" w:tentative="1">
      <w:start w:val="1"/>
      <w:numFmt w:val="bullet"/>
      <w:lvlText w:val=""/>
      <w:lvlJc w:val="left"/>
      <w:pPr>
        <w:ind w:left="5040" w:hanging="360"/>
      </w:pPr>
      <w:rPr>
        <w:rFonts w:ascii="Wingdings" w:hAnsi="Wingdings" w:hint="default"/>
      </w:rPr>
    </w:lvl>
    <w:lvl w:ilvl="6" w:tplc="04100001" w:tentative="1">
      <w:start w:val="1"/>
      <w:numFmt w:val="bullet"/>
      <w:lvlText w:val=""/>
      <w:lvlJc w:val="left"/>
      <w:pPr>
        <w:ind w:left="5760" w:hanging="360"/>
      </w:pPr>
      <w:rPr>
        <w:rFonts w:ascii="Symbol" w:hAnsi="Symbol" w:hint="default"/>
      </w:rPr>
    </w:lvl>
    <w:lvl w:ilvl="7" w:tplc="04100003" w:tentative="1">
      <w:start w:val="1"/>
      <w:numFmt w:val="bullet"/>
      <w:lvlText w:val="o"/>
      <w:lvlJc w:val="left"/>
      <w:pPr>
        <w:ind w:left="6480" w:hanging="360"/>
      </w:pPr>
      <w:rPr>
        <w:rFonts w:ascii="Courier New" w:hAnsi="Courier New" w:cs="Courier New" w:hint="default"/>
      </w:rPr>
    </w:lvl>
    <w:lvl w:ilvl="8" w:tplc="04100005" w:tentative="1">
      <w:start w:val="1"/>
      <w:numFmt w:val="bullet"/>
      <w:lvlText w:val=""/>
      <w:lvlJc w:val="left"/>
      <w:pPr>
        <w:ind w:left="7200" w:hanging="360"/>
      </w:pPr>
      <w:rPr>
        <w:rFonts w:ascii="Wingdings" w:hAnsi="Wingdings" w:hint="default"/>
      </w:rPr>
    </w:lvl>
  </w:abstractNum>
  <w:abstractNum w:abstractNumId="22" w15:restartNumberingAfterBreak="0">
    <w:nsid w:val="60FD17A0"/>
    <w:multiLevelType w:val="hybridMultilevel"/>
    <w:tmpl w:val="21344A4C"/>
    <w:lvl w:ilvl="0" w:tplc="6BFC15E4">
      <w:start w:val="14"/>
      <w:numFmt w:val="bullet"/>
      <w:lvlText w:val="-"/>
      <w:lvlJc w:val="left"/>
      <w:pPr>
        <w:ind w:left="1146" w:hanging="360"/>
      </w:pPr>
      <w:rPr>
        <w:rFonts w:ascii="Tahoma" w:eastAsia="Calibri" w:hAnsi="Tahoma" w:cs="Tahoma" w:hint="default"/>
        <w:strike w:val="0"/>
      </w:rPr>
    </w:lvl>
    <w:lvl w:ilvl="1" w:tplc="04100003" w:tentative="1">
      <w:start w:val="1"/>
      <w:numFmt w:val="bullet"/>
      <w:lvlText w:val="o"/>
      <w:lvlJc w:val="left"/>
      <w:pPr>
        <w:ind w:left="1866" w:hanging="360"/>
      </w:pPr>
      <w:rPr>
        <w:rFonts w:ascii="Courier New" w:hAnsi="Courier New" w:cs="Courier New" w:hint="default"/>
      </w:rPr>
    </w:lvl>
    <w:lvl w:ilvl="2" w:tplc="04100005" w:tentative="1">
      <w:start w:val="1"/>
      <w:numFmt w:val="bullet"/>
      <w:lvlText w:val=""/>
      <w:lvlJc w:val="left"/>
      <w:pPr>
        <w:ind w:left="2586" w:hanging="360"/>
      </w:pPr>
      <w:rPr>
        <w:rFonts w:ascii="Wingdings" w:hAnsi="Wingdings" w:hint="default"/>
      </w:rPr>
    </w:lvl>
    <w:lvl w:ilvl="3" w:tplc="04100001" w:tentative="1">
      <w:start w:val="1"/>
      <w:numFmt w:val="bullet"/>
      <w:lvlText w:val=""/>
      <w:lvlJc w:val="left"/>
      <w:pPr>
        <w:ind w:left="3306" w:hanging="360"/>
      </w:pPr>
      <w:rPr>
        <w:rFonts w:ascii="Symbol" w:hAnsi="Symbol" w:hint="default"/>
      </w:rPr>
    </w:lvl>
    <w:lvl w:ilvl="4" w:tplc="04100003" w:tentative="1">
      <w:start w:val="1"/>
      <w:numFmt w:val="bullet"/>
      <w:lvlText w:val="o"/>
      <w:lvlJc w:val="left"/>
      <w:pPr>
        <w:ind w:left="4026" w:hanging="360"/>
      </w:pPr>
      <w:rPr>
        <w:rFonts w:ascii="Courier New" w:hAnsi="Courier New" w:cs="Courier New" w:hint="default"/>
      </w:rPr>
    </w:lvl>
    <w:lvl w:ilvl="5" w:tplc="04100005" w:tentative="1">
      <w:start w:val="1"/>
      <w:numFmt w:val="bullet"/>
      <w:lvlText w:val=""/>
      <w:lvlJc w:val="left"/>
      <w:pPr>
        <w:ind w:left="4746" w:hanging="360"/>
      </w:pPr>
      <w:rPr>
        <w:rFonts w:ascii="Wingdings" w:hAnsi="Wingdings" w:hint="default"/>
      </w:rPr>
    </w:lvl>
    <w:lvl w:ilvl="6" w:tplc="04100001" w:tentative="1">
      <w:start w:val="1"/>
      <w:numFmt w:val="bullet"/>
      <w:lvlText w:val=""/>
      <w:lvlJc w:val="left"/>
      <w:pPr>
        <w:ind w:left="5466" w:hanging="360"/>
      </w:pPr>
      <w:rPr>
        <w:rFonts w:ascii="Symbol" w:hAnsi="Symbol" w:hint="default"/>
      </w:rPr>
    </w:lvl>
    <w:lvl w:ilvl="7" w:tplc="04100003" w:tentative="1">
      <w:start w:val="1"/>
      <w:numFmt w:val="bullet"/>
      <w:lvlText w:val="o"/>
      <w:lvlJc w:val="left"/>
      <w:pPr>
        <w:ind w:left="6186" w:hanging="360"/>
      </w:pPr>
      <w:rPr>
        <w:rFonts w:ascii="Courier New" w:hAnsi="Courier New" w:cs="Courier New" w:hint="default"/>
      </w:rPr>
    </w:lvl>
    <w:lvl w:ilvl="8" w:tplc="04100005" w:tentative="1">
      <w:start w:val="1"/>
      <w:numFmt w:val="bullet"/>
      <w:lvlText w:val=""/>
      <w:lvlJc w:val="left"/>
      <w:pPr>
        <w:ind w:left="6906" w:hanging="360"/>
      </w:pPr>
      <w:rPr>
        <w:rFonts w:ascii="Wingdings" w:hAnsi="Wingdings" w:hint="default"/>
      </w:rPr>
    </w:lvl>
  </w:abstractNum>
  <w:abstractNum w:abstractNumId="23" w15:restartNumberingAfterBreak="0">
    <w:nsid w:val="66BC77FE"/>
    <w:multiLevelType w:val="hybridMultilevel"/>
    <w:tmpl w:val="8E1C442C"/>
    <w:lvl w:ilvl="0" w:tplc="AAA4F2E2">
      <w:start w:val="1"/>
      <w:numFmt w:val="bullet"/>
      <w:lvlText w:val=""/>
      <w:lvlJc w:val="left"/>
      <w:pPr>
        <w:ind w:left="928" w:hanging="360"/>
      </w:pPr>
      <w:rPr>
        <w:rFonts w:ascii="Wingdings" w:hAnsi="Wingdings" w:hint="default"/>
        <w:sz w:val="30"/>
        <w:szCs w:val="30"/>
      </w:rPr>
    </w:lvl>
    <w:lvl w:ilvl="1" w:tplc="04100003" w:tentative="1">
      <w:start w:val="1"/>
      <w:numFmt w:val="bullet"/>
      <w:lvlText w:val="o"/>
      <w:lvlJc w:val="left"/>
      <w:pPr>
        <w:ind w:left="1156" w:hanging="360"/>
      </w:pPr>
      <w:rPr>
        <w:rFonts w:ascii="Courier New" w:hAnsi="Courier New" w:cs="Courier New" w:hint="default"/>
      </w:rPr>
    </w:lvl>
    <w:lvl w:ilvl="2" w:tplc="04100005" w:tentative="1">
      <w:start w:val="1"/>
      <w:numFmt w:val="bullet"/>
      <w:lvlText w:val=""/>
      <w:lvlJc w:val="left"/>
      <w:pPr>
        <w:ind w:left="1876" w:hanging="360"/>
      </w:pPr>
      <w:rPr>
        <w:rFonts w:ascii="Wingdings" w:hAnsi="Wingdings" w:hint="default"/>
      </w:rPr>
    </w:lvl>
    <w:lvl w:ilvl="3" w:tplc="04100001" w:tentative="1">
      <w:start w:val="1"/>
      <w:numFmt w:val="bullet"/>
      <w:lvlText w:val=""/>
      <w:lvlJc w:val="left"/>
      <w:pPr>
        <w:ind w:left="2596" w:hanging="360"/>
      </w:pPr>
      <w:rPr>
        <w:rFonts w:ascii="Symbol" w:hAnsi="Symbol" w:hint="default"/>
      </w:rPr>
    </w:lvl>
    <w:lvl w:ilvl="4" w:tplc="04100003" w:tentative="1">
      <w:start w:val="1"/>
      <w:numFmt w:val="bullet"/>
      <w:lvlText w:val="o"/>
      <w:lvlJc w:val="left"/>
      <w:pPr>
        <w:ind w:left="3316" w:hanging="360"/>
      </w:pPr>
      <w:rPr>
        <w:rFonts w:ascii="Courier New" w:hAnsi="Courier New" w:cs="Courier New" w:hint="default"/>
      </w:rPr>
    </w:lvl>
    <w:lvl w:ilvl="5" w:tplc="04100005" w:tentative="1">
      <w:start w:val="1"/>
      <w:numFmt w:val="bullet"/>
      <w:lvlText w:val=""/>
      <w:lvlJc w:val="left"/>
      <w:pPr>
        <w:ind w:left="4036" w:hanging="360"/>
      </w:pPr>
      <w:rPr>
        <w:rFonts w:ascii="Wingdings" w:hAnsi="Wingdings" w:hint="default"/>
      </w:rPr>
    </w:lvl>
    <w:lvl w:ilvl="6" w:tplc="04100001" w:tentative="1">
      <w:start w:val="1"/>
      <w:numFmt w:val="bullet"/>
      <w:lvlText w:val=""/>
      <w:lvlJc w:val="left"/>
      <w:pPr>
        <w:ind w:left="4756" w:hanging="360"/>
      </w:pPr>
      <w:rPr>
        <w:rFonts w:ascii="Symbol" w:hAnsi="Symbol" w:hint="default"/>
      </w:rPr>
    </w:lvl>
    <w:lvl w:ilvl="7" w:tplc="04100003" w:tentative="1">
      <w:start w:val="1"/>
      <w:numFmt w:val="bullet"/>
      <w:lvlText w:val="o"/>
      <w:lvlJc w:val="left"/>
      <w:pPr>
        <w:ind w:left="5476" w:hanging="360"/>
      </w:pPr>
      <w:rPr>
        <w:rFonts w:ascii="Courier New" w:hAnsi="Courier New" w:cs="Courier New" w:hint="default"/>
      </w:rPr>
    </w:lvl>
    <w:lvl w:ilvl="8" w:tplc="04100005" w:tentative="1">
      <w:start w:val="1"/>
      <w:numFmt w:val="bullet"/>
      <w:lvlText w:val=""/>
      <w:lvlJc w:val="left"/>
      <w:pPr>
        <w:ind w:left="6196" w:hanging="360"/>
      </w:pPr>
      <w:rPr>
        <w:rFonts w:ascii="Wingdings" w:hAnsi="Wingdings" w:hint="default"/>
      </w:rPr>
    </w:lvl>
  </w:abstractNum>
  <w:abstractNum w:abstractNumId="24" w15:restartNumberingAfterBreak="0">
    <w:nsid w:val="712F65D1"/>
    <w:multiLevelType w:val="hybridMultilevel"/>
    <w:tmpl w:val="B4E07A36"/>
    <w:lvl w:ilvl="0" w:tplc="EE3E6500">
      <w:start w:val="1"/>
      <w:numFmt w:val="bullet"/>
      <w:lvlText w:val=""/>
      <w:lvlJc w:val="left"/>
      <w:pPr>
        <w:ind w:left="1145" w:hanging="360"/>
      </w:pPr>
      <w:rPr>
        <w:rFonts w:ascii="Wingdings" w:hAnsi="Wingdings" w:hint="default"/>
        <w:sz w:val="36"/>
        <w:szCs w:val="36"/>
      </w:rPr>
    </w:lvl>
    <w:lvl w:ilvl="1" w:tplc="04100003" w:tentative="1">
      <w:start w:val="1"/>
      <w:numFmt w:val="bullet"/>
      <w:lvlText w:val="o"/>
      <w:lvlJc w:val="left"/>
      <w:pPr>
        <w:ind w:left="1865" w:hanging="360"/>
      </w:pPr>
      <w:rPr>
        <w:rFonts w:ascii="Courier New" w:hAnsi="Courier New" w:cs="Courier New" w:hint="default"/>
      </w:rPr>
    </w:lvl>
    <w:lvl w:ilvl="2" w:tplc="04100005" w:tentative="1">
      <w:start w:val="1"/>
      <w:numFmt w:val="bullet"/>
      <w:lvlText w:val=""/>
      <w:lvlJc w:val="left"/>
      <w:pPr>
        <w:ind w:left="2585" w:hanging="360"/>
      </w:pPr>
      <w:rPr>
        <w:rFonts w:ascii="Wingdings" w:hAnsi="Wingdings" w:hint="default"/>
      </w:rPr>
    </w:lvl>
    <w:lvl w:ilvl="3" w:tplc="04100001" w:tentative="1">
      <w:start w:val="1"/>
      <w:numFmt w:val="bullet"/>
      <w:lvlText w:val=""/>
      <w:lvlJc w:val="left"/>
      <w:pPr>
        <w:ind w:left="3305" w:hanging="360"/>
      </w:pPr>
      <w:rPr>
        <w:rFonts w:ascii="Symbol" w:hAnsi="Symbol" w:hint="default"/>
      </w:rPr>
    </w:lvl>
    <w:lvl w:ilvl="4" w:tplc="04100003" w:tentative="1">
      <w:start w:val="1"/>
      <w:numFmt w:val="bullet"/>
      <w:lvlText w:val="o"/>
      <w:lvlJc w:val="left"/>
      <w:pPr>
        <w:ind w:left="4025" w:hanging="360"/>
      </w:pPr>
      <w:rPr>
        <w:rFonts w:ascii="Courier New" w:hAnsi="Courier New" w:cs="Courier New" w:hint="default"/>
      </w:rPr>
    </w:lvl>
    <w:lvl w:ilvl="5" w:tplc="04100005" w:tentative="1">
      <w:start w:val="1"/>
      <w:numFmt w:val="bullet"/>
      <w:lvlText w:val=""/>
      <w:lvlJc w:val="left"/>
      <w:pPr>
        <w:ind w:left="4745" w:hanging="360"/>
      </w:pPr>
      <w:rPr>
        <w:rFonts w:ascii="Wingdings" w:hAnsi="Wingdings" w:hint="default"/>
      </w:rPr>
    </w:lvl>
    <w:lvl w:ilvl="6" w:tplc="04100001" w:tentative="1">
      <w:start w:val="1"/>
      <w:numFmt w:val="bullet"/>
      <w:lvlText w:val=""/>
      <w:lvlJc w:val="left"/>
      <w:pPr>
        <w:ind w:left="5465" w:hanging="360"/>
      </w:pPr>
      <w:rPr>
        <w:rFonts w:ascii="Symbol" w:hAnsi="Symbol" w:hint="default"/>
      </w:rPr>
    </w:lvl>
    <w:lvl w:ilvl="7" w:tplc="04100003" w:tentative="1">
      <w:start w:val="1"/>
      <w:numFmt w:val="bullet"/>
      <w:lvlText w:val="o"/>
      <w:lvlJc w:val="left"/>
      <w:pPr>
        <w:ind w:left="6185" w:hanging="360"/>
      </w:pPr>
      <w:rPr>
        <w:rFonts w:ascii="Courier New" w:hAnsi="Courier New" w:cs="Courier New" w:hint="default"/>
      </w:rPr>
    </w:lvl>
    <w:lvl w:ilvl="8" w:tplc="04100005" w:tentative="1">
      <w:start w:val="1"/>
      <w:numFmt w:val="bullet"/>
      <w:lvlText w:val=""/>
      <w:lvlJc w:val="left"/>
      <w:pPr>
        <w:ind w:left="6905" w:hanging="360"/>
      </w:pPr>
      <w:rPr>
        <w:rFonts w:ascii="Wingdings" w:hAnsi="Wingdings" w:hint="default"/>
      </w:rPr>
    </w:lvl>
  </w:abstractNum>
  <w:abstractNum w:abstractNumId="25" w15:restartNumberingAfterBreak="0">
    <w:nsid w:val="73654862"/>
    <w:multiLevelType w:val="hybridMultilevel"/>
    <w:tmpl w:val="4976C050"/>
    <w:lvl w:ilvl="0" w:tplc="63FE9D3A">
      <w:start w:val="1"/>
      <w:numFmt w:val="bullet"/>
      <w:lvlText w:val=""/>
      <w:lvlJc w:val="left"/>
      <w:pPr>
        <w:ind w:left="720" w:hanging="360"/>
      </w:pPr>
      <w:rPr>
        <w:rFonts w:ascii="Wingdings" w:hAnsi="Wingdings" w:hint="default"/>
        <w:sz w:val="28"/>
        <w:szCs w:val="28"/>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6" w15:restartNumberingAfterBreak="0">
    <w:nsid w:val="7C157BA9"/>
    <w:multiLevelType w:val="hybridMultilevel"/>
    <w:tmpl w:val="63BA74E2"/>
    <w:lvl w:ilvl="0" w:tplc="04100009">
      <w:start w:val="1"/>
      <w:numFmt w:val="bullet"/>
      <w:lvlText w:val=""/>
      <w:lvlJc w:val="left"/>
      <w:pPr>
        <w:ind w:left="1146" w:hanging="360"/>
      </w:pPr>
      <w:rPr>
        <w:rFonts w:ascii="Wingdings" w:hAnsi="Wingdings"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7" w15:restartNumberingAfterBreak="0">
    <w:nsid w:val="7E8E6933"/>
    <w:multiLevelType w:val="hybridMultilevel"/>
    <w:tmpl w:val="E5DCE6E4"/>
    <w:lvl w:ilvl="0" w:tplc="7764D79A">
      <w:start w:val="1"/>
      <w:numFmt w:val="bullet"/>
      <w:lvlText w:val=""/>
      <w:lvlJc w:val="left"/>
      <w:pPr>
        <w:ind w:left="644" w:hanging="360"/>
      </w:pPr>
      <w:rPr>
        <w:rFonts w:ascii="Wingdings" w:hAnsi="Wingdings" w:hint="default"/>
        <w:sz w:val="28"/>
        <w:szCs w:val="28"/>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num w:numId="1" w16cid:durableId="80568102">
    <w:abstractNumId w:val="3"/>
  </w:num>
  <w:num w:numId="2" w16cid:durableId="587933552">
    <w:abstractNumId w:val="5"/>
  </w:num>
  <w:num w:numId="3" w16cid:durableId="1575434736">
    <w:abstractNumId w:val="10"/>
  </w:num>
  <w:num w:numId="4" w16cid:durableId="2128886448">
    <w:abstractNumId w:val="8"/>
  </w:num>
  <w:num w:numId="5" w16cid:durableId="1459178686">
    <w:abstractNumId w:val="21"/>
  </w:num>
  <w:num w:numId="6" w16cid:durableId="1893760684">
    <w:abstractNumId w:val="20"/>
  </w:num>
  <w:num w:numId="7" w16cid:durableId="39984828">
    <w:abstractNumId w:val="27"/>
  </w:num>
  <w:num w:numId="8" w16cid:durableId="636304297">
    <w:abstractNumId w:val="25"/>
  </w:num>
  <w:num w:numId="9" w16cid:durableId="1230310143">
    <w:abstractNumId w:val="9"/>
  </w:num>
  <w:num w:numId="10" w16cid:durableId="2116821904">
    <w:abstractNumId w:val="26"/>
  </w:num>
  <w:num w:numId="11" w16cid:durableId="1966891537">
    <w:abstractNumId w:val="14"/>
  </w:num>
  <w:num w:numId="12" w16cid:durableId="183903450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89389792">
    <w:abstractNumId w:val="26"/>
  </w:num>
  <w:num w:numId="14" w16cid:durableId="2092464843">
    <w:abstractNumId w:val="15"/>
  </w:num>
  <w:num w:numId="15" w16cid:durableId="2092194523">
    <w:abstractNumId w:val="17"/>
  </w:num>
  <w:num w:numId="16" w16cid:durableId="1654986291">
    <w:abstractNumId w:val="7"/>
  </w:num>
  <w:num w:numId="17" w16cid:durableId="1164007081">
    <w:abstractNumId w:val="22"/>
  </w:num>
  <w:num w:numId="18" w16cid:durableId="1704475972">
    <w:abstractNumId w:val="19"/>
  </w:num>
  <w:num w:numId="19" w16cid:durableId="1250501647">
    <w:abstractNumId w:val="4"/>
  </w:num>
  <w:num w:numId="20" w16cid:durableId="665013555">
    <w:abstractNumId w:val="23"/>
  </w:num>
  <w:num w:numId="21" w16cid:durableId="1799107325">
    <w:abstractNumId w:val="16"/>
  </w:num>
  <w:num w:numId="22" w16cid:durableId="18286745">
    <w:abstractNumId w:val="6"/>
  </w:num>
  <w:num w:numId="23" w16cid:durableId="1814103131">
    <w:abstractNumId w:val="13"/>
  </w:num>
  <w:num w:numId="24" w16cid:durableId="768820163">
    <w:abstractNumId w:val="18"/>
  </w:num>
  <w:num w:numId="25" w16cid:durableId="1550651091">
    <w:abstractNumId w:val="24"/>
  </w:num>
  <w:num w:numId="26" w16cid:durableId="1520510231">
    <w:abstractNumId w:val="11"/>
  </w:num>
  <w:num w:numId="27" w16cid:durableId="625426486">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0"/>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5F72"/>
    <w:rsid w:val="00002215"/>
    <w:rsid w:val="000031FE"/>
    <w:rsid w:val="00004971"/>
    <w:rsid w:val="00006E0F"/>
    <w:rsid w:val="00010FFD"/>
    <w:rsid w:val="00011B21"/>
    <w:rsid w:val="000121CC"/>
    <w:rsid w:val="00012FC8"/>
    <w:rsid w:val="0001610A"/>
    <w:rsid w:val="0001633F"/>
    <w:rsid w:val="000204CF"/>
    <w:rsid w:val="000212C3"/>
    <w:rsid w:val="00021495"/>
    <w:rsid w:val="000216A7"/>
    <w:rsid w:val="00021D83"/>
    <w:rsid w:val="000237FE"/>
    <w:rsid w:val="000248EC"/>
    <w:rsid w:val="00025EBC"/>
    <w:rsid w:val="00026C9E"/>
    <w:rsid w:val="00026CB3"/>
    <w:rsid w:val="00026DFC"/>
    <w:rsid w:val="00030BC6"/>
    <w:rsid w:val="00032395"/>
    <w:rsid w:val="00034667"/>
    <w:rsid w:val="00035EB3"/>
    <w:rsid w:val="0003707C"/>
    <w:rsid w:val="000374D2"/>
    <w:rsid w:val="00037CA2"/>
    <w:rsid w:val="0004267E"/>
    <w:rsid w:val="0004285A"/>
    <w:rsid w:val="000436EF"/>
    <w:rsid w:val="00045F49"/>
    <w:rsid w:val="0004734D"/>
    <w:rsid w:val="00047637"/>
    <w:rsid w:val="00047C2D"/>
    <w:rsid w:val="00050A0D"/>
    <w:rsid w:val="00050F91"/>
    <w:rsid w:val="00052B63"/>
    <w:rsid w:val="00053A87"/>
    <w:rsid w:val="00053BBF"/>
    <w:rsid w:val="00053FEB"/>
    <w:rsid w:val="00054844"/>
    <w:rsid w:val="00054B14"/>
    <w:rsid w:val="00055145"/>
    <w:rsid w:val="000554AE"/>
    <w:rsid w:val="000569EF"/>
    <w:rsid w:val="0005784A"/>
    <w:rsid w:val="00057E46"/>
    <w:rsid w:val="00057F84"/>
    <w:rsid w:val="00060D91"/>
    <w:rsid w:val="000645DD"/>
    <w:rsid w:val="0006581B"/>
    <w:rsid w:val="0006590D"/>
    <w:rsid w:val="000675E0"/>
    <w:rsid w:val="00067856"/>
    <w:rsid w:val="00070C46"/>
    <w:rsid w:val="00071079"/>
    <w:rsid w:val="00074764"/>
    <w:rsid w:val="000774D3"/>
    <w:rsid w:val="00077ACD"/>
    <w:rsid w:val="0008293A"/>
    <w:rsid w:val="00082D87"/>
    <w:rsid w:val="000843E3"/>
    <w:rsid w:val="000844BE"/>
    <w:rsid w:val="000850DA"/>
    <w:rsid w:val="00085CD5"/>
    <w:rsid w:val="00086713"/>
    <w:rsid w:val="000871F0"/>
    <w:rsid w:val="0009323A"/>
    <w:rsid w:val="00094BF9"/>
    <w:rsid w:val="000969EE"/>
    <w:rsid w:val="00097132"/>
    <w:rsid w:val="000974BA"/>
    <w:rsid w:val="000A1662"/>
    <w:rsid w:val="000A1A7A"/>
    <w:rsid w:val="000A2113"/>
    <w:rsid w:val="000A25F5"/>
    <w:rsid w:val="000A3404"/>
    <w:rsid w:val="000A53C7"/>
    <w:rsid w:val="000A567F"/>
    <w:rsid w:val="000A64E4"/>
    <w:rsid w:val="000A6DBB"/>
    <w:rsid w:val="000A6F73"/>
    <w:rsid w:val="000A7CBD"/>
    <w:rsid w:val="000B0787"/>
    <w:rsid w:val="000B29F6"/>
    <w:rsid w:val="000B3A5B"/>
    <w:rsid w:val="000B43B6"/>
    <w:rsid w:val="000B44BD"/>
    <w:rsid w:val="000B4FA1"/>
    <w:rsid w:val="000B659B"/>
    <w:rsid w:val="000B7231"/>
    <w:rsid w:val="000B76A6"/>
    <w:rsid w:val="000C053E"/>
    <w:rsid w:val="000C1E6D"/>
    <w:rsid w:val="000C21A8"/>
    <w:rsid w:val="000C2DDC"/>
    <w:rsid w:val="000C33E6"/>
    <w:rsid w:val="000C36D8"/>
    <w:rsid w:val="000C3878"/>
    <w:rsid w:val="000D05D3"/>
    <w:rsid w:val="000D13AE"/>
    <w:rsid w:val="000D141B"/>
    <w:rsid w:val="000D27D6"/>
    <w:rsid w:val="000D293D"/>
    <w:rsid w:val="000D305B"/>
    <w:rsid w:val="000D3519"/>
    <w:rsid w:val="000D3D6D"/>
    <w:rsid w:val="000D3DDF"/>
    <w:rsid w:val="000D4878"/>
    <w:rsid w:val="000D4D8A"/>
    <w:rsid w:val="000D55CC"/>
    <w:rsid w:val="000D6A2F"/>
    <w:rsid w:val="000E18A7"/>
    <w:rsid w:val="000E21A1"/>
    <w:rsid w:val="000E37D4"/>
    <w:rsid w:val="000E4200"/>
    <w:rsid w:val="000E43F8"/>
    <w:rsid w:val="000E459A"/>
    <w:rsid w:val="000E59DA"/>
    <w:rsid w:val="000E5D6E"/>
    <w:rsid w:val="000E6E98"/>
    <w:rsid w:val="000E7732"/>
    <w:rsid w:val="000E7F59"/>
    <w:rsid w:val="000F0582"/>
    <w:rsid w:val="000F0B70"/>
    <w:rsid w:val="000F1BBC"/>
    <w:rsid w:val="000F1CE9"/>
    <w:rsid w:val="000F25DE"/>
    <w:rsid w:val="000F3DA9"/>
    <w:rsid w:val="000F48FE"/>
    <w:rsid w:val="000F4A7D"/>
    <w:rsid w:val="000F4BC6"/>
    <w:rsid w:val="000F5D36"/>
    <w:rsid w:val="000F6B4C"/>
    <w:rsid w:val="000F7EFF"/>
    <w:rsid w:val="001001FE"/>
    <w:rsid w:val="00100C65"/>
    <w:rsid w:val="00101B98"/>
    <w:rsid w:val="001032AD"/>
    <w:rsid w:val="00103940"/>
    <w:rsid w:val="00103B8B"/>
    <w:rsid w:val="00104886"/>
    <w:rsid w:val="00105354"/>
    <w:rsid w:val="00106C91"/>
    <w:rsid w:val="001103BD"/>
    <w:rsid w:val="00110573"/>
    <w:rsid w:val="001105E7"/>
    <w:rsid w:val="00110FCF"/>
    <w:rsid w:val="001114AE"/>
    <w:rsid w:val="00111ADC"/>
    <w:rsid w:val="00111CDB"/>
    <w:rsid w:val="0011233A"/>
    <w:rsid w:val="00112387"/>
    <w:rsid w:val="0011288B"/>
    <w:rsid w:val="00113E8D"/>
    <w:rsid w:val="00115152"/>
    <w:rsid w:val="0011754B"/>
    <w:rsid w:val="00117A3D"/>
    <w:rsid w:val="001226E6"/>
    <w:rsid w:val="00124E24"/>
    <w:rsid w:val="00125315"/>
    <w:rsid w:val="00126249"/>
    <w:rsid w:val="00126CAB"/>
    <w:rsid w:val="00126CFE"/>
    <w:rsid w:val="0013196E"/>
    <w:rsid w:val="00134F16"/>
    <w:rsid w:val="00135895"/>
    <w:rsid w:val="001359B0"/>
    <w:rsid w:val="0013724E"/>
    <w:rsid w:val="0013741C"/>
    <w:rsid w:val="00140AB6"/>
    <w:rsid w:val="00140DF4"/>
    <w:rsid w:val="00143317"/>
    <w:rsid w:val="0014331E"/>
    <w:rsid w:val="001434A3"/>
    <w:rsid w:val="00145F62"/>
    <w:rsid w:val="00146F13"/>
    <w:rsid w:val="00152357"/>
    <w:rsid w:val="00152D57"/>
    <w:rsid w:val="001536F5"/>
    <w:rsid w:val="001551A8"/>
    <w:rsid w:val="00162406"/>
    <w:rsid w:val="00163150"/>
    <w:rsid w:val="00163DF7"/>
    <w:rsid w:val="00164778"/>
    <w:rsid w:val="001664E5"/>
    <w:rsid w:val="00167B86"/>
    <w:rsid w:val="00170150"/>
    <w:rsid w:val="00170DA4"/>
    <w:rsid w:val="001743F8"/>
    <w:rsid w:val="00174743"/>
    <w:rsid w:val="00175A98"/>
    <w:rsid w:val="001765A2"/>
    <w:rsid w:val="00177F4A"/>
    <w:rsid w:val="00180FE5"/>
    <w:rsid w:val="00180FF3"/>
    <w:rsid w:val="00181882"/>
    <w:rsid w:val="00182826"/>
    <w:rsid w:val="00182F1A"/>
    <w:rsid w:val="00183942"/>
    <w:rsid w:val="00183C32"/>
    <w:rsid w:val="001851AB"/>
    <w:rsid w:val="00185724"/>
    <w:rsid w:val="00186126"/>
    <w:rsid w:val="00190766"/>
    <w:rsid w:val="001914E0"/>
    <w:rsid w:val="0019345D"/>
    <w:rsid w:val="001943A7"/>
    <w:rsid w:val="00196036"/>
    <w:rsid w:val="0019720E"/>
    <w:rsid w:val="001A0B3C"/>
    <w:rsid w:val="001A1118"/>
    <w:rsid w:val="001A24A1"/>
    <w:rsid w:val="001A2788"/>
    <w:rsid w:val="001A4177"/>
    <w:rsid w:val="001A4190"/>
    <w:rsid w:val="001A41B6"/>
    <w:rsid w:val="001A68C6"/>
    <w:rsid w:val="001A7257"/>
    <w:rsid w:val="001A75AC"/>
    <w:rsid w:val="001B1434"/>
    <w:rsid w:val="001B3343"/>
    <w:rsid w:val="001B5A54"/>
    <w:rsid w:val="001C04D6"/>
    <w:rsid w:val="001C1DFA"/>
    <w:rsid w:val="001C23EB"/>
    <w:rsid w:val="001C2811"/>
    <w:rsid w:val="001C3627"/>
    <w:rsid w:val="001C7D0E"/>
    <w:rsid w:val="001D0188"/>
    <w:rsid w:val="001D0C3B"/>
    <w:rsid w:val="001D2189"/>
    <w:rsid w:val="001D3303"/>
    <w:rsid w:val="001D39D0"/>
    <w:rsid w:val="001D3EE0"/>
    <w:rsid w:val="001D4629"/>
    <w:rsid w:val="001D4B0D"/>
    <w:rsid w:val="001D5708"/>
    <w:rsid w:val="001D6AE2"/>
    <w:rsid w:val="001D7D8E"/>
    <w:rsid w:val="001E0306"/>
    <w:rsid w:val="001E06AA"/>
    <w:rsid w:val="001E0B29"/>
    <w:rsid w:val="001E1065"/>
    <w:rsid w:val="001E1578"/>
    <w:rsid w:val="001E2B6F"/>
    <w:rsid w:val="001E3844"/>
    <w:rsid w:val="001E4055"/>
    <w:rsid w:val="001E427B"/>
    <w:rsid w:val="001E7200"/>
    <w:rsid w:val="001F0D2C"/>
    <w:rsid w:val="001F1910"/>
    <w:rsid w:val="001F4395"/>
    <w:rsid w:val="001F495B"/>
    <w:rsid w:val="001F5380"/>
    <w:rsid w:val="001F5FD9"/>
    <w:rsid w:val="00200455"/>
    <w:rsid w:val="00200D12"/>
    <w:rsid w:val="00202148"/>
    <w:rsid w:val="00202FF1"/>
    <w:rsid w:val="00203777"/>
    <w:rsid w:val="00205614"/>
    <w:rsid w:val="00206CC3"/>
    <w:rsid w:val="002079DC"/>
    <w:rsid w:val="00210E4B"/>
    <w:rsid w:val="00212DD4"/>
    <w:rsid w:val="00212E7F"/>
    <w:rsid w:val="0021317A"/>
    <w:rsid w:val="00214521"/>
    <w:rsid w:val="0021580F"/>
    <w:rsid w:val="002161A6"/>
    <w:rsid w:val="00216457"/>
    <w:rsid w:val="002166D3"/>
    <w:rsid w:val="00217D3C"/>
    <w:rsid w:val="00221D43"/>
    <w:rsid w:val="00221ED3"/>
    <w:rsid w:val="002223B8"/>
    <w:rsid w:val="00223939"/>
    <w:rsid w:val="00227227"/>
    <w:rsid w:val="002275CD"/>
    <w:rsid w:val="00230E31"/>
    <w:rsid w:val="0023106C"/>
    <w:rsid w:val="00231368"/>
    <w:rsid w:val="002337FF"/>
    <w:rsid w:val="00235499"/>
    <w:rsid w:val="002360F7"/>
    <w:rsid w:val="0023644D"/>
    <w:rsid w:val="00237BCE"/>
    <w:rsid w:val="002412AE"/>
    <w:rsid w:val="00242825"/>
    <w:rsid w:val="00244B9F"/>
    <w:rsid w:val="00244CEC"/>
    <w:rsid w:val="002466C1"/>
    <w:rsid w:val="00250D1D"/>
    <w:rsid w:val="002518F7"/>
    <w:rsid w:val="00251DB9"/>
    <w:rsid w:val="00257C71"/>
    <w:rsid w:val="002617A6"/>
    <w:rsid w:val="0026360E"/>
    <w:rsid w:val="00263AFE"/>
    <w:rsid w:val="00265ABC"/>
    <w:rsid w:val="00265CA2"/>
    <w:rsid w:val="0027185A"/>
    <w:rsid w:val="00272F85"/>
    <w:rsid w:val="0027350C"/>
    <w:rsid w:val="00273C77"/>
    <w:rsid w:val="00273E3F"/>
    <w:rsid w:val="00276D94"/>
    <w:rsid w:val="00277DE6"/>
    <w:rsid w:val="002802F5"/>
    <w:rsid w:val="002803F4"/>
    <w:rsid w:val="00280665"/>
    <w:rsid w:val="00280F2D"/>
    <w:rsid w:val="00280F4F"/>
    <w:rsid w:val="00281D7C"/>
    <w:rsid w:val="002826AF"/>
    <w:rsid w:val="00282A49"/>
    <w:rsid w:val="00283024"/>
    <w:rsid w:val="00283925"/>
    <w:rsid w:val="00284D3C"/>
    <w:rsid w:val="002850CC"/>
    <w:rsid w:val="0028613F"/>
    <w:rsid w:val="00287085"/>
    <w:rsid w:val="00287347"/>
    <w:rsid w:val="00287B95"/>
    <w:rsid w:val="00287D7B"/>
    <w:rsid w:val="0029039E"/>
    <w:rsid w:val="002908D5"/>
    <w:rsid w:val="00290ECD"/>
    <w:rsid w:val="002924FF"/>
    <w:rsid w:val="00296664"/>
    <w:rsid w:val="0029733A"/>
    <w:rsid w:val="00297C11"/>
    <w:rsid w:val="002A0D87"/>
    <w:rsid w:val="002A1A61"/>
    <w:rsid w:val="002A1B29"/>
    <w:rsid w:val="002A4C7B"/>
    <w:rsid w:val="002A50C5"/>
    <w:rsid w:val="002A5256"/>
    <w:rsid w:val="002A6F6D"/>
    <w:rsid w:val="002B05E8"/>
    <w:rsid w:val="002B060D"/>
    <w:rsid w:val="002B2AAC"/>
    <w:rsid w:val="002B2B8B"/>
    <w:rsid w:val="002B3DA2"/>
    <w:rsid w:val="002B4604"/>
    <w:rsid w:val="002B4932"/>
    <w:rsid w:val="002B56BC"/>
    <w:rsid w:val="002B64BA"/>
    <w:rsid w:val="002C5B62"/>
    <w:rsid w:val="002C5BE8"/>
    <w:rsid w:val="002C6EA2"/>
    <w:rsid w:val="002C71BF"/>
    <w:rsid w:val="002C7EBF"/>
    <w:rsid w:val="002D003D"/>
    <w:rsid w:val="002D0231"/>
    <w:rsid w:val="002D062B"/>
    <w:rsid w:val="002D1281"/>
    <w:rsid w:val="002D276F"/>
    <w:rsid w:val="002D471B"/>
    <w:rsid w:val="002D501E"/>
    <w:rsid w:val="002D550C"/>
    <w:rsid w:val="002D6C0E"/>
    <w:rsid w:val="002E381E"/>
    <w:rsid w:val="002E3972"/>
    <w:rsid w:val="002E4DC0"/>
    <w:rsid w:val="002E6942"/>
    <w:rsid w:val="002E7874"/>
    <w:rsid w:val="002F097C"/>
    <w:rsid w:val="002F0C2B"/>
    <w:rsid w:val="002F23ED"/>
    <w:rsid w:val="002F3467"/>
    <w:rsid w:val="002F3A4B"/>
    <w:rsid w:val="002F61BB"/>
    <w:rsid w:val="002F68B2"/>
    <w:rsid w:val="002F6B4B"/>
    <w:rsid w:val="002F7C78"/>
    <w:rsid w:val="002F7F9F"/>
    <w:rsid w:val="00300CAC"/>
    <w:rsid w:val="003012C9"/>
    <w:rsid w:val="00304A60"/>
    <w:rsid w:val="00305DCE"/>
    <w:rsid w:val="00306B04"/>
    <w:rsid w:val="00310F38"/>
    <w:rsid w:val="00312176"/>
    <w:rsid w:val="00314E56"/>
    <w:rsid w:val="00316C27"/>
    <w:rsid w:val="00321758"/>
    <w:rsid w:val="00322B20"/>
    <w:rsid w:val="00324991"/>
    <w:rsid w:val="00326031"/>
    <w:rsid w:val="00327CCD"/>
    <w:rsid w:val="003310B9"/>
    <w:rsid w:val="0033193B"/>
    <w:rsid w:val="00332430"/>
    <w:rsid w:val="003328CA"/>
    <w:rsid w:val="003362D7"/>
    <w:rsid w:val="003372F1"/>
    <w:rsid w:val="0033794E"/>
    <w:rsid w:val="0034102E"/>
    <w:rsid w:val="00342AF7"/>
    <w:rsid w:val="00343415"/>
    <w:rsid w:val="00343D83"/>
    <w:rsid w:val="003440A0"/>
    <w:rsid w:val="00345239"/>
    <w:rsid w:val="0034524E"/>
    <w:rsid w:val="0034670A"/>
    <w:rsid w:val="00347148"/>
    <w:rsid w:val="00350780"/>
    <w:rsid w:val="00351EFF"/>
    <w:rsid w:val="0035214A"/>
    <w:rsid w:val="00352D18"/>
    <w:rsid w:val="00353DDB"/>
    <w:rsid w:val="0035438F"/>
    <w:rsid w:val="00355280"/>
    <w:rsid w:val="00355E5D"/>
    <w:rsid w:val="00357C27"/>
    <w:rsid w:val="00360455"/>
    <w:rsid w:val="00361328"/>
    <w:rsid w:val="00361594"/>
    <w:rsid w:val="00361F8C"/>
    <w:rsid w:val="0036270E"/>
    <w:rsid w:val="003631BE"/>
    <w:rsid w:val="0036409A"/>
    <w:rsid w:val="00364BCB"/>
    <w:rsid w:val="00365293"/>
    <w:rsid w:val="00366432"/>
    <w:rsid w:val="003708C6"/>
    <w:rsid w:val="00371C6F"/>
    <w:rsid w:val="003731E1"/>
    <w:rsid w:val="00373DC6"/>
    <w:rsid w:val="00373FF6"/>
    <w:rsid w:val="00375430"/>
    <w:rsid w:val="00375F9D"/>
    <w:rsid w:val="0037679E"/>
    <w:rsid w:val="003779D3"/>
    <w:rsid w:val="00377A64"/>
    <w:rsid w:val="00377B42"/>
    <w:rsid w:val="0038061F"/>
    <w:rsid w:val="003806C5"/>
    <w:rsid w:val="00380ABD"/>
    <w:rsid w:val="00380BD6"/>
    <w:rsid w:val="003816BD"/>
    <w:rsid w:val="003818C4"/>
    <w:rsid w:val="003819A6"/>
    <w:rsid w:val="00381ABB"/>
    <w:rsid w:val="00384247"/>
    <w:rsid w:val="00384A3D"/>
    <w:rsid w:val="00385ED1"/>
    <w:rsid w:val="00386DB0"/>
    <w:rsid w:val="00390348"/>
    <w:rsid w:val="00395113"/>
    <w:rsid w:val="003953B3"/>
    <w:rsid w:val="00395AF0"/>
    <w:rsid w:val="0039701B"/>
    <w:rsid w:val="003A0536"/>
    <w:rsid w:val="003A06FD"/>
    <w:rsid w:val="003A0928"/>
    <w:rsid w:val="003A0979"/>
    <w:rsid w:val="003A28FD"/>
    <w:rsid w:val="003A30F0"/>
    <w:rsid w:val="003A4ED5"/>
    <w:rsid w:val="003A576C"/>
    <w:rsid w:val="003A5C20"/>
    <w:rsid w:val="003A61F8"/>
    <w:rsid w:val="003A6ADA"/>
    <w:rsid w:val="003A6CD7"/>
    <w:rsid w:val="003A79A3"/>
    <w:rsid w:val="003B0CBF"/>
    <w:rsid w:val="003B32E4"/>
    <w:rsid w:val="003B6509"/>
    <w:rsid w:val="003B6DFD"/>
    <w:rsid w:val="003B7F29"/>
    <w:rsid w:val="003C0E65"/>
    <w:rsid w:val="003C1FCB"/>
    <w:rsid w:val="003C41DC"/>
    <w:rsid w:val="003C44A5"/>
    <w:rsid w:val="003C45E7"/>
    <w:rsid w:val="003C5FF9"/>
    <w:rsid w:val="003C6B7F"/>
    <w:rsid w:val="003C7025"/>
    <w:rsid w:val="003C706E"/>
    <w:rsid w:val="003D070D"/>
    <w:rsid w:val="003D34A3"/>
    <w:rsid w:val="003D4315"/>
    <w:rsid w:val="003D4D0D"/>
    <w:rsid w:val="003D6774"/>
    <w:rsid w:val="003D7C83"/>
    <w:rsid w:val="003E1831"/>
    <w:rsid w:val="003E1BA5"/>
    <w:rsid w:val="003E24F1"/>
    <w:rsid w:val="003E29A8"/>
    <w:rsid w:val="003E47A7"/>
    <w:rsid w:val="003E4DF5"/>
    <w:rsid w:val="003E59BC"/>
    <w:rsid w:val="003E5DAD"/>
    <w:rsid w:val="003F0A76"/>
    <w:rsid w:val="003F157D"/>
    <w:rsid w:val="003F1C4D"/>
    <w:rsid w:val="003F2755"/>
    <w:rsid w:val="003F3540"/>
    <w:rsid w:val="003F3E94"/>
    <w:rsid w:val="003F4450"/>
    <w:rsid w:val="003F4E5B"/>
    <w:rsid w:val="003F7743"/>
    <w:rsid w:val="0040018A"/>
    <w:rsid w:val="00400313"/>
    <w:rsid w:val="004009A1"/>
    <w:rsid w:val="0040100F"/>
    <w:rsid w:val="004010B9"/>
    <w:rsid w:val="004017A2"/>
    <w:rsid w:val="00401ACC"/>
    <w:rsid w:val="00402234"/>
    <w:rsid w:val="004067CD"/>
    <w:rsid w:val="004102F6"/>
    <w:rsid w:val="0041046F"/>
    <w:rsid w:val="00410797"/>
    <w:rsid w:val="00411281"/>
    <w:rsid w:val="004113F5"/>
    <w:rsid w:val="00411B4F"/>
    <w:rsid w:val="004144B4"/>
    <w:rsid w:val="0041518B"/>
    <w:rsid w:val="00415229"/>
    <w:rsid w:val="004153AD"/>
    <w:rsid w:val="00417184"/>
    <w:rsid w:val="004202A3"/>
    <w:rsid w:val="00423845"/>
    <w:rsid w:val="00423EF9"/>
    <w:rsid w:val="00423FBC"/>
    <w:rsid w:val="0042529D"/>
    <w:rsid w:val="0042553B"/>
    <w:rsid w:val="00425F65"/>
    <w:rsid w:val="004265A5"/>
    <w:rsid w:val="00426F86"/>
    <w:rsid w:val="004305A9"/>
    <w:rsid w:val="004310F8"/>
    <w:rsid w:val="004318CA"/>
    <w:rsid w:val="00431940"/>
    <w:rsid w:val="0043377F"/>
    <w:rsid w:val="00434357"/>
    <w:rsid w:val="004347A8"/>
    <w:rsid w:val="004350E1"/>
    <w:rsid w:val="00437509"/>
    <w:rsid w:val="00437C6D"/>
    <w:rsid w:val="00437DC1"/>
    <w:rsid w:val="004417EB"/>
    <w:rsid w:val="0044503F"/>
    <w:rsid w:val="00445352"/>
    <w:rsid w:val="00445437"/>
    <w:rsid w:val="00446654"/>
    <w:rsid w:val="00446DEA"/>
    <w:rsid w:val="00447A74"/>
    <w:rsid w:val="004502E4"/>
    <w:rsid w:val="00450609"/>
    <w:rsid w:val="00451360"/>
    <w:rsid w:val="0045258F"/>
    <w:rsid w:val="00452BBC"/>
    <w:rsid w:val="0045395E"/>
    <w:rsid w:val="00453FB6"/>
    <w:rsid w:val="004549B8"/>
    <w:rsid w:val="0045521F"/>
    <w:rsid w:val="0045687F"/>
    <w:rsid w:val="00460A6C"/>
    <w:rsid w:val="0046158A"/>
    <w:rsid w:val="00461C12"/>
    <w:rsid w:val="0046321D"/>
    <w:rsid w:val="0046347A"/>
    <w:rsid w:val="004640E8"/>
    <w:rsid w:val="004647C6"/>
    <w:rsid w:val="00466604"/>
    <w:rsid w:val="004678ED"/>
    <w:rsid w:val="004721E1"/>
    <w:rsid w:val="0047293C"/>
    <w:rsid w:val="004729FD"/>
    <w:rsid w:val="00473EE5"/>
    <w:rsid w:val="0047436B"/>
    <w:rsid w:val="00474A13"/>
    <w:rsid w:val="00474CF2"/>
    <w:rsid w:val="004753F9"/>
    <w:rsid w:val="004775BF"/>
    <w:rsid w:val="00481EF4"/>
    <w:rsid w:val="004821D7"/>
    <w:rsid w:val="004824B5"/>
    <w:rsid w:val="0048684C"/>
    <w:rsid w:val="00486E92"/>
    <w:rsid w:val="0048762C"/>
    <w:rsid w:val="00490030"/>
    <w:rsid w:val="00494280"/>
    <w:rsid w:val="00495828"/>
    <w:rsid w:val="00495CD1"/>
    <w:rsid w:val="00495E7F"/>
    <w:rsid w:val="00496E81"/>
    <w:rsid w:val="00497E69"/>
    <w:rsid w:val="004A0160"/>
    <w:rsid w:val="004A34B4"/>
    <w:rsid w:val="004A636E"/>
    <w:rsid w:val="004A6B80"/>
    <w:rsid w:val="004A6E25"/>
    <w:rsid w:val="004A6F29"/>
    <w:rsid w:val="004A7383"/>
    <w:rsid w:val="004B12DD"/>
    <w:rsid w:val="004B3B2E"/>
    <w:rsid w:val="004B4CAF"/>
    <w:rsid w:val="004B613C"/>
    <w:rsid w:val="004B62E8"/>
    <w:rsid w:val="004B6757"/>
    <w:rsid w:val="004B70ED"/>
    <w:rsid w:val="004B7EE4"/>
    <w:rsid w:val="004C0719"/>
    <w:rsid w:val="004C09BC"/>
    <w:rsid w:val="004C244A"/>
    <w:rsid w:val="004C2B77"/>
    <w:rsid w:val="004C3859"/>
    <w:rsid w:val="004C38CB"/>
    <w:rsid w:val="004C3B3D"/>
    <w:rsid w:val="004C42F6"/>
    <w:rsid w:val="004C5974"/>
    <w:rsid w:val="004D0434"/>
    <w:rsid w:val="004D1212"/>
    <w:rsid w:val="004D1A96"/>
    <w:rsid w:val="004D6538"/>
    <w:rsid w:val="004D6FD4"/>
    <w:rsid w:val="004D7463"/>
    <w:rsid w:val="004D76DF"/>
    <w:rsid w:val="004D779C"/>
    <w:rsid w:val="004E11CF"/>
    <w:rsid w:val="004E13B3"/>
    <w:rsid w:val="004E2B4F"/>
    <w:rsid w:val="004E2E62"/>
    <w:rsid w:val="004E3D63"/>
    <w:rsid w:val="004E3E75"/>
    <w:rsid w:val="004E4C1E"/>
    <w:rsid w:val="004E5800"/>
    <w:rsid w:val="004E5CCC"/>
    <w:rsid w:val="004F170C"/>
    <w:rsid w:val="004F173E"/>
    <w:rsid w:val="004F17B1"/>
    <w:rsid w:val="004F1C7A"/>
    <w:rsid w:val="004F2E73"/>
    <w:rsid w:val="004F2F4D"/>
    <w:rsid w:val="004F2FAD"/>
    <w:rsid w:val="004F3343"/>
    <w:rsid w:val="004F44E1"/>
    <w:rsid w:val="004F65B4"/>
    <w:rsid w:val="004F6607"/>
    <w:rsid w:val="004F6DCB"/>
    <w:rsid w:val="0050013B"/>
    <w:rsid w:val="00503FA2"/>
    <w:rsid w:val="00505E4E"/>
    <w:rsid w:val="005072B5"/>
    <w:rsid w:val="00511131"/>
    <w:rsid w:val="005123EE"/>
    <w:rsid w:val="00512792"/>
    <w:rsid w:val="00512B31"/>
    <w:rsid w:val="005136F7"/>
    <w:rsid w:val="00513B53"/>
    <w:rsid w:val="00514B41"/>
    <w:rsid w:val="0051727A"/>
    <w:rsid w:val="00517339"/>
    <w:rsid w:val="005179D1"/>
    <w:rsid w:val="00520DEF"/>
    <w:rsid w:val="0052108B"/>
    <w:rsid w:val="005212D9"/>
    <w:rsid w:val="00522312"/>
    <w:rsid w:val="00522955"/>
    <w:rsid w:val="00522E88"/>
    <w:rsid w:val="005233C1"/>
    <w:rsid w:val="00524CB3"/>
    <w:rsid w:val="00524F5D"/>
    <w:rsid w:val="005252B6"/>
    <w:rsid w:val="0052795A"/>
    <w:rsid w:val="00527B9E"/>
    <w:rsid w:val="005307F1"/>
    <w:rsid w:val="00530ACF"/>
    <w:rsid w:val="00530F13"/>
    <w:rsid w:val="00531BEA"/>
    <w:rsid w:val="00532D38"/>
    <w:rsid w:val="00533FDF"/>
    <w:rsid w:val="005345B4"/>
    <w:rsid w:val="005354B2"/>
    <w:rsid w:val="005354D9"/>
    <w:rsid w:val="00536090"/>
    <w:rsid w:val="00536E45"/>
    <w:rsid w:val="00537747"/>
    <w:rsid w:val="005419E6"/>
    <w:rsid w:val="00541F1C"/>
    <w:rsid w:val="005428B6"/>
    <w:rsid w:val="00542A0B"/>
    <w:rsid w:val="00542B24"/>
    <w:rsid w:val="00543954"/>
    <w:rsid w:val="00543C38"/>
    <w:rsid w:val="00544674"/>
    <w:rsid w:val="005449CB"/>
    <w:rsid w:val="005449D1"/>
    <w:rsid w:val="00545860"/>
    <w:rsid w:val="00546D13"/>
    <w:rsid w:val="00546E15"/>
    <w:rsid w:val="00550432"/>
    <w:rsid w:val="00550663"/>
    <w:rsid w:val="0055100D"/>
    <w:rsid w:val="00552391"/>
    <w:rsid w:val="00555CAA"/>
    <w:rsid w:val="00556140"/>
    <w:rsid w:val="00556720"/>
    <w:rsid w:val="00556A23"/>
    <w:rsid w:val="00556C67"/>
    <w:rsid w:val="0056011F"/>
    <w:rsid w:val="005612AA"/>
    <w:rsid w:val="005627D2"/>
    <w:rsid w:val="00562E5B"/>
    <w:rsid w:val="0056510A"/>
    <w:rsid w:val="005731F6"/>
    <w:rsid w:val="005732CA"/>
    <w:rsid w:val="00573B9F"/>
    <w:rsid w:val="00573E0C"/>
    <w:rsid w:val="0057410B"/>
    <w:rsid w:val="00575721"/>
    <w:rsid w:val="00575F44"/>
    <w:rsid w:val="00576E4E"/>
    <w:rsid w:val="0058031D"/>
    <w:rsid w:val="00581EE0"/>
    <w:rsid w:val="005833DB"/>
    <w:rsid w:val="005835AA"/>
    <w:rsid w:val="00583B44"/>
    <w:rsid w:val="005843D6"/>
    <w:rsid w:val="00584C3E"/>
    <w:rsid w:val="00585DA0"/>
    <w:rsid w:val="00590DA1"/>
    <w:rsid w:val="0059174E"/>
    <w:rsid w:val="00593897"/>
    <w:rsid w:val="0059484D"/>
    <w:rsid w:val="00594BB4"/>
    <w:rsid w:val="00595F4B"/>
    <w:rsid w:val="00596CF4"/>
    <w:rsid w:val="0059704B"/>
    <w:rsid w:val="005A0886"/>
    <w:rsid w:val="005A2045"/>
    <w:rsid w:val="005A22CA"/>
    <w:rsid w:val="005A26D9"/>
    <w:rsid w:val="005A42CC"/>
    <w:rsid w:val="005A7020"/>
    <w:rsid w:val="005B024E"/>
    <w:rsid w:val="005B0D3E"/>
    <w:rsid w:val="005B11A6"/>
    <w:rsid w:val="005B208D"/>
    <w:rsid w:val="005B218E"/>
    <w:rsid w:val="005B3600"/>
    <w:rsid w:val="005B4EFE"/>
    <w:rsid w:val="005B55EE"/>
    <w:rsid w:val="005B5D72"/>
    <w:rsid w:val="005B6F21"/>
    <w:rsid w:val="005C0867"/>
    <w:rsid w:val="005C0A5A"/>
    <w:rsid w:val="005C2091"/>
    <w:rsid w:val="005C36ED"/>
    <w:rsid w:val="005C7C9D"/>
    <w:rsid w:val="005D0C6E"/>
    <w:rsid w:val="005D0FE3"/>
    <w:rsid w:val="005D2B12"/>
    <w:rsid w:val="005D37E4"/>
    <w:rsid w:val="005D3C45"/>
    <w:rsid w:val="005D4145"/>
    <w:rsid w:val="005D50C7"/>
    <w:rsid w:val="005D5B55"/>
    <w:rsid w:val="005D6882"/>
    <w:rsid w:val="005D6BEB"/>
    <w:rsid w:val="005E0A25"/>
    <w:rsid w:val="005E27CE"/>
    <w:rsid w:val="005E38E0"/>
    <w:rsid w:val="005E50BD"/>
    <w:rsid w:val="005E5497"/>
    <w:rsid w:val="005E66B0"/>
    <w:rsid w:val="005E7BAB"/>
    <w:rsid w:val="005E7F1D"/>
    <w:rsid w:val="005F4338"/>
    <w:rsid w:val="005F4CE4"/>
    <w:rsid w:val="005F5148"/>
    <w:rsid w:val="005F78C9"/>
    <w:rsid w:val="006038B1"/>
    <w:rsid w:val="006039A3"/>
    <w:rsid w:val="00603D77"/>
    <w:rsid w:val="00603DDF"/>
    <w:rsid w:val="00603E26"/>
    <w:rsid w:val="006046C6"/>
    <w:rsid w:val="00604D62"/>
    <w:rsid w:val="0060511F"/>
    <w:rsid w:val="00605179"/>
    <w:rsid w:val="00605408"/>
    <w:rsid w:val="00605AC4"/>
    <w:rsid w:val="006074DA"/>
    <w:rsid w:val="00607C81"/>
    <w:rsid w:val="006116E8"/>
    <w:rsid w:val="00611C73"/>
    <w:rsid w:val="0061220B"/>
    <w:rsid w:val="006123A3"/>
    <w:rsid w:val="006126D9"/>
    <w:rsid w:val="00614762"/>
    <w:rsid w:val="00614D6A"/>
    <w:rsid w:val="006151F2"/>
    <w:rsid w:val="00615DE0"/>
    <w:rsid w:val="00616652"/>
    <w:rsid w:val="0061738B"/>
    <w:rsid w:val="006178F9"/>
    <w:rsid w:val="006212BA"/>
    <w:rsid w:val="0062194F"/>
    <w:rsid w:val="00621C24"/>
    <w:rsid w:val="00623D22"/>
    <w:rsid w:val="00623F40"/>
    <w:rsid w:val="006247DD"/>
    <w:rsid w:val="00625D37"/>
    <w:rsid w:val="00626F0B"/>
    <w:rsid w:val="00631511"/>
    <w:rsid w:val="006320D6"/>
    <w:rsid w:val="0064047D"/>
    <w:rsid w:val="00640E1C"/>
    <w:rsid w:val="00640F57"/>
    <w:rsid w:val="006416D2"/>
    <w:rsid w:val="00642057"/>
    <w:rsid w:val="0064228D"/>
    <w:rsid w:val="00644BB9"/>
    <w:rsid w:val="00644F17"/>
    <w:rsid w:val="00645515"/>
    <w:rsid w:val="00646453"/>
    <w:rsid w:val="00646CB2"/>
    <w:rsid w:val="00646F87"/>
    <w:rsid w:val="006506D0"/>
    <w:rsid w:val="006525CC"/>
    <w:rsid w:val="00652E3F"/>
    <w:rsid w:val="00653301"/>
    <w:rsid w:val="0065344A"/>
    <w:rsid w:val="006543D5"/>
    <w:rsid w:val="00654A51"/>
    <w:rsid w:val="00656980"/>
    <w:rsid w:val="00656ABC"/>
    <w:rsid w:val="00656B02"/>
    <w:rsid w:val="00656D39"/>
    <w:rsid w:val="006576A0"/>
    <w:rsid w:val="00660D24"/>
    <w:rsid w:val="006616C5"/>
    <w:rsid w:val="006621CF"/>
    <w:rsid w:val="00662912"/>
    <w:rsid w:val="006646DA"/>
    <w:rsid w:val="00665990"/>
    <w:rsid w:val="0067021A"/>
    <w:rsid w:val="00670387"/>
    <w:rsid w:val="00673B4E"/>
    <w:rsid w:val="00674766"/>
    <w:rsid w:val="006757CC"/>
    <w:rsid w:val="00675B5C"/>
    <w:rsid w:val="006762BD"/>
    <w:rsid w:val="006778CA"/>
    <w:rsid w:val="00677F9B"/>
    <w:rsid w:val="006805A6"/>
    <w:rsid w:val="00681BAD"/>
    <w:rsid w:val="00682E33"/>
    <w:rsid w:val="006865DB"/>
    <w:rsid w:val="0069119B"/>
    <w:rsid w:val="00692787"/>
    <w:rsid w:val="00692E2C"/>
    <w:rsid w:val="006936A5"/>
    <w:rsid w:val="00693DC4"/>
    <w:rsid w:val="00694D0E"/>
    <w:rsid w:val="00694E6E"/>
    <w:rsid w:val="006953FD"/>
    <w:rsid w:val="00695F21"/>
    <w:rsid w:val="00696503"/>
    <w:rsid w:val="00696656"/>
    <w:rsid w:val="00696669"/>
    <w:rsid w:val="006A09F6"/>
    <w:rsid w:val="006A139F"/>
    <w:rsid w:val="006A1944"/>
    <w:rsid w:val="006A1C0D"/>
    <w:rsid w:val="006A2A9E"/>
    <w:rsid w:val="006A39B4"/>
    <w:rsid w:val="006A3D78"/>
    <w:rsid w:val="006A45F4"/>
    <w:rsid w:val="006A47A3"/>
    <w:rsid w:val="006A5EB3"/>
    <w:rsid w:val="006A76DF"/>
    <w:rsid w:val="006B082D"/>
    <w:rsid w:val="006B2392"/>
    <w:rsid w:val="006B2D6F"/>
    <w:rsid w:val="006B2DD1"/>
    <w:rsid w:val="006B3147"/>
    <w:rsid w:val="006B32CB"/>
    <w:rsid w:val="006B33DD"/>
    <w:rsid w:val="006B3690"/>
    <w:rsid w:val="006B40C7"/>
    <w:rsid w:val="006B47A3"/>
    <w:rsid w:val="006B6866"/>
    <w:rsid w:val="006B6F04"/>
    <w:rsid w:val="006C0187"/>
    <w:rsid w:val="006C163B"/>
    <w:rsid w:val="006C1917"/>
    <w:rsid w:val="006C2D06"/>
    <w:rsid w:val="006C37E0"/>
    <w:rsid w:val="006C5C86"/>
    <w:rsid w:val="006C6463"/>
    <w:rsid w:val="006C6620"/>
    <w:rsid w:val="006C7827"/>
    <w:rsid w:val="006C7869"/>
    <w:rsid w:val="006C7880"/>
    <w:rsid w:val="006D0049"/>
    <w:rsid w:val="006D0D27"/>
    <w:rsid w:val="006D51FD"/>
    <w:rsid w:val="006D59F4"/>
    <w:rsid w:val="006D5ADE"/>
    <w:rsid w:val="006D5B19"/>
    <w:rsid w:val="006D604B"/>
    <w:rsid w:val="006D6223"/>
    <w:rsid w:val="006E079D"/>
    <w:rsid w:val="006E102C"/>
    <w:rsid w:val="006E457E"/>
    <w:rsid w:val="006E570D"/>
    <w:rsid w:val="006E76B7"/>
    <w:rsid w:val="006E7CF2"/>
    <w:rsid w:val="006F03DB"/>
    <w:rsid w:val="006F047C"/>
    <w:rsid w:val="006F1B9D"/>
    <w:rsid w:val="006F1EEE"/>
    <w:rsid w:val="006F248D"/>
    <w:rsid w:val="006F3DBD"/>
    <w:rsid w:val="006F4E3F"/>
    <w:rsid w:val="006F4F48"/>
    <w:rsid w:val="006F5DDA"/>
    <w:rsid w:val="006F6212"/>
    <w:rsid w:val="006F6356"/>
    <w:rsid w:val="006F6B6D"/>
    <w:rsid w:val="00702B0B"/>
    <w:rsid w:val="007047D4"/>
    <w:rsid w:val="00705C7E"/>
    <w:rsid w:val="007068C1"/>
    <w:rsid w:val="00706B95"/>
    <w:rsid w:val="00706C2B"/>
    <w:rsid w:val="00706CFC"/>
    <w:rsid w:val="00707B90"/>
    <w:rsid w:val="00707CB1"/>
    <w:rsid w:val="00713787"/>
    <w:rsid w:val="00713CE4"/>
    <w:rsid w:val="00714E58"/>
    <w:rsid w:val="00715130"/>
    <w:rsid w:val="007157CF"/>
    <w:rsid w:val="00715BDB"/>
    <w:rsid w:val="00716814"/>
    <w:rsid w:val="00716D5F"/>
    <w:rsid w:val="00717BE1"/>
    <w:rsid w:val="0072018B"/>
    <w:rsid w:val="007218E0"/>
    <w:rsid w:val="00722DBB"/>
    <w:rsid w:val="00723DDA"/>
    <w:rsid w:val="00725F72"/>
    <w:rsid w:val="00726476"/>
    <w:rsid w:val="00726DFC"/>
    <w:rsid w:val="00727E35"/>
    <w:rsid w:val="00733F40"/>
    <w:rsid w:val="00734238"/>
    <w:rsid w:val="0073484B"/>
    <w:rsid w:val="00740EEB"/>
    <w:rsid w:val="00740F41"/>
    <w:rsid w:val="00741375"/>
    <w:rsid w:val="00741471"/>
    <w:rsid w:val="00742393"/>
    <w:rsid w:val="00743997"/>
    <w:rsid w:val="0074638C"/>
    <w:rsid w:val="00746BBD"/>
    <w:rsid w:val="00747CF6"/>
    <w:rsid w:val="00747E48"/>
    <w:rsid w:val="007509CD"/>
    <w:rsid w:val="00751A39"/>
    <w:rsid w:val="00752294"/>
    <w:rsid w:val="00752EC2"/>
    <w:rsid w:val="00754A59"/>
    <w:rsid w:val="007570ED"/>
    <w:rsid w:val="00757AB7"/>
    <w:rsid w:val="00762163"/>
    <w:rsid w:val="00762F26"/>
    <w:rsid w:val="00764F8A"/>
    <w:rsid w:val="0076535D"/>
    <w:rsid w:val="0076645B"/>
    <w:rsid w:val="00767634"/>
    <w:rsid w:val="00767E7D"/>
    <w:rsid w:val="007707D3"/>
    <w:rsid w:val="00772DAA"/>
    <w:rsid w:val="00772E8B"/>
    <w:rsid w:val="00772FDF"/>
    <w:rsid w:val="00774A2D"/>
    <w:rsid w:val="00774D6D"/>
    <w:rsid w:val="00774F8F"/>
    <w:rsid w:val="0077565B"/>
    <w:rsid w:val="00775D84"/>
    <w:rsid w:val="00776A19"/>
    <w:rsid w:val="00780C9B"/>
    <w:rsid w:val="00781815"/>
    <w:rsid w:val="00783248"/>
    <w:rsid w:val="007832B6"/>
    <w:rsid w:val="0078371D"/>
    <w:rsid w:val="00785499"/>
    <w:rsid w:val="00793B90"/>
    <w:rsid w:val="0079403C"/>
    <w:rsid w:val="007942F4"/>
    <w:rsid w:val="00794B0D"/>
    <w:rsid w:val="007961F1"/>
    <w:rsid w:val="00796D59"/>
    <w:rsid w:val="007973EC"/>
    <w:rsid w:val="007A0382"/>
    <w:rsid w:val="007A03CD"/>
    <w:rsid w:val="007A1EE5"/>
    <w:rsid w:val="007A2EB0"/>
    <w:rsid w:val="007A3751"/>
    <w:rsid w:val="007A5DD5"/>
    <w:rsid w:val="007A71C2"/>
    <w:rsid w:val="007A78D8"/>
    <w:rsid w:val="007B1F0C"/>
    <w:rsid w:val="007B23BA"/>
    <w:rsid w:val="007B339D"/>
    <w:rsid w:val="007B48E0"/>
    <w:rsid w:val="007B72FC"/>
    <w:rsid w:val="007B7892"/>
    <w:rsid w:val="007B790E"/>
    <w:rsid w:val="007C0529"/>
    <w:rsid w:val="007C2DB4"/>
    <w:rsid w:val="007C3C94"/>
    <w:rsid w:val="007C518F"/>
    <w:rsid w:val="007C7BCD"/>
    <w:rsid w:val="007D1E93"/>
    <w:rsid w:val="007D2950"/>
    <w:rsid w:val="007D442B"/>
    <w:rsid w:val="007D50F2"/>
    <w:rsid w:val="007D534A"/>
    <w:rsid w:val="007D64FD"/>
    <w:rsid w:val="007E1364"/>
    <w:rsid w:val="007E138C"/>
    <w:rsid w:val="007E1B3D"/>
    <w:rsid w:val="007E211F"/>
    <w:rsid w:val="007E29E9"/>
    <w:rsid w:val="007E2DF1"/>
    <w:rsid w:val="007E3988"/>
    <w:rsid w:val="007E5613"/>
    <w:rsid w:val="007E65FD"/>
    <w:rsid w:val="007E7155"/>
    <w:rsid w:val="007E724D"/>
    <w:rsid w:val="007E779A"/>
    <w:rsid w:val="007E79B0"/>
    <w:rsid w:val="007E7CC3"/>
    <w:rsid w:val="007F3787"/>
    <w:rsid w:val="007F3BE1"/>
    <w:rsid w:val="007F4ABD"/>
    <w:rsid w:val="007F7C24"/>
    <w:rsid w:val="00800073"/>
    <w:rsid w:val="00800A87"/>
    <w:rsid w:val="00800F93"/>
    <w:rsid w:val="008010AC"/>
    <w:rsid w:val="00802389"/>
    <w:rsid w:val="00803982"/>
    <w:rsid w:val="00803D9E"/>
    <w:rsid w:val="00804473"/>
    <w:rsid w:val="00804608"/>
    <w:rsid w:val="008062CF"/>
    <w:rsid w:val="008063C7"/>
    <w:rsid w:val="008074AD"/>
    <w:rsid w:val="00807645"/>
    <w:rsid w:val="008114DC"/>
    <w:rsid w:val="00814D6E"/>
    <w:rsid w:val="0081547A"/>
    <w:rsid w:val="0081562F"/>
    <w:rsid w:val="00815772"/>
    <w:rsid w:val="00816B59"/>
    <w:rsid w:val="00823519"/>
    <w:rsid w:val="00824160"/>
    <w:rsid w:val="008257AD"/>
    <w:rsid w:val="00826877"/>
    <w:rsid w:val="00827D16"/>
    <w:rsid w:val="00830804"/>
    <w:rsid w:val="00830BCD"/>
    <w:rsid w:val="008328C1"/>
    <w:rsid w:val="00832D81"/>
    <w:rsid w:val="008339A8"/>
    <w:rsid w:val="008340E2"/>
    <w:rsid w:val="00834890"/>
    <w:rsid w:val="008353E2"/>
    <w:rsid w:val="00835783"/>
    <w:rsid w:val="008362AB"/>
    <w:rsid w:val="00836D5D"/>
    <w:rsid w:val="00840210"/>
    <w:rsid w:val="008405FA"/>
    <w:rsid w:val="00844808"/>
    <w:rsid w:val="00845DA5"/>
    <w:rsid w:val="008472EA"/>
    <w:rsid w:val="00850209"/>
    <w:rsid w:val="0085092E"/>
    <w:rsid w:val="00850CD6"/>
    <w:rsid w:val="00851076"/>
    <w:rsid w:val="008540BA"/>
    <w:rsid w:val="00855968"/>
    <w:rsid w:val="00861B05"/>
    <w:rsid w:val="008625FA"/>
    <w:rsid w:val="0086261A"/>
    <w:rsid w:val="00865E8C"/>
    <w:rsid w:val="00867230"/>
    <w:rsid w:val="0087211B"/>
    <w:rsid w:val="008723A0"/>
    <w:rsid w:val="008724B7"/>
    <w:rsid w:val="00872B40"/>
    <w:rsid w:val="008756FD"/>
    <w:rsid w:val="0087601C"/>
    <w:rsid w:val="0087672A"/>
    <w:rsid w:val="00877C01"/>
    <w:rsid w:val="00880A55"/>
    <w:rsid w:val="008847E7"/>
    <w:rsid w:val="0088701A"/>
    <w:rsid w:val="008901E6"/>
    <w:rsid w:val="008910D6"/>
    <w:rsid w:val="00891334"/>
    <w:rsid w:val="00893076"/>
    <w:rsid w:val="00897734"/>
    <w:rsid w:val="008978CF"/>
    <w:rsid w:val="00897BBE"/>
    <w:rsid w:val="008A0E41"/>
    <w:rsid w:val="008A2DD8"/>
    <w:rsid w:val="008A4060"/>
    <w:rsid w:val="008A5D1F"/>
    <w:rsid w:val="008B18C5"/>
    <w:rsid w:val="008B2A6B"/>
    <w:rsid w:val="008B3A00"/>
    <w:rsid w:val="008B46C2"/>
    <w:rsid w:val="008B526A"/>
    <w:rsid w:val="008B5330"/>
    <w:rsid w:val="008B6A68"/>
    <w:rsid w:val="008B6C15"/>
    <w:rsid w:val="008B6D5C"/>
    <w:rsid w:val="008B70C2"/>
    <w:rsid w:val="008B792B"/>
    <w:rsid w:val="008B7ADB"/>
    <w:rsid w:val="008C0B12"/>
    <w:rsid w:val="008C2AA5"/>
    <w:rsid w:val="008C2CBE"/>
    <w:rsid w:val="008C3A1B"/>
    <w:rsid w:val="008C3E26"/>
    <w:rsid w:val="008C5037"/>
    <w:rsid w:val="008C62E0"/>
    <w:rsid w:val="008C758A"/>
    <w:rsid w:val="008D030E"/>
    <w:rsid w:val="008D0F29"/>
    <w:rsid w:val="008D365A"/>
    <w:rsid w:val="008D3799"/>
    <w:rsid w:val="008D3916"/>
    <w:rsid w:val="008D3A99"/>
    <w:rsid w:val="008D3E5B"/>
    <w:rsid w:val="008D4720"/>
    <w:rsid w:val="008D4812"/>
    <w:rsid w:val="008D4B0B"/>
    <w:rsid w:val="008D6DE5"/>
    <w:rsid w:val="008D75BA"/>
    <w:rsid w:val="008D7B4F"/>
    <w:rsid w:val="008D7E1F"/>
    <w:rsid w:val="008E01A1"/>
    <w:rsid w:val="008E16CC"/>
    <w:rsid w:val="008E2BED"/>
    <w:rsid w:val="008E2E72"/>
    <w:rsid w:val="008E3C2B"/>
    <w:rsid w:val="008E523F"/>
    <w:rsid w:val="008E578D"/>
    <w:rsid w:val="008E616B"/>
    <w:rsid w:val="008E623F"/>
    <w:rsid w:val="008E6876"/>
    <w:rsid w:val="008E756E"/>
    <w:rsid w:val="008E77BB"/>
    <w:rsid w:val="008F003C"/>
    <w:rsid w:val="008F04A4"/>
    <w:rsid w:val="008F0C8D"/>
    <w:rsid w:val="008F19F9"/>
    <w:rsid w:val="008F4B05"/>
    <w:rsid w:val="008F6591"/>
    <w:rsid w:val="00900657"/>
    <w:rsid w:val="009006D4"/>
    <w:rsid w:val="00900D85"/>
    <w:rsid w:val="0090163B"/>
    <w:rsid w:val="00901DBC"/>
    <w:rsid w:val="00902560"/>
    <w:rsid w:val="00905A99"/>
    <w:rsid w:val="009061B0"/>
    <w:rsid w:val="009067A5"/>
    <w:rsid w:val="00915800"/>
    <w:rsid w:val="0091616D"/>
    <w:rsid w:val="009165B5"/>
    <w:rsid w:val="009168F9"/>
    <w:rsid w:val="0092154C"/>
    <w:rsid w:val="00923D8E"/>
    <w:rsid w:val="00923DAF"/>
    <w:rsid w:val="00924929"/>
    <w:rsid w:val="009250D7"/>
    <w:rsid w:val="009253C7"/>
    <w:rsid w:val="00925845"/>
    <w:rsid w:val="00926305"/>
    <w:rsid w:val="0092667F"/>
    <w:rsid w:val="00927649"/>
    <w:rsid w:val="00930D01"/>
    <w:rsid w:val="00930D06"/>
    <w:rsid w:val="00931717"/>
    <w:rsid w:val="00931E48"/>
    <w:rsid w:val="009336C1"/>
    <w:rsid w:val="0093457C"/>
    <w:rsid w:val="00936D8F"/>
    <w:rsid w:val="00940BFE"/>
    <w:rsid w:val="009415AB"/>
    <w:rsid w:val="009448C9"/>
    <w:rsid w:val="00944E70"/>
    <w:rsid w:val="00945737"/>
    <w:rsid w:val="00945AEC"/>
    <w:rsid w:val="00945FA9"/>
    <w:rsid w:val="00946351"/>
    <w:rsid w:val="0094686A"/>
    <w:rsid w:val="009472A3"/>
    <w:rsid w:val="0095196D"/>
    <w:rsid w:val="00951E1B"/>
    <w:rsid w:val="009531A4"/>
    <w:rsid w:val="00953F7B"/>
    <w:rsid w:val="00954CDF"/>
    <w:rsid w:val="00955602"/>
    <w:rsid w:val="00956388"/>
    <w:rsid w:val="00957E1A"/>
    <w:rsid w:val="00957E1C"/>
    <w:rsid w:val="00962B30"/>
    <w:rsid w:val="00962DF9"/>
    <w:rsid w:val="00963BD9"/>
    <w:rsid w:val="009653B4"/>
    <w:rsid w:val="00972F11"/>
    <w:rsid w:val="00974F7A"/>
    <w:rsid w:val="00976A59"/>
    <w:rsid w:val="00977E24"/>
    <w:rsid w:val="00980779"/>
    <w:rsid w:val="00980807"/>
    <w:rsid w:val="009813D2"/>
    <w:rsid w:val="0098166D"/>
    <w:rsid w:val="00981AE2"/>
    <w:rsid w:val="00982054"/>
    <w:rsid w:val="0098253C"/>
    <w:rsid w:val="00982943"/>
    <w:rsid w:val="009834D7"/>
    <w:rsid w:val="00984B6E"/>
    <w:rsid w:val="00985E17"/>
    <w:rsid w:val="00986039"/>
    <w:rsid w:val="009862A9"/>
    <w:rsid w:val="0098782F"/>
    <w:rsid w:val="009920CE"/>
    <w:rsid w:val="00992A4A"/>
    <w:rsid w:val="00993406"/>
    <w:rsid w:val="00993A2A"/>
    <w:rsid w:val="00993BCD"/>
    <w:rsid w:val="00993CEF"/>
    <w:rsid w:val="009945A5"/>
    <w:rsid w:val="0099467A"/>
    <w:rsid w:val="00996D2A"/>
    <w:rsid w:val="0099730A"/>
    <w:rsid w:val="009973C5"/>
    <w:rsid w:val="009A0BEF"/>
    <w:rsid w:val="009A117A"/>
    <w:rsid w:val="009A6457"/>
    <w:rsid w:val="009A7436"/>
    <w:rsid w:val="009A766C"/>
    <w:rsid w:val="009B04EE"/>
    <w:rsid w:val="009B0902"/>
    <w:rsid w:val="009B1291"/>
    <w:rsid w:val="009B1634"/>
    <w:rsid w:val="009B3611"/>
    <w:rsid w:val="009B3665"/>
    <w:rsid w:val="009B4356"/>
    <w:rsid w:val="009B53F6"/>
    <w:rsid w:val="009B7493"/>
    <w:rsid w:val="009C01F5"/>
    <w:rsid w:val="009C1349"/>
    <w:rsid w:val="009C22EF"/>
    <w:rsid w:val="009C2645"/>
    <w:rsid w:val="009C2A94"/>
    <w:rsid w:val="009C4719"/>
    <w:rsid w:val="009C4EE0"/>
    <w:rsid w:val="009C5318"/>
    <w:rsid w:val="009D1157"/>
    <w:rsid w:val="009D18AF"/>
    <w:rsid w:val="009D1919"/>
    <w:rsid w:val="009D3F6C"/>
    <w:rsid w:val="009D4000"/>
    <w:rsid w:val="009D425F"/>
    <w:rsid w:val="009D4390"/>
    <w:rsid w:val="009D534E"/>
    <w:rsid w:val="009D67FB"/>
    <w:rsid w:val="009D6CCE"/>
    <w:rsid w:val="009D7A2E"/>
    <w:rsid w:val="009E123A"/>
    <w:rsid w:val="009E1CD5"/>
    <w:rsid w:val="009E3904"/>
    <w:rsid w:val="009E390B"/>
    <w:rsid w:val="009E4D8F"/>
    <w:rsid w:val="009E7B6D"/>
    <w:rsid w:val="009F0D85"/>
    <w:rsid w:val="009F148A"/>
    <w:rsid w:val="009F157C"/>
    <w:rsid w:val="009F39D8"/>
    <w:rsid w:val="009F40C8"/>
    <w:rsid w:val="009F47EF"/>
    <w:rsid w:val="009F59F5"/>
    <w:rsid w:val="00A0026E"/>
    <w:rsid w:val="00A012E4"/>
    <w:rsid w:val="00A012FB"/>
    <w:rsid w:val="00A0357B"/>
    <w:rsid w:val="00A04E0B"/>
    <w:rsid w:val="00A0523E"/>
    <w:rsid w:val="00A054AF"/>
    <w:rsid w:val="00A058FD"/>
    <w:rsid w:val="00A05DF8"/>
    <w:rsid w:val="00A062BC"/>
    <w:rsid w:val="00A06D73"/>
    <w:rsid w:val="00A07E08"/>
    <w:rsid w:val="00A07FC1"/>
    <w:rsid w:val="00A12495"/>
    <w:rsid w:val="00A1457E"/>
    <w:rsid w:val="00A1504F"/>
    <w:rsid w:val="00A153B3"/>
    <w:rsid w:val="00A2079C"/>
    <w:rsid w:val="00A21523"/>
    <w:rsid w:val="00A217A1"/>
    <w:rsid w:val="00A22928"/>
    <w:rsid w:val="00A23251"/>
    <w:rsid w:val="00A248F1"/>
    <w:rsid w:val="00A24C40"/>
    <w:rsid w:val="00A25554"/>
    <w:rsid w:val="00A25AC9"/>
    <w:rsid w:val="00A2666E"/>
    <w:rsid w:val="00A268F0"/>
    <w:rsid w:val="00A300F1"/>
    <w:rsid w:val="00A30946"/>
    <w:rsid w:val="00A30AF8"/>
    <w:rsid w:val="00A31847"/>
    <w:rsid w:val="00A33F90"/>
    <w:rsid w:val="00A35061"/>
    <w:rsid w:val="00A35B1B"/>
    <w:rsid w:val="00A36BB3"/>
    <w:rsid w:val="00A37597"/>
    <w:rsid w:val="00A37C20"/>
    <w:rsid w:val="00A37D89"/>
    <w:rsid w:val="00A4113C"/>
    <w:rsid w:val="00A42879"/>
    <w:rsid w:val="00A429AE"/>
    <w:rsid w:val="00A53031"/>
    <w:rsid w:val="00A55080"/>
    <w:rsid w:val="00A55C1F"/>
    <w:rsid w:val="00A56788"/>
    <w:rsid w:val="00A56CE2"/>
    <w:rsid w:val="00A570C2"/>
    <w:rsid w:val="00A57D31"/>
    <w:rsid w:val="00A60592"/>
    <w:rsid w:val="00A6104B"/>
    <w:rsid w:val="00A61286"/>
    <w:rsid w:val="00A61729"/>
    <w:rsid w:val="00A63962"/>
    <w:rsid w:val="00A67A13"/>
    <w:rsid w:val="00A67DBE"/>
    <w:rsid w:val="00A71955"/>
    <w:rsid w:val="00A72EC9"/>
    <w:rsid w:val="00A751AD"/>
    <w:rsid w:val="00A7594D"/>
    <w:rsid w:val="00A819AF"/>
    <w:rsid w:val="00A81FCE"/>
    <w:rsid w:val="00A82CF5"/>
    <w:rsid w:val="00A82F16"/>
    <w:rsid w:val="00A83927"/>
    <w:rsid w:val="00A83BE5"/>
    <w:rsid w:val="00A85322"/>
    <w:rsid w:val="00A86E64"/>
    <w:rsid w:val="00A872D5"/>
    <w:rsid w:val="00A87F1B"/>
    <w:rsid w:val="00A940CC"/>
    <w:rsid w:val="00A94F5C"/>
    <w:rsid w:val="00A95A3F"/>
    <w:rsid w:val="00A95E1D"/>
    <w:rsid w:val="00A9663B"/>
    <w:rsid w:val="00A97D03"/>
    <w:rsid w:val="00A97F14"/>
    <w:rsid w:val="00AA0CC3"/>
    <w:rsid w:val="00AA1856"/>
    <w:rsid w:val="00AA533E"/>
    <w:rsid w:val="00AA5957"/>
    <w:rsid w:val="00AA6082"/>
    <w:rsid w:val="00AA776E"/>
    <w:rsid w:val="00AA78C2"/>
    <w:rsid w:val="00AB0097"/>
    <w:rsid w:val="00AB0316"/>
    <w:rsid w:val="00AB2220"/>
    <w:rsid w:val="00AB2901"/>
    <w:rsid w:val="00AB535C"/>
    <w:rsid w:val="00AB5853"/>
    <w:rsid w:val="00AB5B03"/>
    <w:rsid w:val="00AB5F60"/>
    <w:rsid w:val="00AC1948"/>
    <w:rsid w:val="00AC2C35"/>
    <w:rsid w:val="00AC37ED"/>
    <w:rsid w:val="00AC4208"/>
    <w:rsid w:val="00AC4582"/>
    <w:rsid w:val="00AC5CF7"/>
    <w:rsid w:val="00AC709F"/>
    <w:rsid w:val="00AC7834"/>
    <w:rsid w:val="00AC7BD4"/>
    <w:rsid w:val="00AD168B"/>
    <w:rsid w:val="00AD25AC"/>
    <w:rsid w:val="00AD285E"/>
    <w:rsid w:val="00AD2BA3"/>
    <w:rsid w:val="00AD4D17"/>
    <w:rsid w:val="00AD5105"/>
    <w:rsid w:val="00AD5930"/>
    <w:rsid w:val="00AD5B96"/>
    <w:rsid w:val="00AD6031"/>
    <w:rsid w:val="00AD662A"/>
    <w:rsid w:val="00AD6A16"/>
    <w:rsid w:val="00AD7B05"/>
    <w:rsid w:val="00AE09C4"/>
    <w:rsid w:val="00AE2639"/>
    <w:rsid w:val="00AE2F42"/>
    <w:rsid w:val="00AE40C7"/>
    <w:rsid w:val="00AE48AE"/>
    <w:rsid w:val="00AE5C00"/>
    <w:rsid w:val="00AE78C0"/>
    <w:rsid w:val="00AF1A43"/>
    <w:rsid w:val="00AF3F7E"/>
    <w:rsid w:val="00AF4F1F"/>
    <w:rsid w:val="00AF5A8D"/>
    <w:rsid w:val="00AF5D55"/>
    <w:rsid w:val="00AF61A4"/>
    <w:rsid w:val="00AF6506"/>
    <w:rsid w:val="00B005BE"/>
    <w:rsid w:val="00B02E15"/>
    <w:rsid w:val="00B03CEF"/>
    <w:rsid w:val="00B0459D"/>
    <w:rsid w:val="00B04A8E"/>
    <w:rsid w:val="00B053C5"/>
    <w:rsid w:val="00B11A9F"/>
    <w:rsid w:val="00B12ED3"/>
    <w:rsid w:val="00B142C3"/>
    <w:rsid w:val="00B14CC7"/>
    <w:rsid w:val="00B16992"/>
    <w:rsid w:val="00B206FC"/>
    <w:rsid w:val="00B20A83"/>
    <w:rsid w:val="00B22A52"/>
    <w:rsid w:val="00B2321B"/>
    <w:rsid w:val="00B23FB8"/>
    <w:rsid w:val="00B24C75"/>
    <w:rsid w:val="00B24F4E"/>
    <w:rsid w:val="00B2508A"/>
    <w:rsid w:val="00B25484"/>
    <w:rsid w:val="00B25DFA"/>
    <w:rsid w:val="00B27918"/>
    <w:rsid w:val="00B327FB"/>
    <w:rsid w:val="00B32D52"/>
    <w:rsid w:val="00B32EA6"/>
    <w:rsid w:val="00B32FAB"/>
    <w:rsid w:val="00B34273"/>
    <w:rsid w:val="00B36220"/>
    <w:rsid w:val="00B41718"/>
    <w:rsid w:val="00B41AE5"/>
    <w:rsid w:val="00B41F3D"/>
    <w:rsid w:val="00B4283A"/>
    <w:rsid w:val="00B445EE"/>
    <w:rsid w:val="00B450A0"/>
    <w:rsid w:val="00B459BB"/>
    <w:rsid w:val="00B45E17"/>
    <w:rsid w:val="00B46146"/>
    <w:rsid w:val="00B462C0"/>
    <w:rsid w:val="00B46C13"/>
    <w:rsid w:val="00B47904"/>
    <w:rsid w:val="00B5559D"/>
    <w:rsid w:val="00B60E88"/>
    <w:rsid w:val="00B61597"/>
    <w:rsid w:val="00B62AD6"/>
    <w:rsid w:val="00B639D4"/>
    <w:rsid w:val="00B6555E"/>
    <w:rsid w:val="00B6567C"/>
    <w:rsid w:val="00B657B9"/>
    <w:rsid w:val="00B67D3C"/>
    <w:rsid w:val="00B702E1"/>
    <w:rsid w:val="00B71278"/>
    <w:rsid w:val="00B712CF"/>
    <w:rsid w:val="00B71623"/>
    <w:rsid w:val="00B72D9F"/>
    <w:rsid w:val="00B73194"/>
    <w:rsid w:val="00B7371A"/>
    <w:rsid w:val="00B74013"/>
    <w:rsid w:val="00B759E5"/>
    <w:rsid w:val="00B76182"/>
    <w:rsid w:val="00B77942"/>
    <w:rsid w:val="00B800AD"/>
    <w:rsid w:val="00B81B03"/>
    <w:rsid w:val="00B82414"/>
    <w:rsid w:val="00B82D7B"/>
    <w:rsid w:val="00B83AF7"/>
    <w:rsid w:val="00B83F77"/>
    <w:rsid w:val="00B911B2"/>
    <w:rsid w:val="00B927E5"/>
    <w:rsid w:val="00B92E9F"/>
    <w:rsid w:val="00B943C6"/>
    <w:rsid w:val="00B94C20"/>
    <w:rsid w:val="00B95040"/>
    <w:rsid w:val="00B951B8"/>
    <w:rsid w:val="00BA1669"/>
    <w:rsid w:val="00BA2B4B"/>
    <w:rsid w:val="00BA46C4"/>
    <w:rsid w:val="00BA4C07"/>
    <w:rsid w:val="00BA77B9"/>
    <w:rsid w:val="00BB02DF"/>
    <w:rsid w:val="00BB0DFD"/>
    <w:rsid w:val="00BB0EF6"/>
    <w:rsid w:val="00BB18EC"/>
    <w:rsid w:val="00BB3B96"/>
    <w:rsid w:val="00BB49B4"/>
    <w:rsid w:val="00BB5519"/>
    <w:rsid w:val="00BB55B1"/>
    <w:rsid w:val="00BC077F"/>
    <w:rsid w:val="00BC19FC"/>
    <w:rsid w:val="00BC1DCB"/>
    <w:rsid w:val="00BC3AE6"/>
    <w:rsid w:val="00BC45B8"/>
    <w:rsid w:val="00BC6AB1"/>
    <w:rsid w:val="00BC7BD5"/>
    <w:rsid w:val="00BD14AC"/>
    <w:rsid w:val="00BD24AC"/>
    <w:rsid w:val="00BD3E1C"/>
    <w:rsid w:val="00BD4E48"/>
    <w:rsid w:val="00BD50A5"/>
    <w:rsid w:val="00BD5188"/>
    <w:rsid w:val="00BD7A81"/>
    <w:rsid w:val="00BE1CCA"/>
    <w:rsid w:val="00BE2F9E"/>
    <w:rsid w:val="00BE319D"/>
    <w:rsid w:val="00BE3297"/>
    <w:rsid w:val="00BE6E81"/>
    <w:rsid w:val="00BE76AE"/>
    <w:rsid w:val="00BF0192"/>
    <w:rsid w:val="00BF326C"/>
    <w:rsid w:val="00BF546C"/>
    <w:rsid w:val="00BF58C9"/>
    <w:rsid w:val="00BF5F12"/>
    <w:rsid w:val="00BF69C0"/>
    <w:rsid w:val="00BF7B70"/>
    <w:rsid w:val="00C018C4"/>
    <w:rsid w:val="00C028B5"/>
    <w:rsid w:val="00C0350E"/>
    <w:rsid w:val="00C0508D"/>
    <w:rsid w:val="00C055A1"/>
    <w:rsid w:val="00C062F4"/>
    <w:rsid w:val="00C06BE4"/>
    <w:rsid w:val="00C06D7E"/>
    <w:rsid w:val="00C072F2"/>
    <w:rsid w:val="00C079A8"/>
    <w:rsid w:val="00C11485"/>
    <w:rsid w:val="00C1175D"/>
    <w:rsid w:val="00C11FDD"/>
    <w:rsid w:val="00C15998"/>
    <w:rsid w:val="00C15D83"/>
    <w:rsid w:val="00C16274"/>
    <w:rsid w:val="00C2004C"/>
    <w:rsid w:val="00C213EC"/>
    <w:rsid w:val="00C21A83"/>
    <w:rsid w:val="00C22526"/>
    <w:rsid w:val="00C22824"/>
    <w:rsid w:val="00C22885"/>
    <w:rsid w:val="00C22A7C"/>
    <w:rsid w:val="00C22EA8"/>
    <w:rsid w:val="00C233BB"/>
    <w:rsid w:val="00C2341B"/>
    <w:rsid w:val="00C242A9"/>
    <w:rsid w:val="00C265AB"/>
    <w:rsid w:val="00C27B62"/>
    <w:rsid w:val="00C27BED"/>
    <w:rsid w:val="00C30ADF"/>
    <w:rsid w:val="00C30FF7"/>
    <w:rsid w:val="00C31187"/>
    <w:rsid w:val="00C33318"/>
    <w:rsid w:val="00C34156"/>
    <w:rsid w:val="00C343A7"/>
    <w:rsid w:val="00C34494"/>
    <w:rsid w:val="00C34C8F"/>
    <w:rsid w:val="00C3501E"/>
    <w:rsid w:val="00C362F9"/>
    <w:rsid w:val="00C36A56"/>
    <w:rsid w:val="00C41B6D"/>
    <w:rsid w:val="00C42953"/>
    <w:rsid w:val="00C42980"/>
    <w:rsid w:val="00C430FA"/>
    <w:rsid w:val="00C43891"/>
    <w:rsid w:val="00C442C8"/>
    <w:rsid w:val="00C4527C"/>
    <w:rsid w:val="00C46153"/>
    <w:rsid w:val="00C47319"/>
    <w:rsid w:val="00C505A8"/>
    <w:rsid w:val="00C51586"/>
    <w:rsid w:val="00C515B8"/>
    <w:rsid w:val="00C52497"/>
    <w:rsid w:val="00C52FD5"/>
    <w:rsid w:val="00C54790"/>
    <w:rsid w:val="00C55D00"/>
    <w:rsid w:val="00C57EAE"/>
    <w:rsid w:val="00C60F92"/>
    <w:rsid w:val="00C61D78"/>
    <w:rsid w:val="00C62CC3"/>
    <w:rsid w:val="00C63016"/>
    <w:rsid w:val="00C63C47"/>
    <w:rsid w:val="00C643FC"/>
    <w:rsid w:val="00C64628"/>
    <w:rsid w:val="00C66AA7"/>
    <w:rsid w:val="00C7067C"/>
    <w:rsid w:val="00C70A5B"/>
    <w:rsid w:val="00C70C66"/>
    <w:rsid w:val="00C7106B"/>
    <w:rsid w:val="00C73AE3"/>
    <w:rsid w:val="00C747B7"/>
    <w:rsid w:val="00C7727D"/>
    <w:rsid w:val="00C77F20"/>
    <w:rsid w:val="00C80120"/>
    <w:rsid w:val="00C809D5"/>
    <w:rsid w:val="00C81B31"/>
    <w:rsid w:val="00C82C2D"/>
    <w:rsid w:val="00C83AAF"/>
    <w:rsid w:val="00C83DA7"/>
    <w:rsid w:val="00C84C17"/>
    <w:rsid w:val="00C84F9A"/>
    <w:rsid w:val="00C86B44"/>
    <w:rsid w:val="00C87237"/>
    <w:rsid w:val="00C8795A"/>
    <w:rsid w:val="00C87A06"/>
    <w:rsid w:val="00C87F67"/>
    <w:rsid w:val="00C9001F"/>
    <w:rsid w:val="00C902E9"/>
    <w:rsid w:val="00C92417"/>
    <w:rsid w:val="00C9599F"/>
    <w:rsid w:val="00C95D98"/>
    <w:rsid w:val="00C97788"/>
    <w:rsid w:val="00CA06B6"/>
    <w:rsid w:val="00CA2198"/>
    <w:rsid w:val="00CA2236"/>
    <w:rsid w:val="00CA508F"/>
    <w:rsid w:val="00CA5469"/>
    <w:rsid w:val="00CA5FBA"/>
    <w:rsid w:val="00CB0675"/>
    <w:rsid w:val="00CB0CF0"/>
    <w:rsid w:val="00CB336E"/>
    <w:rsid w:val="00CB41DE"/>
    <w:rsid w:val="00CB42A0"/>
    <w:rsid w:val="00CB437F"/>
    <w:rsid w:val="00CB7A25"/>
    <w:rsid w:val="00CC0E97"/>
    <w:rsid w:val="00CC16C3"/>
    <w:rsid w:val="00CC2A7D"/>
    <w:rsid w:val="00CC4489"/>
    <w:rsid w:val="00CC5C38"/>
    <w:rsid w:val="00CC622A"/>
    <w:rsid w:val="00CC6687"/>
    <w:rsid w:val="00CC7512"/>
    <w:rsid w:val="00CD0628"/>
    <w:rsid w:val="00CD3143"/>
    <w:rsid w:val="00CD3258"/>
    <w:rsid w:val="00CD499F"/>
    <w:rsid w:val="00CD5299"/>
    <w:rsid w:val="00CD5EBA"/>
    <w:rsid w:val="00CD6088"/>
    <w:rsid w:val="00CD6F97"/>
    <w:rsid w:val="00CD735E"/>
    <w:rsid w:val="00CE0295"/>
    <w:rsid w:val="00CE0B9A"/>
    <w:rsid w:val="00CE1889"/>
    <w:rsid w:val="00CE3B45"/>
    <w:rsid w:val="00CE4F07"/>
    <w:rsid w:val="00CF0CF8"/>
    <w:rsid w:val="00CF12A5"/>
    <w:rsid w:val="00CF3AA0"/>
    <w:rsid w:val="00CF464A"/>
    <w:rsid w:val="00CF4BD4"/>
    <w:rsid w:val="00CF4C02"/>
    <w:rsid w:val="00CF4E94"/>
    <w:rsid w:val="00CF5679"/>
    <w:rsid w:val="00CF59F7"/>
    <w:rsid w:val="00CF7CC6"/>
    <w:rsid w:val="00D00281"/>
    <w:rsid w:val="00D01D23"/>
    <w:rsid w:val="00D027F0"/>
    <w:rsid w:val="00D04349"/>
    <w:rsid w:val="00D04D58"/>
    <w:rsid w:val="00D04E94"/>
    <w:rsid w:val="00D05F35"/>
    <w:rsid w:val="00D06877"/>
    <w:rsid w:val="00D07761"/>
    <w:rsid w:val="00D11EAF"/>
    <w:rsid w:val="00D13BCA"/>
    <w:rsid w:val="00D1573D"/>
    <w:rsid w:val="00D15F78"/>
    <w:rsid w:val="00D16645"/>
    <w:rsid w:val="00D21284"/>
    <w:rsid w:val="00D2155F"/>
    <w:rsid w:val="00D23A96"/>
    <w:rsid w:val="00D23AF7"/>
    <w:rsid w:val="00D2469E"/>
    <w:rsid w:val="00D250C5"/>
    <w:rsid w:val="00D264F5"/>
    <w:rsid w:val="00D2690D"/>
    <w:rsid w:val="00D26DD4"/>
    <w:rsid w:val="00D274D7"/>
    <w:rsid w:val="00D2763B"/>
    <w:rsid w:val="00D31A78"/>
    <w:rsid w:val="00D33209"/>
    <w:rsid w:val="00D36014"/>
    <w:rsid w:val="00D3604C"/>
    <w:rsid w:val="00D36470"/>
    <w:rsid w:val="00D36AFB"/>
    <w:rsid w:val="00D40059"/>
    <w:rsid w:val="00D42546"/>
    <w:rsid w:val="00D42C91"/>
    <w:rsid w:val="00D42DAF"/>
    <w:rsid w:val="00D45600"/>
    <w:rsid w:val="00D46132"/>
    <w:rsid w:val="00D4637D"/>
    <w:rsid w:val="00D47D41"/>
    <w:rsid w:val="00D50278"/>
    <w:rsid w:val="00D52425"/>
    <w:rsid w:val="00D52CCF"/>
    <w:rsid w:val="00D53DB8"/>
    <w:rsid w:val="00D55473"/>
    <w:rsid w:val="00D55999"/>
    <w:rsid w:val="00D56B60"/>
    <w:rsid w:val="00D56D18"/>
    <w:rsid w:val="00D604C3"/>
    <w:rsid w:val="00D61645"/>
    <w:rsid w:val="00D61AF4"/>
    <w:rsid w:val="00D62E19"/>
    <w:rsid w:val="00D62E2C"/>
    <w:rsid w:val="00D639E7"/>
    <w:rsid w:val="00D641DC"/>
    <w:rsid w:val="00D64E99"/>
    <w:rsid w:val="00D664C5"/>
    <w:rsid w:val="00D66FBA"/>
    <w:rsid w:val="00D67585"/>
    <w:rsid w:val="00D700D4"/>
    <w:rsid w:val="00D702C9"/>
    <w:rsid w:val="00D71612"/>
    <w:rsid w:val="00D71D8F"/>
    <w:rsid w:val="00D72306"/>
    <w:rsid w:val="00D742B3"/>
    <w:rsid w:val="00D74C01"/>
    <w:rsid w:val="00D75119"/>
    <w:rsid w:val="00D76C2E"/>
    <w:rsid w:val="00D771BA"/>
    <w:rsid w:val="00D77274"/>
    <w:rsid w:val="00D77461"/>
    <w:rsid w:val="00D8119A"/>
    <w:rsid w:val="00D8195A"/>
    <w:rsid w:val="00D833C4"/>
    <w:rsid w:val="00D85B9D"/>
    <w:rsid w:val="00D85E1F"/>
    <w:rsid w:val="00D864F0"/>
    <w:rsid w:val="00D87D4D"/>
    <w:rsid w:val="00D87D92"/>
    <w:rsid w:val="00D87F8B"/>
    <w:rsid w:val="00D90621"/>
    <w:rsid w:val="00D90787"/>
    <w:rsid w:val="00D94FF3"/>
    <w:rsid w:val="00D95F11"/>
    <w:rsid w:val="00D96105"/>
    <w:rsid w:val="00DA065D"/>
    <w:rsid w:val="00DA19CC"/>
    <w:rsid w:val="00DA1B7B"/>
    <w:rsid w:val="00DA24BD"/>
    <w:rsid w:val="00DA30DF"/>
    <w:rsid w:val="00DA4EE6"/>
    <w:rsid w:val="00DA7616"/>
    <w:rsid w:val="00DA76A8"/>
    <w:rsid w:val="00DB20A3"/>
    <w:rsid w:val="00DB2C4D"/>
    <w:rsid w:val="00DB5994"/>
    <w:rsid w:val="00DC128C"/>
    <w:rsid w:val="00DC1F80"/>
    <w:rsid w:val="00DC2C57"/>
    <w:rsid w:val="00DC34D7"/>
    <w:rsid w:val="00DC3BA5"/>
    <w:rsid w:val="00DC4A12"/>
    <w:rsid w:val="00DC5BE7"/>
    <w:rsid w:val="00DC7E2E"/>
    <w:rsid w:val="00DD0056"/>
    <w:rsid w:val="00DD01BF"/>
    <w:rsid w:val="00DD1338"/>
    <w:rsid w:val="00DD21FF"/>
    <w:rsid w:val="00DD2842"/>
    <w:rsid w:val="00DD318C"/>
    <w:rsid w:val="00DD3F3C"/>
    <w:rsid w:val="00DD492C"/>
    <w:rsid w:val="00DD4BF4"/>
    <w:rsid w:val="00DD4F4A"/>
    <w:rsid w:val="00DD7A74"/>
    <w:rsid w:val="00DE0E73"/>
    <w:rsid w:val="00DE111A"/>
    <w:rsid w:val="00DE1BF5"/>
    <w:rsid w:val="00DE2FF6"/>
    <w:rsid w:val="00DE3343"/>
    <w:rsid w:val="00DE3534"/>
    <w:rsid w:val="00DE3BEB"/>
    <w:rsid w:val="00DE547B"/>
    <w:rsid w:val="00DF4BD2"/>
    <w:rsid w:val="00DF4EF6"/>
    <w:rsid w:val="00DF60E9"/>
    <w:rsid w:val="00DF6DAF"/>
    <w:rsid w:val="00DF6E88"/>
    <w:rsid w:val="00DF79E0"/>
    <w:rsid w:val="00E01697"/>
    <w:rsid w:val="00E047D4"/>
    <w:rsid w:val="00E06A1A"/>
    <w:rsid w:val="00E06DE0"/>
    <w:rsid w:val="00E12445"/>
    <w:rsid w:val="00E1270A"/>
    <w:rsid w:val="00E132C2"/>
    <w:rsid w:val="00E13691"/>
    <w:rsid w:val="00E14827"/>
    <w:rsid w:val="00E1686E"/>
    <w:rsid w:val="00E17E93"/>
    <w:rsid w:val="00E17EC8"/>
    <w:rsid w:val="00E204DE"/>
    <w:rsid w:val="00E21553"/>
    <w:rsid w:val="00E21672"/>
    <w:rsid w:val="00E22752"/>
    <w:rsid w:val="00E228F4"/>
    <w:rsid w:val="00E24163"/>
    <w:rsid w:val="00E24723"/>
    <w:rsid w:val="00E26C09"/>
    <w:rsid w:val="00E26F8C"/>
    <w:rsid w:val="00E2760F"/>
    <w:rsid w:val="00E27619"/>
    <w:rsid w:val="00E3069D"/>
    <w:rsid w:val="00E312A4"/>
    <w:rsid w:val="00E32B40"/>
    <w:rsid w:val="00E3338E"/>
    <w:rsid w:val="00E342CB"/>
    <w:rsid w:val="00E35424"/>
    <w:rsid w:val="00E40E7D"/>
    <w:rsid w:val="00E4348F"/>
    <w:rsid w:val="00E43CF1"/>
    <w:rsid w:val="00E43E53"/>
    <w:rsid w:val="00E4468E"/>
    <w:rsid w:val="00E451D2"/>
    <w:rsid w:val="00E46AD8"/>
    <w:rsid w:val="00E47618"/>
    <w:rsid w:val="00E5026A"/>
    <w:rsid w:val="00E504F2"/>
    <w:rsid w:val="00E54E04"/>
    <w:rsid w:val="00E554A0"/>
    <w:rsid w:val="00E5594F"/>
    <w:rsid w:val="00E55A31"/>
    <w:rsid w:val="00E56DFB"/>
    <w:rsid w:val="00E5728F"/>
    <w:rsid w:val="00E57B05"/>
    <w:rsid w:val="00E57F1C"/>
    <w:rsid w:val="00E61605"/>
    <w:rsid w:val="00E61B4C"/>
    <w:rsid w:val="00E63D3E"/>
    <w:rsid w:val="00E643B9"/>
    <w:rsid w:val="00E64935"/>
    <w:rsid w:val="00E64B90"/>
    <w:rsid w:val="00E67235"/>
    <w:rsid w:val="00E674B2"/>
    <w:rsid w:val="00E677C1"/>
    <w:rsid w:val="00E70D43"/>
    <w:rsid w:val="00E726DB"/>
    <w:rsid w:val="00E72F9A"/>
    <w:rsid w:val="00E73C3D"/>
    <w:rsid w:val="00E75934"/>
    <w:rsid w:val="00E76A93"/>
    <w:rsid w:val="00E77424"/>
    <w:rsid w:val="00E7789E"/>
    <w:rsid w:val="00E8155F"/>
    <w:rsid w:val="00E81EE4"/>
    <w:rsid w:val="00E828CA"/>
    <w:rsid w:val="00E84155"/>
    <w:rsid w:val="00E84962"/>
    <w:rsid w:val="00E84E86"/>
    <w:rsid w:val="00E86BC3"/>
    <w:rsid w:val="00E87BB6"/>
    <w:rsid w:val="00E902C3"/>
    <w:rsid w:val="00E90388"/>
    <w:rsid w:val="00E90E56"/>
    <w:rsid w:val="00E90E65"/>
    <w:rsid w:val="00E91706"/>
    <w:rsid w:val="00E92C64"/>
    <w:rsid w:val="00E93077"/>
    <w:rsid w:val="00E93A8D"/>
    <w:rsid w:val="00E9477B"/>
    <w:rsid w:val="00E9506E"/>
    <w:rsid w:val="00E95E4C"/>
    <w:rsid w:val="00E964B2"/>
    <w:rsid w:val="00E96CEA"/>
    <w:rsid w:val="00E96FE7"/>
    <w:rsid w:val="00EA07B7"/>
    <w:rsid w:val="00EA38E7"/>
    <w:rsid w:val="00EA4250"/>
    <w:rsid w:val="00EA4E53"/>
    <w:rsid w:val="00EA5045"/>
    <w:rsid w:val="00EA6923"/>
    <w:rsid w:val="00EA6FC0"/>
    <w:rsid w:val="00EB00B9"/>
    <w:rsid w:val="00EB146B"/>
    <w:rsid w:val="00EB19E9"/>
    <w:rsid w:val="00EB3A20"/>
    <w:rsid w:val="00EB3B34"/>
    <w:rsid w:val="00EB4293"/>
    <w:rsid w:val="00EB68E2"/>
    <w:rsid w:val="00EB7D83"/>
    <w:rsid w:val="00EC297B"/>
    <w:rsid w:val="00EC40BC"/>
    <w:rsid w:val="00EC64F3"/>
    <w:rsid w:val="00EC65B2"/>
    <w:rsid w:val="00EC7AB8"/>
    <w:rsid w:val="00ED07E3"/>
    <w:rsid w:val="00ED13FA"/>
    <w:rsid w:val="00ED4E67"/>
    <w:rsid w:val="00ED50CB"/>
    <w:rsid w:val="00ED6149"/>
    <w:rsid w:val="00ED61FD"/>
    <w:rsid w:val="00EE0084"/>
    <w:rsid w:val="00EE0144"/>
    <w:rsid w:val="00EE12FF"/>
    <w:rsid w:val="00EE2559"/>
    <w:rsid w:val="00EE262C"/>
    <w:rsid w:val="00EE284B"/>
    <w:rsid w:val="00EE2B77"/>
    <w:rsid w:val="00EE300C"/>
    <w:rsid w:val="00EE3683"/>
    <w:rsid w:val="00EE392E"/>
    <w:rsid w:val="00EE5CF8"/>
    <w:rsid w:val="00EE69C5"/>
    <w:rsid w:val="00EF0035"/>
    <w:rsid w:val="00EF080C"/>
    <w:rsid w:val="00EF1D09"/>
    <w:rsid w:val="00EF2217"/>
    <w:rsid w:val="00EF373F"/>
    <w:rsid w:val="00EF3B6E"/>
    <w:rsid w:val="00EF5A7D"/>
    <w:rsid w:val="00EF5CE9"/>
    <w:rsid w:val="00EF6C5A"/>
    <w:rsid w:val="00EF6D1B"/>
    <w:rsid w:val="00EF6E8E"/>
    <w:rsid w:val="00EF78AD"/>
    <w:rsid w:val="00EF7A79"/>
    <w:rsid w:val="00F00A60"/>
    <w:rsid w:val="00F023F3"/>
    <w:rsid w:val="00F0345E"/>
    <w:rsid w:val="00F04BD1"/>
    <w:rsid w:val="00F05197"/>
    <w:rsid w:val="00F063D8"/>
    <w:rsid w:val="00F1001C"/>
    <w:rsid w:val="00F10150"/>
    <w:rsid w:val="00F11185"/>
    <w:rsid w:val="00F125F8"/>
    <w:rsid w:val="00F12C7E"/>
    <w:rsid w:val="00F130C1"/>
    <w:rsid w:val="00F132E0"/>
    <w:rsid w:val="00F1650A"/>
    <w:rsid w:val="00F16C4E"/>
    <w:rsid w:val="00F17108"/>
    <w:rsid w:val="00F206FB"/>
    <w:rsid w:val="00F21838"/>
    <w:rsid w:val="00F21E86"/>
    <w:rsid w:val="00F222AC"/>
    <w:rsid w:val="00F222FF"/>
    <w:rsid w:val="00F22522"/>
    <w:rsid w:val="00F238A7"/>
    <w:rsid w:val="00F23C95"/>
    <w:rsid w:val="00F24527"/>
    <w:rsid w:val="00F25144"/>
    <w:rsid w:val="00F253D3"/>
    <w:rsid w:val="00F255D7"/>
    <w:rsid w:val="00F25E77"/>
    <w:rsid w:val="00F26821"/>
    <w:rsid w:val="00F26D62"/>
    <w:rsid w:val="00F30D70"/>
    <w:rsid w:val="00F31981"/>
    <w:rsid w:val="00F31A62"/>
    <w:rsid w:val="00F32630"/>
    <w:rsid w:val="00F32687"/>
    <w:rsid w:val="00F34AEB"/>
    <w:rsid w:val="00F370F6"/>
    <w:rsid w:val="00F40679"/>
    <w:rsid w:val="00F40FB6"/>
    <w:rsid w:val="00F41DEB"/>
    <w:rsid w:val="00F42982"/>
    <w:rsid w:val="00F439DD"/>
    <w:rsid w:val="00F43D48"/>
    <w:rsid w:val="00F4404F"/>
    <w:rsid w:val="00F44089"/>
    <w:rsid w:val="00F44622"/>
    <w:rsid w:val="00F44908"/>
    <w:rsid w:val="00F45D21"/>
    <w:rsid w:val="00F46F4D"/>
    <w:rsid w:val="00F500D7"/>
    <w:rsid w:val="00F50D6A"/>
    <w:rsid w:val="00F50FB3"/>
    <w:rsid w:val="00F51E58"/>
    <w:rsid w:val="00F52804"/>
    <w:rsid w:val="00F54103"/>
    <w:rsid w:val="00F55CBE"/>
    <w:rsid w:val="00F56526"/>
    <w:rsid w:val="00F57498"/>
    <w:rsid w:val="00F610D9"/>
    <w:rsid w:val="00F64E0C"/>
    <w:rsid w:val="00F65FA0"/>
    <w:rsid w:val="00F66A08"/>
    <w:rsid w:val="00F70A11"/>
    <w:rsid w:val="00F73425"/>
    <w:rsid w:val="00F738CB"/>
    <w:rsid w:val="00F74CC3"/>
    <w:rsid w:val="00F75759"/>
    <w:rsid w:val="00F805D9"/>
    <w:rsid w:val="00F81777"/>
    <w:rsid w:val="00F8309A"/>
    <w:rsid w:val="00F830B5"/>
    <w:rsid w:val="00F835A5"/>
    <w:rsid w:val="00F83CD9"/>
    <w:rsid w:val="00F84B71"/>
    <w:rsid w:val="00F85DBC"/>
    <w:rsid w:val="00F8683F"/>
    <w:rsid w:val="00F8685E"/>
    <w:rsid w:val="00F86AA9"/>
    <w:rsid w:val="00F87ED3"/>
    <w:rsid w:val="00F900A4"/>
    <w:rsid w:val="00F90CC0"/>
    <w:rsid w:val="00F90DB2"/>
    <w:rsid w:val="00F9128C"/>
    <w:rsid w:val="00F91CDE"/>
    <w:rsid w:val="00F91F6B"/>
    <w:rsid w:val="00F930A7"/>
    <w:rsid w:val="00F93C4A"/>
    <w:rsid w:val="00F94BDB"/>
    <w:rsid w:val="00FA034E"/>
    <w:rsid w:val="00FA057F"/>
    <w:rsid w:val="00FA0A0F"/>
    <w:rsid w:val="00FA29C2"/>
    <w:rsid w:val="00FA3165"/>
    <w:rsid w:val="00FA4470"/>
    <w:rsid w:val="00FA496F"/>
    <w:rsid w:val="00FB0EED"/>
    <w:rsid w:val="00FB1166"/>
    <w:rsid w:val="00FB181C"/>
    <w:rsid w:val="00FB2DB7"/>
    <w:rsid w:val="00FB5392"/>
    <w:rsid w:val="00FB5D87"/>
    <w:rsid w:val="00FB65D6"/>
    <w:rsid w:val="00FB7BA4"/>
    <w:rsid w:val="00FC007F"/>
    <w:rsid w:val="00FC11FA"/>
    <w:rsid w:val="00FC1DDD"/>
    <w:rsid w:val="00FC2D06"/>
    <w:rsid w:val="00FC37D5"/>
    <w:rsid w:val="00FC3BA4"/>
    <w:rsid w:val="00FC491A"/>
    <w:rsid w:val="00FC4A8C"/>
    <w:rsid w:val="00FC4C9D"/>
    <w:rsid w:val="00FC6FEA"/>
    <w:rsid w:val="00FC7422"/>
    <w:rsid w:val="00FD09B4"/>
    <w:rsid w:val="00FD19C3"/>
    <w:rsid w:val="00FD2488"/>
    <w:rsid w:val="00FD25BA"/>
    <w:rsid w:val="00FD26F2"/>
    <w:rsid w:val="00FD4A14"/>
    <w:rsid w:val="00FD55F1"/>
    <w:rsid w:val="00FD5B37"/>
    <w:rsid w:val="00FD5BB2"/>
    <w:rsid w:val="00FD6C4E"/>
    <w:rsid w:val="00FD736A"/>
    <w:rsid w:val="00FE13E2"/>
    <w:rsid w:val="00FE1869"/>
    <w:rsid w:val="00FE2858"/>
    <w:rsid w:val="00FE2EB5"/>
    <w:rsid w:val="00FE3570"/>
    <w:rsid w:val="00FE3DAB"/>
    <w:rsid w:val="00FE4824"/>
    <w:rsid w:val="00FE4BB2"/>
    <w:rsid w:val="00FE5097"/>
    <w:rsid w:val="00FE5BBB"/>
    <w:rsid w:val="00FE6074"/>
    <w:rsid w:val="00FE65B4"/>
    <w:rsid w:val="00FE6949"/>
    <w:rsid w:val="00FF169A"/>
    <w:rsid w:val="00FF27B9"/>
    <w:rsid w:val="00FF3132"/>
    <w:rsid w:val="00FF7C9F"/>
  </w:rsids>
  <m:mathPr>
    <m:mathFont m:val="Cambria Math"/>
    <m:brkBin m:val="before"/>
    <m:brkBinSub m:val="--"/>
    <m:smallFrac/>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7AE7E30"/>
  <w15:docId w15:val="{3715791A-7FF7-4F01-968E-D9B0E4A85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rsid w:val="0065344A"/>
    <w:rPr>
      <w:rFonts w:ascii="Calibri" w:eastAsia="Calibri" w:hAnsi="Calibri" w:cs="Times New Roman"/>
    </w:rPr>
  </w:style>
  <w:style w:type="paragraph" w:styleId="Titolo1">
    <w:name w:val="heading 1"/>
    <w:basedOn w:val="Normale"/>
    <w:next w:val="Normale"/>
    <w:link w:val="Titolo1Carattere"/>
    <w:qFormat/>
    <w:rsid w:val="00A6104B"/>
    <w:pPr>
      <w:keepNext/>
      <w:spacing w:before="240" w:after="60" w:line="240" w:lineRule="auto"/>
      <w:outlineLvl w:val="0"/>
    </w:pPr>
    <w:rPr>
      <w:rFonts w:ascii="Univers 55" w:eastAsia="Times New Roman" w:hAnsi="Univers 55"/>
      <w:b/>
      <w:kern w:val="28"/>
      <w:sz w:val="28"/>
      <w:szCs w:val="20"/>
      <w:lang w:eastAsia="it-IT"/>
    </w:rPr>
  </w:style>
  <w:style w:type="paragraph" w:styleId="Titolo3">
    <w:name w:val="heading 3"/>
    <w:basedOn w:val="Normale"/>
    <w:next w:val="Normale"/>
    <w:link w:val="Titolo3Carattere"/>
    <w:qFormat/>
    <w:rsid w:val="00A6104B"/>
    <w:pPr>
      <w:keepNext/>
      <w:spacing w:before="240" w:after="60" w:line="240" w:lineRule="auto"/>
      <w:outlineLvl w:val="2"/>
    </w:pPr>
    <w:rPr>
      <w:rFonts w:ascii="Arial" w:eastAsia="Times New Roman" w:hAnsi="Arial" w:cs="Arial"/>
      <w:b/>
      <w:bCs/>
      <w:sz w:val="26"/>
      <w:szCs w:val="26"/>
      <w:lang w:eastAsia="it-IT"/>
    </w:rPr>
  </w:style>
  <w:style w:type="paragraph" w:styleId="Titolo5">
    <w:name w:val="heading 5"/>
    <w:basedOn w:val="Normale"/>
    <w:next w:val="Normale"/>
    <w:link w:val="Titolo5Carattere"/>
    <w:uiPriority w:val="9"/>
    <w:semiHidden/>
    <w:unhideWhenUsed/>
    <w:qFormat/>
    <w:rsid w:val="0051727A"/>
    <w:pPr>
      <w:keepNext/>
      <w:keepLines/>
      <w:spacing w:before="40" w:after="0"/>
      <w:outlineLvl w:val="4"/>
    </w:pPr>
    <w:rPr>
      <w:rFonts w:asciiTheme="majorHAnsi" w:eastAsiaTheme="majorEastAsia" w:hAnsiTheme="majorHAnsi" w:cstheme="majorBidi"/>
      <w:color w:val="365F91" w:themeColor="accent1" w:themeShade="BF"/>
    </w:rPr>
  </w:style>
  <w:style w:type="paragraph" w:styleId="Titolo6">
    <w:name w:val="heading 6"/>
    <w:basedOn w:val="Normale"/>
    <w:next w:val="Normale"/>
    <w:link w:val="Titolo6Carattere"/>
    <w:qFormat/>
    <w:rsid w:val="00A6104B"/>
    <w:pPr>
      <w:spacing w:before="240" w:after="60" w:line="240" w:lineRule="auto"/>
      <w:outlineLvl w:val="5"/>
    </w:pPr>
    <w:rPr>
      <w:rFonts w:ascii="Times New Roman" w:eastAsia="Times New Roman" w:hAnsi="Times New Roman"/>
      <w:b/>
      <w:bCs/>
      <w:lang w:eastAsia="it-IT"/>
    </w:rPr>
  </w:style>
  <w:style w:type="paragraph" w:styleId="Titolo7">
    <w:name w:val="heading 7"/>
    <w:basedOn w:val="Normale"/>
    <w:next w:val="Normale"/>
    <w:link w:val="Titolo7Carattere"/>
    <w:qFormat/>
    <w:rsid w:val="00A6104B"/>
    <w:pPr>
      <w:spacing w:before="240" w:after="60" w:line="240" w:lineRule="auto"/>
      <w:outlineLvl w:val="6"/>
    </w:pPr>
    <w:rPr>
      <w:rFonts w:ascii="Times New Roman" w:eastAsia="Times New Roman" w:hAnsi="Times New Roman"/>
      <w:sz w:val="24"/>
      <w:szCs w:val="24"/>
      <w:lang w:eastAsia="it-IT"/>
    </w:rPr>
  </w:style>
  <w:style w:type="paragraph" w:styleId="Titolo9">
    <w:name w:val="heading 9"/>
    <w:basedOn w:val="Normale"/>
    <w:next w:val="Normale"/>
    <w:link w:val="Titolo9Carattere"/>
    <w:qFormat/>
    <w:rsid w:val="00A6104B"/>
    <w:pPr>
      <w:spacing w:before="240" w:after="60" w:line="240" w:lineRule="auto"/>
      <w:outlineLvl w:val="8"/>
    </w:pPr>
    <w:rPr>
      <w:rFonts w:ascii="Arial" w:eastAsia="Times New Roman" w:hAnsi="Arial" w:cs="Arial"/>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basedOn w:val="Carpredefinitoparagrafo"/>
    <w:link w:val="Titolo1"/>
    <w:rsid w:val="00A6104B"/>
    <w:rPr>
      <w:rFonts w:ascii="Univers 55" w:eastAsia="Times New Roman" w:hAnsi="Univers 55" w:cs="Times New Roman"/>
      <w:b/>
      <w:kern w:val="28"/>
      <w:sz w:val="28"/>
      <w:szCs w:val="20"/>
      <w:lang w:eastAsia="it-IT"/>
    </w:rPr>
  </w:style>
  <w:style w:type="character" w:customStyle="1" w:styleId="Titolo3Carattere">
    <w:name w:val="Titolo 3 Carattere"/>
    <w:basedOn w:val="Carpredefinitoparagrafo"/>
    <w:link w:val="Titolo3"/>
    <w:rsid w:val="00A6104B"/>
    <w:rPr>
      <w:rFonts w:ascii="Arial" w:eastAsia="Times New Roman" w:hAnsi="Arial" w:cs="Arial"/>
      <w:b/>
      <w:bCs/>
      <w:sz w:val="26"/>
      <w:szCs w:val="26"/>
      <w:lang w:eastAsia="it-IT"/>
    </w:rPr>
  </w:style>
  <w:style w:type="character" w:customStyle="1" w:styleId="Titolo6Carattere">
    <w:name w:val="Titolo 6 Carattere"/>
    <w:basedOn w:val="Carpredefinitoparagrafo"/>
    <w:link w:val="Titolo6"/>
    <w:rsid w:val="00A6104B"/>
    <w:rPr>
      <w:rFonts w:ascii="Times New Roman" w:eastAsia="Times New Roman" w:hAnsi="Times New Roman" w:cs="Times New Roman"/>
      <w:b/>
      <w:bCs/>
      <w:lang w:eastAsia="it-IT"/>
    </w:rPr>
  </w:style>
  <w:style w:type="character" w:customStyle="1" w:styleId="Titolo7Carattere">
    <w:name w:val="Titolo 7 Carattere"/>
    <w:basedOn w:val="Carpredefinitoparagrafo"/>
    <w:link w:val="Titolo7"/>
    <w:rsid w:val="00A6104B"/>
    <w:rPr>
      <w:rFonts w:ascii="Times New Roman" w:eastAsia="Times New Roman" w:hAnsi="Times New Roman" w:cs="Times New Roman"/>
      <w:sz w:val="24"/>
      <w:szCs w:val="24"/>
      <w:lang w:eastAsia="it-IT"/>
    </w:rPr>
  </w:style>
  <w:style w:type="character" w:customStyle="1" w:styleId="Titolo9Carattere">
    <w:name w:val="Titolo 9 Carattere"/>
    <w:basedOn w:val="Carpredefinitoparagrafo"/>
    <w:link w:val="Titolo9"/>
    <w:rsid w:val="00A6104B"/>
    <w:rPr>
      <w:rFonts w:ascii="Arial" w:eastAsia="Times New Roman" w:hAnsi="Arial" w:cs="Arial"/>
      <w:lang w:eastAsia="it-IT"/>
    </w:rPr>
  </w:style>
  <w:style w:type="paragraph" w:styleId="Intestazione">
    <w:name w:val="header"/>
    <w:basedOn w:val="Normale"/>
    <w:link w:val="Intestazione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IntestazioneCarattere">
    <w:name w:val="Intestazione Carattere"/>
    <w:basedOn w:val="Carpredefinitoparagrafo"/>
    <w:link w:val="Intestazione"/>
    <w:rsid w:val="00A6104B"/>
    <w:rPr>
      <w:rFonts w:ascii="Univers 55" w:eastAsia="Times New Roman" w:hAnsi="Univers 55" w:cs="Times New Roman"/>
      <w:sz w:val="20"/>
      <w:szCs w:val="20"/>
      <w:lang w:eastAsia="it-IT"/>
    </w:rPr>
  </w:style>
  <w:style w:type="paragraph" w:styleId="Pidipagina">
    <w:name w:val="footer"/>
    <w:basedOn w:val="Normale"/>
    <w:link w:val="PidipaginaCarattere"/>
    <w:rsid w:val="00A6104B"/>
    <w:pPr>
      <w:tabs>
        <w:tab w:val="center" w:pos="4819"/>
        <w:tab w:val="right" w:pos="9638"/>
      </w:tabs>
      <w:spacing w:after="0" w:line="240" w:lineRule="auto"/>
    </w:pPr>
    <w:rPr>
      <w:rFonts w:ascii="Univers 55" w:eastAsia="Times New Roman" w:hAnsi="Univers 55"/>
      <w:sz w:val="20"/>
      <w:szCs w:val="20"/>
      <w:lang w:eastAsia="it-IT"/>
    </w:rPr>
  </w:style>
  <w:style w:type="character" w:customStyle="1" w:styleId="PidipaginaCarattere">
    <w:name w:val="Piè di pagina Carattere"/>
    <w:basedOn w:val="Carpredefinitoparagrafo"/>
    <w:link w:val="Pidipagina"/>
    <w:rsid w:val="00A6104B"/>
    <w:rPr>
      <w:rFonts w:ascii="Univers 55" w:eastAsia="Times New Roman" w:hAnsi="Univers 55" w:cs="Times New Roman"/>
      <w:sz w:val="20"/>
      <w:szCs w:val="20"/>
      <w:lang w:eastAsia="it-IT"/>
    </w:rPr>
  </w:style>
  <w:style w:type="paragraph" w:styleId="Rientrocorpodeltesto2">
    <w:name w:val="Body Text Indent 2"/>
    <w:basedOn w:val="Normale"/>
    <w:link w:val="Rientrocorpodeltesto2Carattere"/>
    <w:rsid w:val="00A6104B"/>
    <w:pPr>
      <w:tabs>
        <w:tab w:val="left" w:pos="6000"/>
      </w:tabs>
      <w:spacing w:after="0" w:line="280" w:lineRule="exact"/>
      <w:ind w:left="3700" w:hanging="1100"/>
      <w:jc w:val="both"/>
    </w:pPr>
    <w:rPr>
      <w:rFonts w:ascii="Univers 55" w:eastAsia="Times New Roman" w:hAnsi="Univers 55"/>
      <w:sz w:val="20"/>
      <w:szCs w:val="20"/>
      <w:lang w:eastAsia="it-IT"/>
    </w:rPr>
  </w:style>
  <w:style w:type="character" w:customStyle="1" w:styleId="Rientrocorpodeltesto2Carattere">
    <w:name w:val="Rientro corpo del testo 2 Carattere"/>
    <w:basedOn w:val="Carpredefinitoparagrafo"/>
    <w:link w:val="Rientrocorpodeltesto2"/>
    <w:rsid w:val="00A6104B"/>
    <w:rPr>
      <w:rFonts w:ascii="Univers 55" w:eastAsia="Times New Roman" w:hAnsi="Univers 55" w:cs="Times New Roman"/>
      <w:sz w:val="20"/>
      <w:szCs w:val="20"/>
      <w:lang w:eastAsia="it-IT"/>
    </w:rPr>
  </w:style>
  <w:style w:type="paragraph" w:styleId="Corpodeltesto2">
    <w:name w:val="Body Text 2"/>
    <w:basedOn w:val="Normale"/>
    <w:link w:val="Corpodeltesto2Carattere"/>
    <w:rsid w:val="00A6104B"/>
    <w:pPr>
      <w:tabs>
        <w:tab w:val="left" w:pos="-1843"/>
      </w:tabs>
      <w:spacing w:after="120" w:line="240" w:lineRule="auto"/>
      <w:jc w:val="both"/>
    </w:pPr>
    <w:rPr>
      <w:rFonts w:ascii="Tahoma" w:eastAsia="Times New Roman" w:hAnsi="Tahoma"/>
      <w:szCs w:val="20"/>
      <w:lang w:eastAsia="it-IT"/>
    </w:rPr>
  </w:style>
  <w:style w:type="character" w:customStyle="1" w:styleId="Corpodeltesto2Carattere">
    <w:name w:val="Corpo del testo 2 Carattere"/>
    <w:basedOn w:val="Carpredefinitoparagrafo"/>
    <w:link w:val="Corpodeltesto2"/>
    <w:rsid w:val="00A6104B"/>
    <w:rPr>
      <w:rFonts w:ascii="Tahoma" w:eastAsia="Times New Roman" w:hAnsi="Tahoma" w:cs="Times New Roman"/>
      <w:szCs w:val="20"/>
      <w:lang w:eastAsia="it-IT"/>
    </w:rPr>
  </w:style>
  <w:style w:type="paragraph" w:styleId="Rientrocorpodeltesto">
    <w:name w:val="Body Text Indent"/>
    <w:basedOn w:val="Normale"/>
    <w:link w:val="RientrocorpodeltestoCarattere"/>
    <w:rsid w:val="00A6104B"/>
    <w:pPr>
      <w:spacing w:after="120" w:line="240" w:lineRule="auto"/>
      <w:ind w:left="283"/>
    </w:pPr>
    <w:rPr>
      <w:rFonts w:ascii="Univers 55" w:eastAsia="Times New Roman" w:hAnsi="Univers 55"/>
      <w:sz w:val="20"/>
      <w:szCs w:val="20"/>
      <w:lang w:eastAsia="it-IT"/>
    </w:rPr>
  </w:style>
  <w:style w:type="character" w:customStyle="1" w:styleId="RientrocorpodeltestoCarattere">
    <w:name w:val="Rientro corpo del testo Carattere"/>
    <w:basedOn w:val="Carpredefinitoparagrafo"/>
    <w:link w:val="Rientrocorpodeltesto"/>
    <w:rsid w:val="00A6104B"/>
    <w:rPr>
      <w:rFonts w:ascii="Univers 55" w:eastAsia="Times New Roman" w:hAnsi="Univers 55" w:cs="Times New Roman"/>
      <w:sz w:val="20"/>
      <w:szCs w:val="20"/>
      <w:lang w:eastAsia="it-IT"/>
    </w:rPr>
  </w:style>
  <w:style w:type="character" w:styleId="Collegamentoipertestuale">
    <w:name w:val="Hyperlink"/>
    <w:rsid w:val="00A6104B"/>
    <w:rPr>
      <w:color w:val="0000FF"/>
      <w:u w:val="single"/>
    </w:rPr>
  </w:style>
  <w:style w:type="paragraph" w:styleId="Corpotesto">
    <w:name w:val="Body Text"/>
    <w:basedOn w:val="Normale"/>
    <w:link w:val="CorpotestoCarattere"/>
    <w:rsid w:val="00A6104B"/>
    <w:pPr>
      <w:overflowPunct w:val="0"/>
      <w:autoSpaceDE w:val="0"/>
      <w:autoSpaceDN w:val="0"/>
      <w:adjustRightInd w:val="0"/>
      <w:spacing w:before="30" w:after="30" w:line="240" w:lineRule="auto"/>
      <w:ind w:firstLine="567"/>
      <w:jc w:val="both"/>
      <w:textAlignment w:val="baseline"/>
    </w:pPr>
    <w:rPr>
      <w:rFonts w:ascii="Arial" w:eastAsia="Times New Roman" w:hAnsi="Arial"/>
      <w:sz w:val="24"/>
      <w:szCs w:val="20"/>
      <w:lang w:eastAsia="it-IT"/>
    </w:rPr>
  </w:style>
  <w:style w:type="character" w:customStyle="1" w:styleId="CorpotestoCarattere">
    <w:name w:val="Corpo testo Carattere"/>
    <w:basedOn w:val="Carpredefinitoparagrafo"/>
    <w:link w:val="Corpotesto"/>
    <w:rsid w:val="00A6104B"/>
    <w:rPr>
      <w:rFonts w:ascii="Arial" w:eastAsia="Times New Roman" w:hAnsi="Arial" w:cs="Times New Roman"/>
      <w:sz w:val="24"/>
      <w:szCs w:val="20"/>
      <w:lang w:eastAsia="it-IT"/>
    </w:rPr>
  </w:style>
  <w:style w:type="paragraph" w:styleId="Rientrocorpodeltesto3">
    <w:name w:val="Body Text Indent 3"/>
    <w:basedOn w:val="Normale"/>
    <w:link w:val="Rientrocorpodeltesto3Carattere"/>
    <w:rsid w:val="00A6104B"/>
    <w:pPr>
      <w:spacing w:after="120" w:line="240" w:lineRule="auto"/>
      <w:ind w:left="283"/>
    </w:pPr>
    <w:rPr>
      <w:rFonts w:ascii="Univers 55" w:eastAsia="Times New Roman" w:hAnsi="Univers 55"/>
      <w:sz w:val="16"/>
      <w:szCs w:val="16"/>
      <w:lang w:eastAsia="it-IT"/>
    </w:rPr>
  </w:style>
  <w:style w:type="character" w:customStyle="1" w:styleId="Rientrocorpodeltesto3Carattere">
    <w:name w:val="Rientro corpo del testo 3 Carattere"/>
    <w:basedOn w:val="Carpredefinitoparagrafo"/>
    <w:link w:val="Rientrocorpodeltesto3"/>
    <w:rsid w:val="00A6104B"/>
    <w:rPr>
      <w:rFonts w:ascii="Univers 55" w:eastAsia="Times New Roman" w:hAnsi="Univers 55" w:cs="Times New Roman"/>
      <w:sz w:val="16"/>
      <w:szCs w:val="16"/>
      <w:lang w:eastAsia="it-IT"/>
    </w:rPr>
  </w:style>
  <w:style w:type="paragraph" w:styleId="Testonormale">
    <w:name w:val="Plain Text"/>
    <w:basedOn w:val="Normale"/>
    <w:link w:val="TestonormaleCarattere"/>
    <w:rsid w:val="00A6104B"/>
    <w:pPr>
      <w:spacing w:after="0" w:line="240" w:lineRule="auto"/>
    </w:pPr>
    <w:rPr>
      <w:rFonts w:ascii="Courier New" w:eastAsia="Times New Roman" w:hAnsi="Courier New"/>
      <w:sz w:val="20"/>
      <w:szCs w:val="20"/>
      <w:lang w:eastAsia="it-IT"/>
    </w:rPr>
  </w:style>
  <w:style w:type="character" w:customStyle="1" w:styleId="TestonormaleCarattere">
    <w:name w:val="Testo normale Carattere"/>
    <w:basedOn w:val="Carpredefinitoparagrafo"/>
    <w:link w:val="Testonormale"/>
    <w:rsid w:val="00A6104B"/>
    <w:rPr>
      <w:rFonts w:ascii="Courier New" w:eastAsia="Times New Roman" w:hAnsi="Courier New" w:cs="Times New Roman"/>
      <w:sz w:val="20"/>
      <w:szCs w:val="20"/>
      <w:lang w:eastAsia="it-IT"/>
    </w:rPr>
  </w:style>
  <w:style w:type="paragraph" w:styleId="Titolo">
    <w:name w:val="Title"/>
    <w:basedOn w:val="Normale"/>
    <w:link w:val="TitoloCarattere"/>
    <w:qFormat/>
    <w:rsid w:val="00A6104B"/>
    <w:pPr>
      <w:spacing w:after="0" w:line="240" w:lineRule="auto"/>
      <w:jc w:val="center"/>
    </w:pPr>
    <w:rPr>
      <w:rFonts w:ascii="Lucida Sans Unicode" w:eastAsia="Times New Roman" w:hAnsi="Lucida Sans Unicode"/>
      <w:b/>
      <w:bCs/>
      <w:szCs w:val="20"/>
      <w:lang w:eastAsia="it-IT"/>
    </w:rPr>
  </w:style>
  <w:style w:type="character" w:customStyle="1" w:styleId="TitoloCarattere">
    <w:name w:val="Titolo Carattere"/>
    <w:basedOn w:val="Carpredefinitoparagrafo"/>
    <w:link w:val="Titolo"/>
    <w:rsid w:val="00A6104B"/>
    <w:rPr>
      <w:rFonts w:ascii="Lucida Sans Unicode" w:eastAsia="Times New Roman" w:hAnsi="Lucida Sans Unicode" w:cs="Times New Roman"/>
      <w:b/>
      <w:bCs/>
      <w:szCs w:val="20"/>
      <w:lang w:eastAsia="it-IT"/>
    </w:rPr>
  </w:style>
  <w:style w:type="paragraph" w:customStyle="1" w:styleId="Testopredefinito">
    <w:name w:val="Testo predefinito"/>
    <w:basedOn w:val="Normale"/>
    <w:rsid w:val="00A6104B"/>
    <w:pPr>
      <w:overflowPunct w:val="0"/>
      <w:autoSpaceDE w:val="0"/>
      <w:autoSpaceDN w:val="0"/>
      <w:adjustRightInd w:val="0"/>
      <w:spacing w:after="0" w:line="240" w:lineRule="auto"/>
      <w:textAlignment w:val="baseline"/>
    </w:pPr>
    <w:rPr>
      <w:rFonts w:ascii="CG Times" w:eastAsia="Times New Roman" w:hAnsi="CG Times"/>
      <w:sz w:val="24"/>
      <w:szCs w:val="24"/>
      <w:lang w:val="en-US" w:eastAsia="it-IT"/>
    </w:rPr>
  </w:style>
  <w:style w:type="character" w:customStyle="1" w:styleId="stilemessaggiodipostaelettronica18">
    <w:name w:val="stilemessaggiodipostaelettronica18"/>
    <w:semiHidden/>
    <w:rsid w:val="00A6104B"/>
    <w:rPr>
      <w:rFonts w:ascii="Arial" w:hAnsi="Arial" w:cs="Arial" w:hint="default"/>
      <w:color w:val="auto"/>
      <w:sz w:val="20"/>
      <w:szCs w:val="20"/>
    </w:rPr>
  </w:style>
  <w:style w:type="paragraph" w:customStyle="1" w:styleId="NORMALEGIUSTIFICATO">
    <w:name w:val="NORMALE GIUSTIFICATO"/>
    <w:rsid w:val="00A6104B"/>
    <w:pPr>
      <w:spacing w:before="240" w:after="0" w:line="240" w:lineRule="exact"/>
      <w:jc w:val="both"/>
    </w:pPr>
    <w:rPr>
      <w:rFonts w:ascii="Times New Roman" w:eastAsia="Times New Roman" w:hAnsi="Times New Roman" w:cs="Times New Roman"/>
      <w:sz w:val="24"/>
      <w:szCs w:val="20"/>
      <w:lang w:eastAsia="it-IT"/>
    </w:rPr>
  </w:style>
  <w:style w:type="paragraph" w:styleId="Testofumetto">
    <w:name w:val="Balloon Text"/>
    <w:basedOn w:val="Normale"/>
    <w:link w:val="TestofumettoCarattere"/>
    <w:semiHidden/>
    <w:rsid w:val="00A6104B"/>
    <w:pPr>
      <w:spacing w:after="0" w:line="240" w:lineRule="auto"/>
    </w:pPr>
    <w:rPr>
      <w:rFonts w:ascii="Tahoma" w:eastAsia="Times New Roman" w:hAnsi="Tahoma" w:cs="Tahoma"/>
      <w:sz w:val="16"/>
      <w:szCs w:val="16"/>
      <w:lang w:eastAsia="it-IT"/>
    </w:rPr>
  </w:style>
  <w:style w:type="character" w:customStyle="1" w:styleId="TestofumettoCarattere">
    <w:name w:val="Testo fumetto Carattere"/>
    <w:basedOn w:val="Carpredefinitoparagrafo"/>
    <w:link w:val="Testofumetto"/>
    <w:semiHidden/>
    <w:rsid w:val="00A6104B"/>
    <w:rPr>
      <w:rFonts w:ascii="Tahoma" w:eastAsia="Times New Roman" w:hAnsi="Tahoma" w:cs="Tahoma"/>
      <w:sz w:val="16"/>
      <w:szCs w:val="16"/>
      <w:lang w:eastAsia="it-IT"/>
    </w:rPr>
  </w:style>
  <w:style w:type="paragraph" w:styleId="Corpodeltesto3">
    <w:name w:val="Body Text 3"/>
    <w:basedOn w:val="Normale"/>
    <w:link w:val="Corpodeltesto3Carattere"/>
    <w:rsid w:val="00A6104B"/>
    <w:pPr>
      <w:spacing w:after="120" w:line="240" w:lineRule="auto"/>
    </w:pPr>
    <w:rPr>
      <w:rFonts w:ascii="Univers 55" w:eastAsia="Times New Roman" w:hAnsi="Univers 55"/>
      <w:sz w:val="16"/>
      <w:szCs w:val="16"/>
      <w:lang w:eastAsia="it-IT"/>
    </w:rPr>
  </w:style>
  <w:style w:type="character" w:customStyle="1" w:styleId="Corpodeltesto3Carattere">
    <w:name w:val="Corpo del testo 3 Carattere"/>
    <w:basedOn w:val="Carpredefinitoparagrafo"/>
    <w:link w:val="Corpodeltesto3"/>
    <w:rsid w:val="00A6104B"/>
    <w:rPr>
      <w:rFonts w:ascii="Univers 55" w:eastAsia="Times New Roman" w:hAnsi="Univers 55" w:cs="Times New Roman"/>
      <w:sz w:val="16"/>
      <w:szCs w:val="16"/>
      <w:lang w:eastAsia="it-IT"/>
    </w:rPr>
  </w:style>
  <w:style w:type="paragraph" w:customStyle="1" w:styleId="Char">
    <w:name w:val="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
    <w:name w:val="Carattere Carattere Carattere Carattere"/>
    <w:basedOn w:val="Normale"/>
    <w:rsid w:val="00A6104B"/>
    <w:pPr>
      <w:spacing w:after="160" w:line="240" w:lineRule="exact"/>
      <w:jc w:val="both"/>
    </w:pPr>
    <w:rPr>
      <w:rFonts w:ascii="Tahoma" w:eastAsia="Times New Roman" w:hAnsi="Tahoma"/>
      <w:sz w:val="20"/>
      <w:szCs w:val="20"/>
      <w:lang w:val="en-US"/>
    </w:rPr>
  </w:style>
  <w:style w:type="character" w:styleId="Enfasigrassetto">
    <w:name w:val="Strong"/>
    <w:uiPriority w:val="22"/>
    <w:qFormat/>
    <w:rsid w:val="00A6104B"/>
    <w:rPr>
      <w:b/>
      <w:bCs/>
    </w:rPr>
  </w:style>
  <w:style w:type="paragraph" w:customStyle="1" w:styleId="aoSpecial">
    <w:name w:val="aoSpecial"/>
    <w:basedOn w:val="Normale"/>
    <w:rsid w:val="00A6104B"/>
    <w:pPr>
      <w:spacing w:before="220" w:after="440" w:line="240" w:lineRule="auto"/>
      <w:jc w:val="both"/>
    </w:pPr>
    <w:rPr>
      <w:rFonts w:ascii="Times New Roman" w:eastAsia="Times New Roman" w:hAnsi="Times New Roman"/>
      <w:b/>
      <w:caps/>
      <w:szCs w:val="20"/>
      <w:lang w:val="pl-PL" w:eastAsia="it-IT"/>
    </w:rPr>
  </w:style>
  <w:style w:type="character" w:styleId="Numeropagina">
    <w:name w:val="page number"/>
    <w:basedOn w:val="Carpredefinitoparagrafo"/>
    <w:rsid w:val="00A6104B"/>
  </w:style>
  <w:style w:type="paragraph" w:customStyle="1" w:styleId="sche3">
    <w:name w:val="sche_3"/>
    <w:rsid w:val="00A6104B"/>
    <w:pPr>
      <w:widowControl w:val="0"/>
      <w:overflowPunct w:val="0"/>
      <w:autoSpaceDE w:val="0"/>
      <w:autoSpaceDN w:val="0"/>
      <w:adjustRightInd w:val="0"/>
      <w:spacing w:after="0" w:line="240" w:lineRule="auto"/>
      <w:jc w:val="both"/>
      <w:textAlignment w:val="baseline"/>
    </w:pPr>
    <w:rPr>
      <w:rFonts w:ascii="Times New Roman" w:eastAsia="Times New Roman" w:hAnsi="Times New Roman" w:cs="Times New Roman"/>
      <w:sz w:val="20"/>
      <w:szCs w:val="20"/>
      <w:lang w:val="en-US" w:eastAsia="it-IT"/>
    </w:rPr>
  </w:style>
  <w:style w:type="table" w:styleId="Grigliatabella">
    <w:name w:val="Table Grid"/>
    <w:basedOn w:val="Tabellanormale"/>
    <w:uiPriority w:val="59"/>
    <w:rsid w:val="00A6104B"/>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Mappadocumento">
    <w:name w:val="Document Map"/>
    <w:basedOn w:val="Normale"/>
    <w:link w:val="MappadocumentoCarattere"/>
    <w:semiHidden/>
    <w:rsid w:val="00A6104B"/>
    <w:pPr>
      <w:shd w:val="clear" w:color="auto" w:fill="000080"/>
      <w:spacing w:after="0" w:line="240" w:lineRule="auto"/>
    </w:pPr>
    <w:rPr>
      <w:rFonts w:ascii="Tahoma" w:eastAsia="Times New Roman" w:hAnsi="Tahoma" w:cs="Tahoma"/>
      <w:sz w:val="20"/>
      <w:szCs w:val="20"/>
      <w:lang w:eastAsia="it-IT"/>
    </w:rPr>
  </w:style>
  <w:style w:type="character" w:customStyle="1" w:styleId="MappadocumentoCarattere">
    <w:name w:val="Mappa documento Carattere"/>
    <w:basedOn w:val="Carpredefinitoparagrafo"/>
    <w:link w:val="Mappadocumento"/>
    <w:semiHidden/>
    <w:rsid w:val="00A6104B"/>
    <w:rPr>
      <w:rFonts w:ascii="Tahoma" w:eastAsia="Times New Roman" w:hAnsi="Tahoma" w:cs="Tahoma"/>
      <w:sz w:val="20"/>
      <w:szCs w:val="20"/>
      <w:shd w:val="clear" w:color="auto" w:fill="000080"/>
      <w:lang w:eastAsia="it-IT"/>
    </w:rPr>
  </w:style>
  <w:style w:type="paragraph" w:styleId="Testonotaapidipagina">
    <w:name w:val="footnote text"/>
    <w:basedOn w:val="Normale"/>
    <w:link w:val="TestonotaapidipaginaCarattere"/>
    <w:uiPriority w:val="99"/>
    <w:rsid w:val="00A6104B"/>
    <w:pPr>
      <w:spacing w:after="0" w:line="240" w:lineRule="auto"/>
    </w:pPr>
    <w:rPr>
      <w:rFonts w:ascii="Univers 55" w:eastAsia="Times New Roman" w:hAnsi="Univers 55"/>
      <w:sz w:val="20"/>
      <w:szCs w:val="20"/>
    </w:rPr>
  </w:style>
  <w:style w:type="character" w:customStyle="1" w:styleId="TestonotaapidipaginaCarattere">
    <w:name w:val="Testo nota a piè di pagina Carattere"/>
    <w:basedOn w:val="Carpredefinitoparagrafo"/>
    <w:link w:val="Testonotaapidipagina"/>
    <w:uiPriority w:val="99"/>
    <w:qFormat/>
    <w:rsid w:val="00A6104B"/>
    <w:rPr>
      <w:rFonts w:ascii="Univers 55" w:eastAsia="Times New Roman" w:hAnsi="Univers 55" w:cs="Times New Roman"/>
      <w:sz w:val="20"/>
      <w:szCs w:val="20"/>
    </w:rPr>
  </w:style>
  <w:style w:type="character" w:styleId="Rimandonotaapidipagina">
    <w:name w:val="footnote reference"/>
    <w:rsid w:val="00A6104B"/>
    <w:rPr>
      <w:vertAlign w:val="superscript"/>
    </w:rPr>
  </w:style>
  <w:style w:type="paragraph" w:customStyle="1" w:styleId="Char0">
    <w:name w:val="Char"/>
    <w:basedOn w:val="Normale"/>
    <w:rsid w:val="00A6104B"/>
    <w:pPr>
      <w:spacing w:after="160" w:line="240" w:lineRule="exact"/>
    </w:pPr>
    <w:rPr>
      <w:rFonts w:ascii="Tahoma" w:eastAsia="Times New Roman" w:hAnsi="Tahoma"/>
      <w:sz w:val="20"/>
      <w:szCs w:val="20"/>
      <w:lang w:val="en-US"/>
    </w:rPr>
  </w:style>
  <w:style w:type="paragraph" w:customStyle="1" w:styleId="Carattere">
    <w:name w:val="Carattere"/>
    <w:basedOn w:val="Normale"/>
    <w:rsid w:val="00A6104B"/>
    <w:pPr>
      <w:spacing w:after="160" w:line="240" w:lineRule="exact"/>
    </w:pPr>
    <w:rPr>
      <w:rFonts w:ascii="Tahoma" w:eastAsia="Times New Roman" w:hAnsi="Tahoma"/>
      <w:sz w:val="20"/>
      <w:szCs w:val="20"/>
      <w:lang w:val="en-US"/>
    </w:rPr>
  </w:style>
  <w:style w:type="paragraph" w:customStyle="1" w:styleId="Paragrafo">
    <w:name w:val="Paragrafo"/>
    <w:basedOn w:val="Normale"/>
    <w:rsid w:val="00A6104B"/>
    <w:pPr>
      <w:spacing w:after="0" w:line="240" w:lineRule="auto"/>
      <w:ind w:left="426"/>
      <w:jc w:val="both"/>
    </w:pPr>
    <w:rPr>
      <w:rFonts w:ascii="Times New Roman" w:eastAsia="Times New Roman" w:hAnsi="Times New Roman"/>
      <w:sz w:val="24"/>
      <w:szCs w:val="20"/>
      <w:lang w:eastAsia="it-IT"/>
    </w:rPr>
  </w:style>
  <w:style w:type="paragraph" w:customStyle="1" w:styleId="Default">
    <w:name w:val="Default"/>
    <w:rsid w:val="00A6104B"/>
    <w:pPr>
      <w:autoSpaceDE w:val="0"/>
      <w:autoSpaceDN w:val="0"/>
      <w:adjustRightInd w:val="0"/>
      <w:spacing w:after="0" w:line="240" w:lineRule="auto"/>
    </w:pPr>
    <w:rPr>
      <w:rFonts w:ascii="Tahoma" w:eastAsia="Times New Roman" w:hAnsi="Tahoma" w:cs="Tahoma"/>
      <w:color w:val="000000"/>
      <w:sz w:val="24"/>
      <w:szCs w:val="24"/>
      <w:lang w:eastAsia="it-IT"/>
    </w:rPr>
  </w:style>
  <w:style w:type="paragraph" w:customStyle="1" w:styleId="CharCharCarattereCarattereCharCharCarattereCarattereCarattereCarattereCarattereCarattereCarattereCarattereCarattere">
    <w:name w:val="Char Char Carattere Carattere Char Char Carattere Carattere 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0">
    <w:name w:val="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arattere1">
    <w:name w:val="Carattere1"/>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1Carattere">
    <w:name w:val="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customStyle="1" w:styleId="par">
    <w:name w:val="par"/>
    <w:basedOn w:val="Sommario1"/>
    <w:rsid w:val="00A6104B"/>
    <w:pPr>
      <w:widowControl w:val="0"/>
      <w:ind w:firstLine="851"/>
      <w:jc w:val="both"/>
    </w:pPr>
    <w:rPr>
      <w:rFonts w:ascii="Arial" w:hAnsi="Arial"/>
      <w:sz w:val="28"/>
    </w:rPr>
  </w:style>
  <w:style w:type="paragraph" w:styleId="Sommario1">
    <w:name w:val="toc 1"/>
    <w:basedOn w:val="Normale"/>
    <w:next w:val="Normale"/>
    <w:autoRedefine/>
    <w:semiHidden/>
    <w:rsid w:val="00A6104B"/>
    <w:pPr>
      <w:spacing w:after="0" w:line="240" w:lineRule="auto"/>
    </w:pPr>
    <w:rPr>
      <w:rFonts w:ascii="Univers 55" w:eastAsia="Times New Roman" w:hAnsi="Univers 55"/>
      <w:sz w:val="20"/>
      <w:szCs w:val="20"/>
      <w:lang w:eastAsia="it-IT"/>
    </w:rPr>
  </w:style>
  <w:style w:type="character" w:styleId="Rimandocommento">
    <w:name w:val="annotation reference"/>
    <w:uiPriority w:val="99"/>
    <w:qFormat/>
    <w:rsid w:val="00A6104B"/>
    <w:rPr>
      <w:sz w:val="16"/>
      <w:szCs w:val="16"/>
    </w:rPr>
  </w:style>
  <w:style w:type="paragraph" w:styleId="Testocommento">
    <w:name w:val="annotation text"/>
    <w:basedOn w:val="Normale"/>
    <w:link w:val="TestocommentoCarattere"/>
    <w:uiPriority w:val="99"/>
    <w:qFormat/>
    <w:rsid w:val="00A6104B"/>
    <w:pPr>
      <w:spacing w:after="0" w:line="240" w:lineRule="auto"/>
    </w:pPr>
    <w:rPr>
      <w:rFonts w:ascii="Univers 55" w:eastAsia="Times New Roman" w:hAnsi="Univers 55"/>
      <w:sz w:val="20"/>
      <w:szCs w:val="20"/>
      <w:lang w:eastAsia="it-IT"/>
    </w:rPr>
  </w:style>
  <w:style w:type="character" w:customStyle="1" w:styleId="TestocommentoCarattere">
    <w:name w:val="Testo commento Carattere"/>
    <w:basedOn w:val="Carpredefinitoparagrafo"/>
    <w:link w:val="Testocommento"/>
    <w:uiPriority w:val="99"/>
    <w:rsid w:val="00A6104B"/>
    <w:rPr>
      <w:rFonts w:ascii="Univers 55" w:eastAsia="Times New Roman" w:hAnsi="Univers 55" w:cs="Times New Roman"/>
      <w:sz w:val="20"/>
      <w:szCs w:val="20"/>
      <w:lang w:eastAsia="it-IT"/>
    </w:rPr>
  </w:style>
  <w:style w:type="paragraph" w:styleId="Soggettocommento">
    <w:name w:val="annotation subject"/>
    <w:basedOn w:val="Testocommento"/>
    <w:next w:val="Testocommento"/>
    <w:link w:val="SoggettocommentoCarattere"/>
    <w:semiHidden/>
    <w:rsid w:val="00A6104B"/>
    <w:rPr>
      <w:b/>
      <w:bCs/>
    </w:rPr>
  </w:style>
  <w:style w:type="character" w:customStyle="1" w:styleId="SoggettocommentoCarattere">
    <w:name w:val="Soggetto commento Carattere"/>
    <w:basedOn w:val="TestocommentoCarattere"/>
    <w:link w:val="Soggettocommento"/>
    <w:semiHidden/>
    <w:rsid w:val="00A6104B"/>
    <w:rPr>
      <w:rFonts w:ascii="Univers 55" w:eastAsia="Times New Roman" w:hAnsi="Univers 55" w:cs="Times New Roman"/>
      <w:b/>
      <w:bCs/>
      <w:sz w:val="20"/>
      <w:szCs w:val="20"/>
      <w:lang w:eastAsia="it-IT"/>
    </w:rPr>
  </w:style>
  <w:style w:type="paragraph" w:styleId="NormaleWeb">
    <w:name w:val="Normal (Web)"/>
    <w:basedOn w:val="Normale"/>
    <w:rsid w:val="00A6104B"/>
    <w:pPr>
      <w:spacing w:after="0" w:line="240" w:lineRule="auto"/>
    </w:pPr>
    <w:rPr>
      <w:rFonts w:ascii="Times New Roman" w:eastAsia="Times New Roman" w:hAnsi="Times New Roman"/>
      <w:sz w:val="24"/>
      <w:szCs w:val="24"/>
      <w:lang w:eastAsia="it-IT"/>
    </w:rPr>
  </w:style>
  <w:style w:type="character" w:styleId="Enfasicorsivo">
    <w:name w:val="Emphasis"/>
    <w:qFormat/>
    <w:rsid w:val="00A6104B"/>
    <w:rPr>
      <w:i/>
      <w:iCs/>
    </w:rPr>
  </w:style>
  <w:style w:type="paragraph" w:customStyle="1" w:styleId="CarattereCarattereCarattereCarattereCarattere1Carattere">
    <w:name w:val="Carattere Carattere Carattere Carattere Carattere1 Carattere"/>
    <w:basedOn w:val="Normale"/>
    <w:rsid w:val="00A6104B"/>
    <w:pPr>
      <w:spacing w:after="160" w:line="240" w:lineRule="exact"/>
    </w:pPr>
    <w:rPr>
      <w:rFonts w:ascii="Tahoma" w:eastAsia="Times New Roman" w:hAnsi="Tahoma" w:cs="Tahoma"/>
      <w:sz w:val="20"/>
      <w:szCs w:val="20"/>
      <w:lang w:val="en-US"/>
    </w:rPr>
  </w:style>
  <w:style w:type="paragraph" w:styleId="Testodelblocco">
    <w:name w:val="Block Text"/>
    <w:basedOn w:val="Normale"/>
    <w:rsid w:val="00A6104B"/>
    <w:pPr>
      <w:widowControl w:val="0"/>
      <w:tabs>
        <w:tab w:val="center" w:pos="4808"/>
        <w:tab w:val="left" w:pos="8640"/>
      </w:tabs>
      <w:spacing w:after="120" w:line="240" w:lineRule="auto"/>
      <w:ind w:left="284" w:right="284"/>
      <w:jc w:val="center"/>
    </w:pPr>
    <w:rPr>
      <w:rFonts w:ascii="Univers 55" w:eastAsia="Times New Roman" w:hAnsi="Univers 55"/>
      <w:b/>
      <w:color w:val="000000"/>
      <w:sz w:val="40"/>
      <w:szCs w:val="20"/>
      <w:lang w:eastAsia="it-IT"/>
    </w:rPr>
  </w:style>
  <w:style w:type="paragraph" w:customStyle="1" w:styleId="Carattere2">
    <w:name w:val="Carattere2"/>
    <w:basedOn w:val="Normale"/>
    <w:rsid w:val="00A6104B"/>
    <w:pPr>
      <w:spacing w:after="160" w:line="240" w:lineRule="exact"/>
    </w:pPr>
    <w:rPr>
      <w:rFonts w:ascii="Tahoma" w:eastAsia="Times New Roman" w:hAnsi="Tahoma" w:cs="Tahoma"/>
      <w:sz w:val="20"/>
      <w:szCs w:val="20"/>
      <w:lang w:val="en-US"/>
    </w:rPr>
  </w:style>
  <w:style w:type="paragraph" w:customStyle="1" w:styleId="CarattereCarattereCarattereCarattereCarattereCarattereCarattere">
    <w:name w:val="Carattere Carattere Carattere Carattere Carattere Carattere Carattere"/>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CarattereCarattereCarattereCarattere0">
    <w:name w:val="Carattere Carattere Carattere Carattere Carattere Carattere Carattere"/>
    <w:basedOn w:val="Normale"/>
    <w:rsid w:val="00A6104B"/>
    <w:pPr>
      <w:spacing w:after="160" w:line="240" w:lineRule="exact"/>
    </w:pPr>
    <w:rPr>
      <w:rFonts w:ascii="Tahoma" w:eastAsia="Times New Roman" w:hAnsi="Tahoma" w:cs="Tahoma"/>
      <w:sz w:val="20"/>
      <w:szCs w:val="20"/>
      <w:lang w:val="en-US"/>
    </w:rPr>
  </w:style>
  <w:style w:type="paragraph" w:customStyle="1" w:styleId="CharCharCharCharCarattereCarattereCharChar">
    <w:name w:val="Char Char Char Char Carattere Carattere Char Char"/>
    <w:basedOn w:val="Normale"/>
    <w:rsid w:val="00A6104B"/>
    <w:pPr>
      <w:spacing w:after="160" w:line="240" w:lineRule="exact"/>
    </w:pPr>
    <w:rPr>
      <w:rFonts w:ascii="Tahoma" w:eastAsia="Times New Roman" w:hAnsi="Tahoma"/>
      <w:sz w:val="20"/>
      <w:szCs w:val="20"/>
      <w:lang w:val="en-US"/>
    </w:rPr>
  </w:style>
  <w:style w:type="paragraph" w:customStyle="1" w:styleId="CarattereCarattereCarattere">
    <w:name w:val="Carattere Carattere Carattere"/>
    <w:basedOn w:val="Normale"/>
    <w:rsid w:val="00A6104B"/>
    <w:pPr>
      <w:spacing w:after="160" w:line="240" w:lineRule="exact"/>
    </w:pPr>
    <w:rPr>
      <w:rFonts w:ascii="Tahoma" w:eastAsia="Times New Roman" w:hAnsi="Tahoma" w:cs="Tahoma"/>
      <w:sz w:val="20"/>
      <w:szCs w:val="20"/>
      <w:lang w:val="en-US"/>
    </w:rPr>
  </w:style>
  <w:style w:type="paragraph" w:styleId="Revisione">
    <w:name w:val="Revision"/>
    <w:hidden/>
    <w:uiPriority w:val="99"/>
    <w:semiHidden/>
    <w:rsid w:val="00A6104B"/>
    <w:pPr>
      <w:spacing w:after="0" w:line="240" w:lineRule="auto"/>
    </w:pPr>
    <w:rPr>
      <w:rFonts w:ascii="Univers 55" w:eastAsia="Times New Roman" w:hAnsi="Univers 55" w:cs="Times New Roman"/>
      <w:sz w:val="20"/>
      <w:szCs w:val="20"/>
      <w:lang w:eastAsia="it-IT"/>
    </w:rPr>
  </w:style>
  <w:style w:type="paragraph" w:customStyle="1" w:styleId="1">
    <w:name w:val="1"/>
    <w:basedOn w:val="Normale"/>
    <w:rsid w:val="00A6104B"/>
    <w:pPr>
      <w:spacing w:after="160" w:line="240" w:lineRule="exact"/>
    </w:pPr>
    <w:rPr>
      <w:rFonts w:ascii="Tahoma" w:eastAsia="Times New Roman" w:hAnsi="Tahoma" w:cs="Tahoma"/>
      <w:sz w:val="20"/>
      <w:szCs w:val="20"/>
      <w:lang w:val="en-US"/>
    </w:rPr>
  </w:style>
  <w:style w:type="paragraph" w:styleId="Testonotadichiusura">
    <w:name w:val="endnote text"/>
    <w:basedOn w:val="Normale"/>
    <w:link w:val="TestonotadichiusuraCarattere"/>
    <w:rsid w:val="00A6104B"/>
    <w:pPr>
      <w:spacing w:after="0" w:line="240" w:lineRule="auto"/>
    </w:pPr>
    <w:rPr>
      <w:rFonts w:ascii="Univers 55" w:eastAsia="Times New Roman" w:hAnsi="Univers 55"/>
      <w:sz w:val="20"/>
      <w:szCs w:val="20"/>
      <w:lang w:eastAsia="it-IT"/>
    </w:rPr>
  </w:style>
  <w:style w:type="character" w:customStyle="1" w:styleId="TestonotadichiusuraCarattere">
    <w:name w:val="Testo nota di chiusura Carattere"/>
    <w:basedOn w:val="Carpredefinitoparagrafo"/>
    <w:link w:val="Testonotadichiusura"/>
    <w:rsid w:val="00A6104B"/>
    <w:rPr>
      <w:rFonts w:ascii="Univers 55" w:eastAsia="Times New Roman" w:hAnsi="Univers 55" w:cs="Times New Roman"/>
      <w:sz w:val="20"/>
      <w:szCs w:val="20"/>
      <w:lang w:eastAsia="it-IT"/>
    </w:rPr>
  </w:style>
  <w:style w:type="character" w:styleId="Rimandonotadichiusura">
    <w:name w:val="endnote reference"/>
    <w:rsid w:val="00A6104B"/>
    <w:rPr>
      <w:vertAlign w:val="superscript"/>
    </w:rPr>
  </w:style>
  <w:style w:type="paragraph" w:customStyle="1" w:styleId="sche30">
    <w:name w:val="sche3"/>
    <w:basedOn w:val="Normale"/>
    <w:rsid w:val="00A6104B"/>
    <w:pPr>
      <w:spacing w:before="100" w:beforeAutospacing="1" w:after="100" w:afterAutospacing="1" w:line="240" w:lineRule="auto"/>
    </w:pPr>
    <w:rPr>
      <w:rFonts w:ascii="Times New Roman" w:eastAsia="Times New Roman" w:hAnsi="Times New Roman"/>
      <w:sz w:val="24"/>
      <w:szCs w:val="24"/>
      <w:lang w:eastAsia="it-IT"/>
    </w:rPr>
  </w:style>
  <w:style w:type="paragraph" w:customStyle="1" w:styleId="usoboll1">
    <w:name w:val="usoboll1"/>
    <w:basedOn w:val="Normale"/>
    <w:link w:val="usoboll1Carattere"/>
    <w:rsid w:val="00A6104B"/>
    <w:pPr>
      <w:widowControl w:val="0"/>
      <w:spacing w:after="0" w:line="482" w:lineRule="exact"/>
      <w:jc w:val="both"/>
    </w:pPr>
    <w:rPr>
      <w:rFonts w:ascii="Times New Roman" w:eastAsia="Times New Roman" w:hAnsi="Times New Roman"/>
      <w:sz w:val="24"/>
      <w:szCs w:val="20"/>
      <w:lang w:eastAsia="it-IT"/>
    </w:rPr>
  </w:style>
  <w:style w:type="paragraph" w:styleId="Paragrafoelenco">
    <w:name w:val="List Paragraph"/>
    <w:aliases w:val="Elenco 1,Paragrafo elenco livello 1,List Paragraph;List 1.0,List Paragraph.List 1.0,Proposal Bullet List,Bullet List,lp1,List Paragraph1,List Paragraph2,Bullet edison,List Paragraph3,List Paragraph4,List 1.0,Paragrafo elenco 2,elenco,列出"/>
    <w:basedOn w:val="Normale"/>
    <w:link w:val="ParagrafoelencoCarattere"/>
    <w:uiPriority w:val="34"/>
    <w:qFormat/>
    <w:rsid w:val="0092154C"/>
    <w:pPr>
      <w:ind w:left="708"/>
    </w:pPr>
  </w:style>
  <w:style w:type="character" w:customStyle="1" w:styleId="ParagrafoelencoCarattere">
    <w:name w:val="Paragrafo elenco Carattere"/>
    <w:aliases w:val="Elenco 1 Carattere,Paragrafo elenco livello 1 Carattere,List Paragraph;List 1.0 Carattere,List Paragraph.List 1.0 Carattere,Proposal Bullet List Carattere,Bullet List Carattere,lp1 Carattere,List Paragraph1 Carattere"/>
    <w:link w:val="Paragrafoelenco"/>
    <w:uiPriority w:val="34"/>
    <w:qFormat/>
    <w:rsid w:val="00F81777"/>
    <w:rPr>
      <w:rFonts w:ascii="Calibri" w:eastAsia="Calibri" w:hAnsi="Calibri" w:cs="Times New Roman"/>
    </w:rPr>
  </w:style>
  <w:style w:type="paragraph" w:styleId="Numeroelenco">
    <w:name w:val="List Number"/>
    <w:basedOn w:val="Normale"/>
    <w:link w:val="NumeroelencoCarattere"/>
    <w:rsid w:val="001E4055"/>
    <w:pPr>
      <w:widowControl w:val="0"/>
      <w:numPr>
        <w:numId w:val="1"/>
      </w:numPr>
      <w:autoSpaceDE w:val="0"/>
      <w:autoSpaceDN w:val="0"/>
      <w:adjustRightInd w:val="0"/>
      <w:spacing w:after="0" w:line="300" w:lineRule="exact"/>
      <w:jc w:val="both"/>
    </w:pPr>
    <w:rPr>
      <w:rFonts w:ascii="Trebuchet MS" w:eastAsia="Times New Roman" w:hAnsi="Trebuchet MS"/>
      <w:kern w:val="2"/>
      <w:sz w:val="20"/>
      <w:szCs w:val="24"/>
      <w:lang w:eastAsia="it-IT"/>
    </w:rPr>
  </w:style>
  <w:style w:type="character" w:customStyle="1" w:styleId="NumeroelencoCarattere">
    <w:name w:val="Numero elenco Carattere"/>
    <w:link w:val="Numeroelenco"/>
    <w:rsid w:val="001E4055"/>
    <w:rPr>
      <w:rFonts w:ascii="Trebuchet MS" w:eastAsia="Times New Roman" w:hAnsi="Trebuchet MS" w:cs="Times New Roman"/>
      <w:kern w:val="2"/>
      <w:sz w:val="20"/>
      <w:szCs w:val="24"/>
      <w:lang w:eastAsia="it-IT"/>
    </w:rPr>
  </w:style>
  <w:style w:type="character" w:customStyle="1" w:styleId="usoboll1Carattere">
    <w:name w:val="usoboll1 Carattere"/>
    <w:link w:val="usoboll1"/>
    <w:rsid w:val="001E4055"/>
    <w:rPr>
      <w:rFonts w:ascii="Times New Roman" w:eastAsia="Times New Roman" w:hAnsi="Times New Roman" w:cs="Times New Roman"/>
      <w:sz w:val="24"/>
      <w:szCs w:val="20"/>
      <w:lang w:eastAsia="it-IT"/>
    </w:rPr>
  </w:style>
  <w:style w:type="table" w:customStyle="1" w:styleId="Grigliatabella1">
    <w:name w:val="Griglia tabella1"/>
    <w:basedOn w:val="Tabellanormale"/>
    <w:next w:val="Grigliatabella"/>
    <w:rsid w:val="00060D91"/>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gliatabella2">
    <w:name w:val="Griglia tabella2"/>
    <w:basedOn w:val="Tabellanormale"/>
    <w:next w:val="Grigliatabella"/>
    <w:rsid w:val="00B5559D"/>
    <w:pPr>
      <w:spacing w:after="0" w:line="240" w:lineRule="auto"/>
    </w:pPr>
    <w:rPr>
      <w:rFonts w:ascii="Times New Roman" w:eastAsia="Times New Roman" w:hAnsi="Times New Roman" w:cs="Times New Roman"/>
      <w:sz w:val="20"/>
      <w:szCs w:val="20"/>
      <w:lang w:eastAsia="it-I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B12ED3"/>
    <w:pPr>
      <w:suppressAutoHyphens/>
      <w:autoSpaceDN w:val="0"/>
      <w:spacing w:after="160" w:line="256" w:lineRule="auto"/>
      <w:textAlignment w:val="baseline"/>
    </w:pPr>
    <w:rPr>
      <w:rFonts w:ascii="Calibri" w:eastAsia="SimSun" w:hAnsi="Calibri" w:cs="Calibri"/>
      <w:kern w:val="3"/>
    </w:rPr>
  </w:style>
  <w:style w:type="character" w:customStyle="1" w:styleId="Richiamoallanotaapidipagina">
    <w:name w:val="Richiamo alla nota a piè di pagina"/>
    <w:rsid w:val="003818C4"/>
    <w:rPr>
      <w:vertAlign w:val="superscript"/>
    </w:rPr>
  </w:style>
  <w:style w:type="character" w:customStyle="1" w:styleId="Caratterinotaapidipagina">
    <w:name w:val="Caratteri nota a piè di pagina"/>
    <w:qFormat/>
    <w:rsid w:val="003818C4"/>
  </w:style>
  <w:style w:type="character" w:styleId="Menzionenonrisolta">
    <w:name w:val="Unresolved Mention"/>
    <w:basedOn w:val="Carpredefinitoparagrafo"/>
    <w:uiPriority w:val="99"/>
    <w:semiHidden/>
    <w:unhideWhenUsed/>
    <w:rsid w:val="00F50FB3"/>
    <w:rPr>
      <w:color w:val="605E5C"/>
      <w:shd w:val="clear" w:color="auto" w:fill="E1DFDD"/>
    </w:rPr>
  </w:style>
  <w:style w:type="character" w:customStyle="1" w:styleId="Titolo5Carattere">
    <w:name w:val="Titolo 5 Carattere"/>
    <w:basedOn w:val="Carpredefinitoparagrafo"/>
    <w:link w:val="Titolo5"/>
    <w:uiPriority w:val="9"/>
    <w:semiHidden/>
    <w:rsid w:val="0051727A"/>
    <w:rPr>
      <w:rFonts w:asciiTheme="majorHAnsi" w:eastAsiaTheme="majorEastAsia" w:hAnsiTheme="majorHAnsi" w:cstheme="majorBidi"/>
      <w:color w:val="365F91"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14438">
      <w:bodyDiv w:val="1"/>
      <w:marLeft w:val="0"/>
      <w:marRight w:val="0"/>
      <w:marTop w:val="0"/>
      <w:marBottom w:val="0"/>
      <w:divBdr>
        <w:top w:val="none" w:sz="0" w:space="0" w:color="auto"/>
        <w:left w:val="none" w:sz="0" w:space="0" w:color="auto"/>
        <w:bottom w:val="none" w:sz="0" w:space="0" w:color="auto"/>
        <w:right w:val="none" w:sz="0" w:space="0" w:color="auto"/>
      </w:divBdr>
    </w:div>
    <w:div w:id="113989720">
      <w:bodyDiv w:val="1"/>
      <w:marLeft w:val="0"/>
      <w:marRight w:val="0"/>
      <w:marTop w:val="0"/>
      <w:marBottom w:val="0"/>
      <w:divBdr>
        <w:top w:val="none" w:sz="0" w:space="0" w:color="auto"/>
        <w:left w:val="none" w:sz="0" w:space="0" w:color="auto"/>
        <w:bottom w:val="none" w:sz="0" w:space="0" w:color="auto"/>
        <w:right w:val="none" w:sz="0" w:space="0" w:color="auto"/>
      </w:divBdr>
    </w:div>
    <w:div w:id="179046224">
      <w:bodyDiv w:val="1"/>
      <w:marLeft w:val="0"/>
      <w:marRight w:val="0"/>
      <w:marTop w:val="0"/>
      <w:marBottom w:val="0"/>
      <w:divBdr>
        <w:top w:val="none" w:sz="0" w:space="0" w:color="auto"/>
        <w:left w:val="none" w:sz="0" w:space="0" w:color="auto"/>
        <w:bottom w:val="none" w:sz="0" w:space="0" w:color="auto"/>
        <w:right w:val="none" w:sz="0" w:space="0" w:color="auto"/>
      </w:divBdr>
    </w:div>
    <w:div w:id="335303701">
      <w:bodyDiv w:val="1"/>
      <w:marLeft w:val="0"/>
      <w:marRight w:val="0"/>
      <w:marTop w:val="0"/>
      <w:marBottom w:val="0"/>
      <w:divBdr>
        <w:top w:val="none" w:sz="0" w:space="0" w:color="auto"/>
        <w:left w:val="none" w:sz="0" w:space="0" w:color="auto"/>
        <w:bottom w:val="none" w:sz="0" w:space="0" w:color="auto"/>
        <w:right w:val="none" w:sz="0" w:space="0" w:color="auto"/>
      </w:divBdr>
    </w:div>
    <w:div w:id="398789804">
      <w:bodyDiv w:val="1"/>
      <w:marLeft w:val="0"/>
      <w:marRight w:val="0"/>
      <w:marTop w:val="0"/>
      <w:marBottom w:val="0"/>
      <w:divBdr>
        <w:top w:val="none" w:sz="0" w:space="0" w:color="auto"/>
        <w:left w:val="none" w:sz="0" w:space="0" w:color="auto"/>
        <w:bottom w:val="none" w:sz="0" w:space="0" w:color="auto"/>
        <w:right w:val="none" w:sz="0" w:space="0" w:color="auto"/>
      </w:divBdr>
    </w:div>
    <w:div w:id="414329139">
      <w:bodyDiv w:val="1"/>
      <w:marLeft w:val="0"/>
      <w:marRight w:val="0"/>
      <w:marTop w:val="0"/>
      <w:marBottom w:val="0"/>
      <w:divBdr>
        <w:top w:val="none" w:sz="0" w:space="0" w:color="auto"/>
        <w:left w:val="none" w:sz="0" w:space="0" w:color="auto"/>
        <w:bottom w:val="none" w:sz="0" w:space="0" w:color="auto"/>
        <w:right w:val="none" w:sz="0" w:space="0" w:color="auto"/>
      </w:divBdr>
    </w:div>
    <w:div w:id="441650634">
      <w:bodyDiv w:val="1"/>
      <w:marLeft w:val="0"/>
      <w:marRight w:val="0"/>
      <w:marTop w:val="0"/>
      <w:marBottom w:val="0"/>
      <w:divBdr>
        <w:top w:val="none" w:sz="0" w:space="0" w:color="auto"/>
        <w:left w:val="none" w:sz="0" w:space="0" w:color="auto"/>
        <w:bottom w:val="none" w:sz="0" w:space="0" w:color="auto"/>
        <w:right w:val="none" w:sz="0" w:space="0" w:color="auto"/>
      </w:divBdr>
    </w:div>
    <w:div w:id="469254742">
      <w:bodyDiv w:val="1"/>
      <w:marLeft w:val="0"/>
      <w:marRight w:val="0"/>
      <w:marTop w:val="0"/>
      <w:marBottom w:val="0"/>
      <w:divBdr>
        <w:top w:val="none" w:sz="0" w:space="0" w:color="auto"/>
        <w:left w:val="none" w:sz="0" w:space="0" w:color="auto"/>
        <w:bottom w:val="none" w:sz="0" w:space="0" w:color="auto"/>
        <w:right w:val="none" w:sz="0" w:space="0" w:color="auto"/>
      </w:divBdr>
    </w:div>
    <w:div w:id="472721628">
      <w:bodyDiv w:val="1"/>
      <w:marLeft w:val="0"/>
      <w:marRight w:val="0"/>
      <w:marTop w:val="0"/>
      <w:marBottom w:val="0"/>
      <w:divBdr>
        <w:top w:val="none" w:sz="0" w:space="0" w:color="auto"/>
        <w:left w:val="none" w:sz="0" w:space="0" w:color="auto"/>
        <w:bottom w:val="none" w:sz="0" w:space="0" w:color="auto"/>
        <w:right w:val="none" w:sz="0" w:space="0" w:color="auto"/>
      </w:divBdr>
    </w:div>
    <w:div w:id="522206669">
      <w:bodyDiv w:val="1"/>
      <w:marLeft w:val="0"/>
      <w:marRight w:val="0"/>
      <w:marTop w:val="0"/>
      <w:marBottom w:val="0"/>
      <w:divBdr>
        <w:top w:val="none" w:sz="0" w:space="0" w:color="auto"/>
        <w:left w:val="none" w:sz="0" w:space="0" w:color="auto"/>
        <w:bottom w:val="none" w:sz="0" w:space="0" w:color="auto"/>
        <w:right w:val="none" w:sz="0" w:space="0" w:color="auto"/>
      </w:divBdr>
    </w:div>
    <w:div w:id="649479386">
      <w:bodyDiv w:val="1"/>
      <w:marLeft w:val="0"/>
      <w:marRight w:val="0"/>
      <w:marTop w:val="0"/>
      <w:marBottom w:val="0"/>
      <w:divBdr>
        <w:top w:val="none" w:sz="0" w:space="0" w:color="auto"/>
        <w:left w:val="none" w:sz="0" w:space="0" w:color="auto"/>
        <w:bottom w:val="none" w:sz="0" w:space="0" w:color="auto"/>
        <w:right w:val="none" w:sz="0" w:space="0" w:color="auto"/>
      </w:divBdr>
    </w:div>
    <w:div w:id="900402604">
      <w:bodyDiv w:val="1"/>
      <w:marLeft w:val="0"/>
      <w:marRight w:val="0"/>
      <w:marTop w:val="0"/>
      <w:marBottom w:val="0"/>
      <w:divBdr>
        <w:top w:val="none" w:sz="0" w:space="0" w:color="auto"/>
        <w:left w:val="none" w:sz="0" w:space="0" w:color="auto"/>
        <w:bottom w:val="none" w:sz="0" w:space="0" w:color="auto"/>
        <w:right w:val="none" w:sz="0" w:space="0" w:color="auto"/>
      </w:divBdr>
    </w:div>
    <w:div w:id="938755250">
      <w:bodyDiv w:val="1"/>
      <w:marLeft w:val="0"/>
      <w:marRight w:val="0"/>
      <w:marTop w:val="0"/>
      <w:marBottom w:val="0"/>
      <w:divBdr>
        <w:top w:val="none" w:sz="0" w:space="0" w:color="auto"/>
        <w:left w:val="none" w:sz="0" w:space="0" w:color="auto"/>
        <w:bottom w:val="none" w:sz="0" w:space="0" w:color="auto"/>
        <w:right w:val="none" w:sz="0" w:space="0" w:color="auto"/>
      </w:divBdr>
    </w:div>
    <w:div w:id="989672859">
      <w:bodyDiv w:val="1"/>
      <w:marLeft w:val="0"/>
      <w:marRight w:val="0"/>
      <w:marTop w:val="0"/>
      <w:marBottom w:val="0"/>
      <w:divBdr>
        <w:top w:val="none" w:sz="0" w:space="0" w:color="auto"/>
        <w:left w:val="none" w:sz="0" w:space="0" w:color="auto"/>
        <w:bottom w:val="none" w:sz="0" w:space="0" w:color="auto"/>
        <w:right w:val="none" w:sz="0" w:space="0" w:color="auto"/>
      </w:divBdr>
    </w:div>
    <w:div w:id="1264220246">
      <w:bodyDiv w:val="1"/>
      <w:marLeft w:val="0"/>
      <w:marRight w:val="0"/>
      <w:marTop w:val="0"/>
      <w:marBottom w:val="0"/>
      <w:divBdr>
        <w:top w:val="none" w:sz="0" w:space="0" w:color="auto"/>
        <w:left w:val="none" w:sz="0" w:space="0" w:color="auto"/>
        <w:bottom w:val="none" w:sz="0" w:space="0" w:color="auto"/>
        <w:right w:val="none" w:sz="0" w:space="0" w:color="auto"/>
      </w:divBdr>
    </w:div>
    <w:div w:id="1275986547">
      <w:bodyDiv w:val="1"/>
      <w:marLeft w:val="0"/>
      <w:marRight w:val="0"/>
      <w:marTop w:val="0"/>
      <w:marBottom w:val="0"/>
      <w:divBdr>
        <w:top w:val="none" w:sz="0" w:space="0" w:color="auto"/>
        <w:left w:val="none" w:sz="0" w:space="0" w:color="auto"/>
        <w:bottom w:val="none" w:sz="0" w:space="0" w:color="auto"/>
        <w:right w:val="none" w:sz="0" w:space="0" w:color="auto"/>
      </w:divBdr>
    </w:div>
    <w:div w:id="1493721590">
      <w:bodyDiv w:val="1"/>
      <w:marLeft w:val="0"/>
      <w:marRight w:val="0"/>
      <w:marTop w:val="0"/>
      <w:marBottom w:val="0"/>
      <w:divBdr>
        <w:top w:val="none" w:sz="0" w:space="0" w:color="auto"/>
        <w:left w:val="none" w:sz="0" w:space="0" w:color="auto"/>
        <w:bottom w:val="none" w:sz="0" w:space="0" w:color="auto"/>
        <w:right w:val="none" w:sz="0" w:space="0" w:color="auto"/>
      </w:divBdr>
    </w:div>
    <w:div w:id="1501039904">
      <w:bodyDiv w:val="1"/>
      <w:marLeft w:val="0"/>
      <w:marRight w:val="0"/>
      <w:marTop w:val="0"/>
      <w:marBottom w:val="0"/>
      <w:divBdr>
        <w:top w:val="none" w:sz="0" w:space="0" w:color="auto"/>
        <w:left w:val="none" w:sz="0" w:space="0" w:color="auto"/>
        <w:bottom w:val="none" w:sz="0" w:space="0" w:color="auto"/>
        <w:right w:val="none" w:sz="0" w:space="0" w:color="auto"/>
      </w:divBdr>
    </w:div>
    <w:div w:id="1538661837">
      <w:bodyDiv w:val="1"/>
      <w:marLeft w:val="0"/>
      <w:marRight w:val="0"/>
      <w:marTop w:val="0"/>
      <w:marBottom w:val="0"/>
      <w:divBdr>
        <w:top w:val="none" w:sz="0" w:space="0" w:color="auto"/>
        <w:left w:val="none" w:sz="0" w:space="0" w:color="auto"/>
        <w:bottom w:val="none" w:sz="0" w:space="0" w:color="auto"/>
        <w:right w:val="none" w:sz="0" w:space="0" w:color="auto"/>
      </w:divBdr>
    </w:div>
    <w:div w:id="1587420793">
      <w:bodyDiv w:val="1"/>
      <w:marLeft w:val="0"/>
      <w:marRight w:val="0"/>
      <w:marTop w:val="0"/>
      <w:marBottom w:val="0"/>
      <w:divBdr>
        <w:top w:val="none" w:sz="0" w:space="0" w:color="auto"/>
        <w:left w:val="none" w:sz="0" w:space="0" w:color="auto"/>
        <w:bottom w:val="none" w:sz="0" w:space="0" w:color="auto"/>
        <w:right w:val="none" w:sz="0" w:space="0" w:color="auto"/>
      </w:divBdr>
      <w:divsChild>
        <w:div w:id="1476097675">
          <w:blockQuote w:val="1"/>
          <w:marLeft w:val="720"/>
          <w:marRight w:val="720"/>
          <w:marTop w:val="100"/>
          <w:marBottom w:val="100"/>
          <w:divBdr>
            <w:top w:val="none" w:sz="0" w:space="0" w:color="auto"/>
            <w:left w:val="none" w:sz="0" w:space="0" w:color="auto"/>
            <w:bottom w:val="none" w:sz="0" w:space="0" w:color="auto"/>
            <w:right w:val="none" w:sz="0" w:space="0" w:color="auto"/>
          </w:divBdr>
        </w:div>
        <w:div w:id="1427383951">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86119548">
      <w:bodyDiv w:val="1"/>
      <w:marLeft w:val="0"/>
      <w:marRight w:val="0"/>
      <w:marTop w:val="0"/>
      <w:marBottom w:val="0"/>
      <w:divBdr>
        <w:top w:val="none" w:sz="0" w:space="0" w:color="auto"/>
        <w:left w:val="none" w:sz="0" w:space="0" w:color="auto"/>
        <w:bottom w:val="none" w:sz="0" w:space="0" w:color="auto"/>
        <w:right w:val="none" w:sz="0" w:space="0" w:color="auto"/>
      </w:divBdr>
    </w:div>
    <w:div w:id="1810441541">
      <w:bodyDiv w:val="1"/>
      <w:marLeft w:val="0"/>
      <w:marRight w:val="0"/>
      <w:marTop w:val="0"/>
      <w:marBottom w:val="0"/>
      <w:divBdr>
        <w:top w:val="none" w:sz="0" w:space="0" w:color="auto"/>
        <w:left w:val="none" w:sz="0" w:space="0" w:color="auto"/>
        <w:bottom w:val="none" w:sz="0" w:space="0" w:color="auto"/>
        <w:right w:val="none" w:sz="0" w:space="0" w:color="auto"/>
      </w:divBdr>
    </w:div>
    <w:div w:id="1877500877">
      <w:bodyDiv w:val="1"/>
      <w:marLeft w:val="0"/>
      <w:marRight w:val="0"/>
      <w:marTop w:val="0"/>
      <w:marBottom w:val="0"/>
      <w:divBdr>
        <w:top w:val="none" w:sz="0" w:space="0" w:color="auto"/>
        <w:left w:val="none" w:sz="0" w:space="0" w:color="auto"/>
        <w:bottom w:val="none" w:sz="0" w:space="0" w:color="auto"/>
        <w:right w:val="none" w:sz="0" w:space="0" w:color="auto"/>
      </w:divBdr>
      <w:divsChild>
        <w:div w:id="162084266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16360740">
      <w:bodyDiv w:val="1"/>
      <w:marLeft w:val="0"/>
      <w:marRight w:val="0"/>
      <w:marTop w:val="0"/>
      <w:marBottom w:val="0"/>
      <w:divBdr>
        <w:top w:val="none" w:sz="0" w:space="0" w:color="auto"/>
        <w:left w:val="none" w:sz="0" w:space="0" w:color="auto"/>
        <w:bottom w:val="none" w:sz="0" w:space="0" w:color="auto"/>
        <w:right w:val="none" w:sz="0" w:space="0" w:color="auto"/>
      </w:divBdr>
    </w:div>
    <w:div w:id="1936091131">
      <w:bodyDiv w:val="1"/>
      <w:marLeft w:val="0"/>
      <w:marRight w:val="0"/>
      <w:marTop w:val="0"/>
      <w:marBottom w:val="0"/>
      <w:divBdr>
        <w:top w:val="none" w:sz="0" w:space="0" w:color="auto"/>
        <w:left w:val="none" w:sz="0" w:space="0" w:color="auto"/>
        <w:bottom w:val="none" w:sz="0" w:space="0" w:color="auto"/>
        <w:right w:val="none" w:sz="0" w:space="0" w:color="auto"/>
      </w:divBdr>
    </w:div>
    <w:div w:id="2063552849">
      <w:bodyDiv w:val="1"/>
      <w:marLeft w:val="0"/>
      <w:marRight w:val="0"/>
      <w:marTop w:val="0"/>
      <w:marBottom w:val="0"/>
      <w:divBdr>
        <w:top w:val="none" w:sz="0" w:space="0" w:color="auto"/>
        <w:left w:val="none" w:sz="0" w:space="0" w:color="auto"/>
        <w:bottom w:val="none" w:sz="0" w:space="0" w:color="auto"/>
        <w:right w:val="none" w:sz="0" w:space="0" w:color="auto"/>
      </w:divBdr>
    </w:div>
    <w:div w:id="209080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59A669-1D5E-4C3F-8B2B-5E4BA36E4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553</TotalTime>
  <Pages>12</Pages>
  <Words>4224</Words>
  <Characters>24081</Characters>
  <Application>Microsoft Office Word</Application>
  <DocSecurity>0</DocSecurity>
  <Lines>200</Lines>
  <Paragraphs>56</Paragraphs>
  <ScaleCrop>false</ScaleCrop>
  <HeadingPairs>
    <vt:vector size="2" baseType="variant">
      <vt:variant>
        <vt:lpstr>Titolo</vt:lpstr>
      </vt:variant>
      <vt:variant>
        <vt:i4>1</vt:i4>
      </vt:variant>
    </vt:vector>
  </HeadingPairs>
  <TitlesOfParts>
    <vt:vector size="1" baseType="lpstr">
      <vt:lpstr/>
    </vt:vector>
  </TitlesOfParts>
  <Company>Microsoft</Company>
  <LinksUpToDate>false</LinksUpToDate>
  <CharactersWithSpaces>28249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Coppola Mario</dc:creator>
  <cp:lastModifiedBy>Ianniello Giusi</cp:lastModifiedBy>
  <cp:revision>232</cp:revision>
  <cp:lastPrinted>2025-12-01T15:23:00Z</cp:lastPrinted>
  <dcterms:created xsi:type="dcterms:W3CDTF">2025-03-10T11:53:00Z</dcterms:created>
  <dcterms:modified xsi:type="dcterms:W3CDTF">2026-02-16T22:16:00Z</dcterms:modified>
</cp:coreProperties>
</file>